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71E" w:rsidRDefault="002F0B25" w:rsidP="00B728E5">
      <w:pPr>
        <w:widowControl w:val="0"/>
        <w:autoSpaceDE w:val="0"/>
        <w:autoSpaceDN w:val="0"/>
        <w:jc w:val="center"/>
        <w:rPr>
          <w:rFonts w:eastAsia="Cambria" w:hAnsi="Cambria" w:cs="Cambria"/>
          <w:sz w:val="20"/>
          <w:szCs w:val="22"/>
        </w:rPr>
      </w:pPr>
      <w:bookmarkStart w:id="0" w:name="_Hlk130201968"/>
      <w:r w:rsidRPr="007B180B">
        <w:rPr>
          <w:noProof/>
          <w:lang w:val="en-IN" w:eastAsia="en-IN"/>
        </w:rPr>
        <w:drawing>
          <wp:inline distT="0" distB="0" distL="0" distR="0">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968459" name="Picture 1"/>
                    <pic:cNvPicPr>
                      <a:picLocks noChangeAspect="1" noChangeArrowheads="1"/>
                    </pic:cNvPicPr>
                  </pic:nvPicPr>
                  <pic:blipFill>
                    <a:blip r:embed="rId7" cstate="prin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rsidR="007A471E" w:rsidRDefault="002F0B25" w:rsidP="007A471E">
      <w:pPr>
        <w:widowControl w:val="0"/>
        <w:autoSpaceDE w:val="0"/>
        <w:autoSpaceDN w:val="0"/>
        <w:rPr>
          <w:rFonts w:eastAsia="Cambria" w:hAnsi="Cambria" w:cs="Cambria"/>
          <w:sz w:val="20"/>
          <w:szCs w:val="22"/>
        </w:rPr>
      </w:pPr>
      <w:r>
        <w:rPr>
          <w:noProof/>
          <w:lang w:val="en-IN" w:eastAsia="en-IN"/>
        </w:rPr>
        <w:drawing>
          <wp:anchor distT="0" distB="0" distL="114300" distR="114300" simplePos="0" relativeHeight="251658240" behindDoc="1" locked="0" layoutInCell="1" allowOverlap="1">
            <wp:simplePos x="0" y="0"/>
            <wp:positionH relativeFrom="column">
              <wp:posOffset>476250</wp:posOffset>
            </wp:positionH>
            <wp:positionV relativeFrom="paragraph">
              <wp:posOffset>24765</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75658"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rsidR="007A471E" w:rsidRDefault="007A471E" w:rsidP="007A471E">
      <w:pPr>
        <w:widowControl w:val="0"/>
        <w:autoSpaceDE w:val="0"/>
        <w:autoSpaceDN w:val="0"/>
        <w:rPr>
          <w:rFonts w:eastAsia="Cambria" w:hAnsi="Cambria" w:cs="Cambria"/>
          <w:sz w:val="20"/>
          <w:szCs w:val="22"/>
        </w:rPr>
      </w:pPr>
    </w:p>
    <w:p w:rsidR="007A471E" w:rsidRPr="00DE6D5A" w:rsidRDefault="007A471E" w:rsidP="007A471E">
      <w:pPr>
        <w:widowControl w:val="0"/>
        <w:autoSpaceDE w:val="0"/>
        <w:autoSpaceDN w:val="0"/>
        <w:rPr>
          <w:rFonts w:eastAsia="Cambria" w:hAnsi="Cambria" w:cs="Cambria"/>
          <w:sz w:val="20"/>
          <w:szCs w:val="22"/>
        </w:rPr>
      </w:pPr>
    </w:p>
    <w:p w:rsidR="007A471E" w:rsidRPr="00DE6D5A" w:rsidRDefault="002F0B25" w:rsidP="007A471E">
      <w:pPr>
        <w:autoSpaceDE w:val="0"/>
        <w:autoSpaceDN w:val="0"/>
        <w:adjustRightInd w:val="0"/>
        <w:jc w:val="center"/>
        <w:rPr>
          <w:b/>
          <w:sz w:val="32"/>
          <w:szCs w:val="32"/>
        </w:rPr>
      </w:pPr>
      <w:r w:rsidRPr="00DE6D5A">
        <w:rPr>
          <w:b/>
          <w:sz w:val="32"/>
          <w:szCs w:val="32"/>
        </w:rPr>
        <w:t>ODISHA POWER TRANSMISSION CORPORATION LIMITED</w:t>
      </w:r>
    </w:p>
    <w:p w:rsidR="007A471E" w:rsidRPr="00DE6D5A" w:rsidRDefault="002F0B25" w:rsidP="007A471E">
      <w:pPr>
        <w:autoSpaceDE w:val="0"/>
        <w:autoSpaceDN w:val="0"/>
        <w:adjustRightInd w:val="0"/>
        <w:jc w:val="center"/>
        <w:rPr>
          <w:sz w:val="32"/>
          <w:szCs w:val="32"/>
        </w:rPr>
      </w:pPr>
      <w:r w:rsidRPr="00DE6D5A">
        <w:rPr>
          <w:sz w:val="32"/>
          <w:szCs w:val="32"/>
        </w:rPr>
        <w:t>(A Govt. Of Odisha Undertaking)</w:t>
      </w:r>
    </w:p>
    <w:p w:rsidR="007A471E" w:rsidRPr="00DE6D5A" w:rsidRDefault="002F0B25" w:rsidP="007A471E">
      <w:pPr>
        <w:widowControl w:val="0"/>
        <w:autoSpaceDE w:val="0"/>
        <w:autoSpaceDN w:val="0"/>
        <w:spacing w:before="10"/>
        <w:jc w:val="center"/>
        <w:rPr>
          <w:rFonts w:eastAsia="Cambria" w:hAnsi="Cambria" w:cs="Cambria"/>
          <w:sz w:val="27"/>
          <w:szCs w:val="22"/>
        </w:rPr>
      </w:pPr>
      <w:r w:rsidRPr="00DE6D5A">
        <w:rPr>
          <w:rFonts w:ascii="Cambria" w:eastAsia="Cambria" w:hAnsi="Cambria" w:cs="Cambria"/>
          <w:sz w:val="32"/>
          <w:szCs w:val="32"/>
        </w:rPr>
        <w:t>Regd. Offi</w:t>
      </w:r>
      <w:r w:rsidR="000D2D1B">
        <w:rPr>
          <w:rFonts w:ascii="Cambria" w:eastAsia="Cambria" w:hAnsi="Cambria" w:cs="Cambria"/>
          <w:sz w:val="32"/>
          <w:szCs w:val="32"/>
        </w:rPr>
        <w:t>ce, Janpath,</w:t>
      </w:r>
      <w:r w:rsidR="00A74340">
        <w:rPr>
          <w:rFonts w:ascii="Cambria" w:eastAsia="Cambria" w:hAnsi="Cambria" w:cs="Cambria"/>
          <w:sz w:val="32"/>
          <w:szCs w:val="32"/>
        </w:rPr>
        <w:t xml:space="preserve"> Tech Tower</w:t>
      </w:r>
      <w:r w:rsidR="000D2D1B">
        <w:rPr>
          <w:rFonts w:ascii="Cambria" w:eastAsia="Cambria" w:hAnsi="Cambria" w:cs="Cambria"/>
          <w:sz w:val="32"/>
          <w:szCs w:val="32"/>
        </w:rPr>
        <w:t xml:space="preserve"> Bhubaneswar -751007</w:t>
      </w:r>
    </w:p>
    <w:p w:rsidR="007A471E" w:rsidRPr="00DE6D5A" w:rsidRDefault="002F0B25" w:rsidP="007A471E">
      <w:pPr>
        <w:widowControl w:val="0"/>
        <w:autoSpaceDE w:val="0"/>
        <w:autoSpaceDN w:val="0"/>
        <w:spacing w:line="276" w:lineRule="auto"/>
        <w:jc w:val="center"/>
        <w:rPr>
          <w:rFonts w:ascii="Arial" w:eastAsia="Calibri" w:hAnsi="Arial" w:cs="Arial"/>
          <w:sz w:val="22"/>
          <w:szCs w:val="22"/>
        </w:rPr>
      </w:pPr>
      <w:r w:rsidRPr="00DE6D5A">
        <w:rPr>
          <w:rFonts w:ascii="Arial" w:eastAsia="Calibri" w:hAnsi="Arial" w:cs="Arial"/>
          <w:sz w:val="22"/>
          <w:szCs w:val="22"/>
        </w:rPr>
        <w:t xml:space="preserve">Telephone: (0674) 2540051 (EPABX), Website: </w:t>
      </w:r>
      <w:hyperlink r:id="rId9" w:history="1">
        <w:r w:rsidRPr="00DE6D5A">
          <w:rPr>
            <w:rFonts w:ascii="Arial" w:eastAsia="Calibri" w:hAnsi="Arial" w:cs="Arial"/>
            <w:sz w:val="22"/>
            <w:szCs w:val="22"/>
            <w:u w:val="single"/>
          </w:rPr>
          <w:t>www.optcl.co.in</w:t>
        </w:r>
      </w:hyperlink>
    </w:p>
    <w:p w:rsidR="007A471E" w:rsidRPr="00DE6D5A" w:rsidRDefault="002F0B25" w:rsidP="00BA7DA5">
      <w:pPr>
        <w:widowControl w:val="0"/>
        <w:autoSpaceDE w:val="0"/>
        <w:autoSpaceDN w:val="0"/>
        <w:ind w:left="567"/>
        <w:jc w:val="center"/>
        <w:rPr>
          <w:sz w:val="22"/>
          <w:szCs w:val="22"/>
          <w:u w:val="single"/>
        </w:rPr>
      </w:pPr>
      <w:r w:rsidRPr="00DE6D5A">
        <w:rPr>
          <w:rFonts w:eastAsia="Calibri"/>
          <w:sz w:val="22"/>
          <w:szCs w:val="22"/>
          <w:u w:val="single"/>
        </w:rPr>
        <w:t>CIN: U4102OR2004SGC007553</w:t>
      </w:r>
    </w:p>
    <w:tbl>
      <w:tblPr>
        <w:tblW w:w="10678" w:type="dxa"/>
        <w:tblBorders>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4"/>
        <w:gridCol w:w="125"/>
        <w:gridCol w:w="726"/>
        <w:gridCol w:w="613"/>
      </w:tblGrid>
      <w:tr w:rsidR="00A33E3B" w:rsidTr="003C6F9C">
        <w:trPr>
          <w:gridAfter w:val="2"/>
          <w:wAfter w:w="1339" w:type="dxa"/>
          <w:trHeight w:val="265"/>
        </w:trPr>
        <w:tc>
          <w:tcPr>
            <w:tcW w:w="9339" w:type="dxa"/>
            <w:gridSpan w:val="2"/>
            <w:tcBorders>
              <w:top w:val="nil"/>
              <w:bottom w:val="nil"/>
            </w:tcBorders>
          </w:tcPr>
          <w:p w:rsidR="007A471E" w:rsidRPr="00BA7DA5" w:rsidRDefault="007A471E" w:rsidP="00BA7DA5">
            <w:pPr>
              <w:widowControl w:val="0"/>
              <w:autoSpaceDE w:val="0"/>
              <w:autoSpaceDN w:val="0"/>
              <w:spacing w:line="246" w:lineRule="exact"/>
              <w:ind w:left="567" w:right="94"/>
              <w:rPr>
                <w:b/>
                <w:sz w:val="22"/>
                <w:szCs w:val="22"/>
              </w:rPr>
            </w:pPr>
          </w:p>
        </w:tc>
      </w:tr>
      <w:tr w:rsidR="00A33E3B" w:rsidTr="003C6F9C">
        <w:trPr>
          <w:gridAfter w:val="2"/>
          <w:wAfter w:w="1339" w:type="dxa"/>
          <w:trHeight w:val="265"/>
        </w:trPr>
        <w:tc>
          <w:tcPr>
            <w:tcW w:w="9339" w:type="dxa"/>
            <w:gridSpan w:val="2"/>
            <w:tcBorders>
              <w:top w:val="nil"/>
              <w:bottom w:val="nil"/>
            </w:tcBorders>
          </w:tcPr>
          <w:p w:rsidR="003C6F9C" w:rsidRPr="00BA7DA5" w:rsidRDefault="003C6F9C" w:rsidP="00CD179E">
            <w:pPr>
              <w:widowControl w:val="0"/>
              <w:autoSpaceDE w:val="0"/>
              <w:autoSpaceDN w:val="0"/>
              <w:spacing w:line="246" w:lineRule="exact"/>
              <w:ind w:right="94"/>
              <w:rPr>
                <w:b/>
                <w:sz w:val="22"/>
                <w:szCs w:val="22"/>
              </w:rPr>
            </w:pPr>
          </w:p>
        </w:tc>
      </w:tr>
      <w:tr w:rsidR="00A33E3B" w:rsidTr="00CD179E">
        <w:trPr>
          <w:trHeight w:val="265"/>
        </w:trPr>
        <w:tc>
          <w:tcPr>
            <w:tcW w:w="10678" w:type="dxa"/>
            <w:gridSpan w:val="4"/>
            <w:tcBorders>
              <w:top w:val="nil"/>
              <w:bottom w:val="nil"/>
            </w:tcBorders>
          </w:tcPr>
          <w:p w:rsidR="00CD179E" w:rsidRPr="00CD179E" w:rsidRDefault="002F0B25" w:rsidP="00CD179E">
            <w:pPr>
              <w:widowControl w:val="0"/>
              <w:autoSpaceDE w:val="0"/>
              <w:autoSpaceDN w:val="0"/>
              <w:spacing w:line="246" w:lineRule="exact"/>
              <w:ind w:right="94"/>
              <w:rPr>
                <w:b/>
                <w:sz w:val="22"/>
                <w:szCs w:val="22"/>
                <w:bdr w:val="single" w:sz="4" w:space="0" w:color="auto"/>
              </w:rPr>
            </w:pPr>
            <w:r>
              <w:rPr>
                <w:b/>
                <w:sz w:val="28"/>
                <w:szCs w:val="28"/>
                <w:bdr w:val="single" w:sz="4" w:space="0" w:color="auto"/>
              </w:rPr>
              <w:t xml:space="preserve">                                                   </w:t>
            </w:r>
          </w:p>
        </w:tc>
      </w:tr>
      <w:tr w:rsidR="00A33E3B" w:rsidTr="003C6F9C">
        <w:trPr>
          <w:gridAfter w:val="3"/>
          <w:wAfter w:w="1464" w:type="dxa"/>
          <w:trHeight w:val="48"/>
        </w:trPr>
        <w:tc>
          <w:tcPr>
            <w:tcW w:w="9214" w:type="dxa"/>
            <w:tcBorders>
              <w:top w:val="nil"/>
              <w:bottom w:val="nil"/>
            </w:tcBorders>
          </w:tcPr>
          <w:p w:rsidR="007A471E" w:rsidRPr="00BA7DA5" w:rsidRDefault="007A471E" w:rsidP="00BA7DA5">
            <w:pPr>
              <w:widowControl w:val="0"/>
              <w:autoSpaceDE w:val="0"/>
              <w:autoSpaceDN w:val="0"/>
              <w:spacing w:line="274" w:lineRule="exact"/>
              <w:ind w:left="567"/>
              <w:jc w:val="both"/>
              <w:rPr>
                <w:b/>
                <w:sz w:val="22"/>
                <w:szCs w:val="22"/>
              </w:rPr>
            </w:pPr>
          </w:p>
        </w:tc>
      </w:tr>
      <w:tr w:rsidR="00A33E3B" w:rsidTr="003C6F9C">
        <w:trPr>
          <w:gridAfter w:val="1"/>
          <w:wAfter w:w="613" w:type="dxa"/>
          <w:trHeight w:val="265"/>
        </w:trPr>
        <w:tc>
          <w:tcPr>
            <w:tcW w:w="10065" w:type="dxa"/>
            <w:gridSpan w:val="3"/>
            <w:tcBorders>
              <w:top w:val="nil"/>
              <w:bottom w:val="nil"/>
            </w:tcBorders>
          </w:tcPr>
          <w:p w:rsidR="00BA7DA5" w:rsidRPr="00CC7F4D" w:rsidRDefault="002F0B25" w:rsidP="00CD179E">
            <w:pPr>
              <w:widowControl w:val="0"/>
              <w:autoSpaceDE w:val="0"/>
              <w:autoSpaceDN w:val="0"/>
              <w:spacing w:line="274" w:lineRule="exact"/>
              <w:ind w:left="567" w:right="141"/>
              <w:jc w:val="right"/>
              <w:rPr>
                <w:b/>
                <w:sz w:val="22"/>
                <w:szCs w:val="22"/>
                <w:u w:val="single"/>
              </w:rPr>
            </w:pPr>
            <w:r w:rsidRPr="00CC7F4D">
              <w:rPr>
                <w:b/>
                <w:sz w:val="28"/>
                <w:szCs w:val="28"/>
              </w:rPr>
              <w:t>ANNEXURE-A (BDS)</w:t>
            </w:r>
          </w:p>
          <w:p w:rsidR="00DE6D5A" w:rsidRDefault="00DE6D5A" w:rsidP="00BA7DA5">
            <w:pPr>
              <w:widowControl w:val="0"/>
              <w:autoSpaceDE w:val="0"/>
              <w:autoSpaceDN w:val="0"/>
              <w:spacing w:line="274" w:lineRule="exact"/>
              <w:ind w:left="567" w:right="141"/>
              <w:jc w:val="center"/>
              <w:rPr>
                <w:b/>
                <w:sz w:val="22"/>
                <w:szCs w:val="22"/>
                <w:u w:val="single"/>
              </w:rPr>
            </w:pPr>
          </w:p>
          <w:p w:rsidR="007A471E" w:rsidRPr="00CC7F4D" w:rsidRDefault="002F0B25" w:rsidP="00BA7DA5">
            <w:pPr>
              <w:widowControl w:val="0"/>
              <w:autoSpaceDE w:val="0"/>
              <w:autoSpaceDN w:val="0"/>
              <w:spacing w:line="274" w:lineRule="exact"/>
              <w:ind w:left="567" w:right="141"/>
              <w:jc w:val="center"/>
              <w:rPr>
                <w:b/>
                <w:sz w:val="22"/>
                <w:szCs w:val="22"/>
                <w:u w:val="single"/>
              </w:rPr>
            </w:pPr>
            <w:r w:rsidRPr="00CC7F4D">
              <w:rPr>
                <w:b/>
                <w:sz w:val="22"/>
                <w:szCs w:val="22"/>
                <w:u w:val="single"/>
              </w:rPr>
              <w:t>QUALIFICATION</w:t>
            </w:r>
            <w:r w:rsidRPr="00CC7F4D">
              <w:rPr>
                <w:b/>
                <w:spacing w:val="-1"/>
                <w:sz w:val="22"/>
                <w:szCs w:val="22"/>
                <w:u w:val="single"/>
              </w:rPr>
              <w:t xml:space="preserve"> </w:t>
            </w:r>
            <w:r w:rsidRPr="00CC7F4D">
              <w:rPr>
                <w:b/>
                <w:sz w:val="22"/>
                <w:szCs w:val="22"/>
                <w:u w:val="single"/>
              </w:rPr>
              <w:t>OF</w:t>
            </w:r>
            <w:r w:rsidRPr="00CC7F4D">
              <w:rPr>
                <w:b/>
                <w:spacing w:val="-1"/>
                <w:sz w:val="22"/>
                <w:szCs w:val="22"/>
                <w:u w:val="single"/>
              </w:rPr>
              <w:t xml:space="preserve"> </w:t>
            </w:r>
            <w:r w:rsidRPr="00CC7F4D">
              <w:rPr>
                <w:b/>
                <w:sz w:val="22"/>
                <w:szCs w:val="22"/>
                <w:u w:val="single"/>
              </w:rPr>
              <w:t>THE</w:t>
            </w:r>
            <w:r w:rsidRPr="00CC7F4D">
              <w:rPr>
                <w:b/>
                <w:spacing w:val="-1"/>
                <w:sz w:val="22"/>
                <w:szCs w:val="22"/>
                <w:u w:val="single"/>
              </w:rPr>
              <w:t xml:space="preserve"> </w:t>
            </w:r>
            <w:r w:rsidRPr="00CC7F4D">
              <w:rPr>
                <w:b/>
                <w:sz w:val="22"/>
                <w:szCs w:val="22"/>
                <w:u w:val="single"/>
              </w:rPr>
              <w:t>BIDDER</w:t>
            </w:r>
          </w:p>
        </w:tc>
      </w:tr>
      <w:tr w:rsidR="00A33E3B" w:rsidTr="009160A5">
        <w:trPr>
          <w:gridAfter w:val="1"/>
          <w:wAfter w:w="613" w:type="dxa"/>
          <w:trHeight w:val="85"/>
        </w:trPr>
        <w:tc>
          <w:tcPr>
            <w:tcW w:w="10065" w:type="dxa"/>
            <w:gridSpan w:val="3"/>
            <w:tcBorders>
              <w:top w:val="nil"/>
              <w:bottom w:val="nil"/>
            </w:tcBorders>
          </w:tcPr>
          <w:p w:rsidR="007A471E" w:rsidRPr="00CC7F4D" w:rsidRDefault="007A471E" w:rsidP="00BA7DA5">
            <w:pPr>
              <w:widowControl w:val="0"/>
              <w:autoSpaceDE w:val="0"/>
              <w:autoSpaceDN w:val="0"/>
              <w:spacing w:line="244" w:lineRule="exact"/>
              <w:ind w:left="567" w:right="141"/>
              <w:rPr>
                <w:b/>
                <w:sz w:val="22"/>
                <w:szCs w:val="22"/>
              </w:rPr>
            </w:pPr>
          </w:p>
        </w:tc>
      </w:tr>
      <w:tr w:rsidR="00A33E3B" w:rsidTr="009160A5">
        <w:trPr>
          <w:gridAfter w:val="1"/>
          <w:wAfter w:w="613" w:type="dxa"/>
          <w:trHeight w:val="85"/>
        </w:trPr>
        <w:tc>
          <w:tcPr>
            <w:tcW w:w="10065" w:type="dxa"/>
            <w:gridSpan w:val="3"/>
            <w:tcBorders>
              <w:top w:val="nil"/>
              <w:bottom w:val="nil"/>
            </w:tcBorders>
          </w:tcPr>
          <w:p w:rsidR="000E24CE" w:rsidRPr="00CC7F4D" w:rsidRDefault="002F0B25" w:rsidP="00BA7DA5">
            <w:pPr>
              <w:widowControl w:val="0"/>
              <w:autoSpaceDE w:val="0"/>
              <w:autoSpaceDN w:val="0"/>
              <w:spacing w:line="360" w:lineRule="auto"/>
              <w:ind w:left="567" w:right="141"/>
              <w:jc w:val="both"/>
              <w:rPr>
                <w:sz w:val="22"/>
                <w:szCs w:val="22"/>
              </w:rPr>
            </w:pPr>
            <w:r w:rsidRPr="00CC7F4D">
              <w:rPr>
                <w:w w:val="105"/>
                <w:sz w:val="22"/>
                <w:szCs w:val="22"/>
              </w:rPr>
              <w:t>Qualification of Bidder will be based on meeting the minimum pass/fail criteria specified below</w:t>
            </w:r>
            <w:r w:rsidRPr="006A72B6">
              <w:rPr>
                <w:w w:val="105"/>
                <w:sz w:val="22"/>
                <w:szCs w:val="22"/>
              </w:rPr>
              <w:t xml:space="preserve"> </w:t>
            </w:r>
            <w:r w:rsidRPr="00CC7F4D">
              <w:rPr>
                <w:w w:val="105"/>
                <w:sz w:val="22"/>
                <w:szCs w:val="22"/>
              </w:rPr>
              <w:t>regarding the Bidder’s Technical Experience and Financial Position as demonstrated by the Bidder’s</w:t>
            </w:r>
            <w:r w:rsidRPr="006A72B6">
              <w:rPr>
                <w:w w:val="105"/>
                <w:sz w:val="22"/>
                <w:szCs w:val="22"/>
              </w:rPr>
              <w:t xml:space="preserve"> </w:t>
            </w:r>
            <w:r w:rsidRPr="00CC7F4D">
              <w:rPr>
                <w:w w:val="105"/>
                <w:sz w:val="22"/>
                <w:szCs w:val="22"/>
              </w:rPr>
              <w:t>responses in the corresponding Bid Schedules. Technical experience and financial resources of any</w:t>
            </w:r>
            <w:r w:rsidRPr="006A72B6">
              <w:rPr>
                <w:w w:val="105"/>
                <w:sz w:val="22"/>
                <w:szCs w:val="22"/>
              </w:rPr>
              <w:t xml:space="preserve"> </w:t>
            </w:r>
            <w:r w:rsidRPr="00CC7F4D">
              <w:rPr>
                <w:w w:val="105"/>
                <w:sz w:val="22"/>
                <w:szCs w:val="22"/>
              </w:rPr>
              <w:t>proposed sub</w:t>
            </w:r>
            <w:r w:rsidR="000D2D1B">
              <w:rPr>
                <w:w w:val="105"/>
                <w:sz w:val="22"/>
                <w:szCs w:val="22"/>
              </w:rPr>
              <w:t>-</w:t>
            </w:r>
            <w:r w:rsidRPr="00CC7F4D">
              <w:rPr>
                <w:w w:val="105"/>
                <w:sz w:val="22"/>
                <w:szCs w:val="22"/>
              </w:rPr>
              <w:t>contractor shall not be taken into account in determining the Bidder’s compliance with</w:t>
            </w:r>
            <w:r w:rsidRPr="006A72B6">
              <w:rPr>
                <w:w w:val="105"/>
                <w:sz w:val="22"/>
                <w:szCs w:val="22"/>
              </w:rPr>
              <w:t xml:space="preserve"> </w:t>
            </w:r>
            <w:r w:rsidRPr="00CC7F4D">
              <w:rPr>
                <w:w w:val="105"/>
                <w:sz w:val="22"/>
                <w:szCs w:val="22"/>
              </w:rPr>
              <w:t>the</w:t>
            </w:r>
            <w:r w:rsidRPr="006A72B6">
              <w:rPr>
                <w:w w:val="105"/>
                <w:sz w:val="22"/>
                <w:szCs w:val="22"/>
              </w:rPr>
              <w:t xml:space="preserve"> </w:t>
            </w:r>
            <w:r w:rsidRPr="00CC7F4D">
              <w:rPr>
                <w:w w:val="105"/>
                <w:sz w:val="22"/>
                <w:szCs w:val="22"/>
              </w:rPr>
              <w:t>qualifying</w:t>
            </w:r>
            <w:r w:rsidRPr="006A72B6">
              <w:rPr>
                <w:w w:val="105"/>
                <w:sz w:val="22"/>
                <w:szCs w:val="22"/>
              </w:rPr>
              <w:t xml:space="preserve"> </w:t>
            </w:r>
            <w:r w:rsidRPr="00CC7F4D">
              <w:rPr>
                <w:w w:val="105"/>
                <w:sz w:val="22"/>
                <w:szCs w:val="22"/>
              </w:rPr>
              <w:t>criteria.</w:t>
            </w:r>
            <w:r w:rsidRPr="006A72B6">
              <w:rPr>
                <w:w w:val="105"/>
                <w:sz w:val="22"/>
                <w:szCs w:val="22"/>
              </w:rPr>
              <w:t xml:space="preserve"> </w:t>
            </w:r>
            <w:r w:rsidRPr="00CC7F4D">
              <w:rPr>
                <w:w w:val="105"/>
                <w:sz w:val="22"/>
                <w:szCs w:val="22"/>
              </w:rPr>
              <w:t>The</w:t>
            </w:r>
            <w:r w:rsidRPr="006A72B6">
              <w:rPr>
                <w:w w:val="105"/>
                <w:sz w:val="22"/>
                <w:szCs w:val="22"/>
              </w:rPr>
              <w:t xml:space="preserve"> </w:t>
            </w:r>
            <w:r w:rsidRPr="00CC7F4D">
              <w:rPr>
                <w:w w:val="105"/>
                <w:sz w:val="22"/>
                <w:szCs w:val="22"/>
              </w:rPr>
              <w:t>bid</w:t>
            </w:r>
            <w:r w:rsidRPr="006A72B6">
              <w:rPr>
                <w:w w:val="105"/>
                <w:sz w:val="22"/>
                <w:szCs w:val="22"/>
              </w:rPr>
              <w:t xml:space="preserve"> </w:t>
            </w:r>
            <w:r w:rsidRPr="00CC7F4D">
              <w:rPr>
                <w:w w:val="105"/>
                <w:sz w:val="22"/>
                <w:szCs w:val="22"/>
              </w:rPr>
              <w:t>can</w:t>
            </w:r>
            <w:r w:rsidRPr="006A72B6">
              <w:rPr>
                <w:w w:val="105"/>
                <w:sz w:val="22"/>
                <w:szCs w:val="22"/>
              </w:rPr>
              <w:t xml:space="preserve"> </w:t>
            </w:r>
            <w:r w:rsidRPr="00CC7F4D">
              <w:rPr>
                <w:w w:val="105"/>
                <w:sz w:val="22"/>
                <w:szCs w:val="22"/>
              </w:rPr>
              <w:t>be</w:t>
            </w:r>
            <w:r w:rsidRPr="006A72B6">
              <w:rPr>
                <w:w w:val="105"/>
                <w:sz w:val="22"/>
                <w:szCs w:val="22"/>
              </w:rPr>
              <w:t xml:space="preserve"> </w:t>
            </w:r>
            <w:r w:rsidRPr="00CC7F4D">
              <w:rPr>
                <w:w w:val="105"/>
                <w:sz w:val="22"/>
                <w:szCs w:val="22"/>
              </w:rPr>
              <w:t>submitted</w:t>
            </w:r>
            <w:r w:rsidRPr="006A72B6">
              <w:rPr>
                <w:w w:val="105"/>
                <w:sz w:val="22"/>
                <w:szCs w:val="22"/>
              </w:rPr>
              <w:t xml:space="preserve"> </w:t>
            </w:r>
            <w:r w:rsidRPr="00CC7F4D">
              <w:rPr>
                <w:w w:val="105"/>
                <w:sz w:val="22"/>
                <w:szCs w:val="22"/>
              </w:rPr>
              <w:t>by</w:t>
            </w:r>
            <w:r w:rsidRPr="006A72B6">
              <w:rPr>
                <w:w w:val="105"/>
                <w:sz w:val="22"/>
                <w:szCs w:val="22"/>
              </w:rPr>
              <w:t xml:space="preserve"> any</w:t>
            </w:r>
            <w:r w:rsidRPr="00CC7F4D">
              <w:rPr>
                <w:sz w:val="22"/>
                <w:szCs w:val="22"/>
              </w:rPr>
              <w:t xml:space="preserve"> </w:t>
            </w:r>
            <w:r w:rsidR="00DD0F46" w:rsidRPr="00CC7F4D">
              <w:rPr>
                <w:b/>
                <w:bCs/>
                <w:sz w:val="22"/>
                <w:szCs w:val="22"/>
              </w:rPr>
              <w:t>Bidder</w:t>
            </w:r>
            <w:r w:rsidRPr="00CC7F4D">
              <w:rPr>
                <w:sz w:val="22"/>
                <w:szCs w:val="22"/>
              </w:rPr>
              <w:t xml:space="preserve">* </w:t>
            </w:r>
            <w:r w:rsidRPr="006A72B6">
              <w:rPr>
                <w:w w:val="105"/>
                <w:sz w:val="22"/>
                <w:szCs w:val="22"/>
              </w:rPr>
              <w:t>domicile in India independently or in Joint Venture (</w:t>
            </w:r>
            <w:r w:rsidR="00DD0F46" w:rsidRPr="006A72B6">
              <w:rPr>
                <w:w w:val="105"/>
                <w:sz w:val="22"/>
                <w:szCs w:val="22"/>
              </w:rPr>
              <w:t>maximum two</w:t>
            </w:r>
            <w:r w:rsidRPr="006A72B6">
              <w:rPr>
                <w:w w:val="105"/>
                <w:sz w:val="22"/>
                <w:szCs w:val="22"/>
              </w:rPr>
              <w:t xml:space="preserve"> Nos.) firms (specific requirements for Joint Ventures are given under Para 3.0 below</w:t>
            </w:r>
            <w:r w:rsidR="00BA7DA5" w:rsidRPr="0040022F">
              <w:rPr>
                <w:w w:val="105"/>
                <w:sz w:val="22"/>
                <w:szCs w:val="22"/>
              </w:rPr>
              <w:t>). However</w:t>
            </w:r>
            <w:r w:rsidRPr="0040022F">
              <w:rPr>
                <w:w w:val="105"/>
                <w:sz w:val="22"/>
                <w:szCs w:val="22"/>
              </w:rPr>
              <w:t xml:space="preserve">, Joint Venture bidder will be allowed to participate only in tender, </w:t>
            </w:r>
            <w:r w:rsidRPr="00F93B90">
              <w:rPr>
                <w:w w:val="105"/>
                <w:sz w:val="22"/>
                <w:szCs w:val="22"/>
                <w:highlight w:val="green"/>
              </w:rPr>
              <w:t>where Tender estimated cost of the project is</w:t>
            </w:r>
            <w:r w:rsidRPr="00F93B90">
              <w:rPr>
                <w:sz w:val="22"/>
                <w:szCs w:val="22"/>
                <w:highlight w:val="green"/>
              </w:rPr>
              <w:t xml:space="preserve"> </w:t>
            </w:r>
            <w:r w:rsidRPr="00F93B90">
              <w:rPr>
                <w:b/>
                <w:bCs/>
                <w:sz w:val="22"/>
                <w:szCs w:val="22"/>
                <w:highlight w:val="green"/>
              </w:rPr>
              <w:t xml:space="preserve">Rs </w:t>
            </w:r>
            <w:r w:rsidR="004606C3" w:rsidRPr="00F93B90">
              <w:rPr>
                <w:b/>
                <w:bCs/>
                <w:sz w:val="22"/>
                <w:szCs w:val="22"/>
                <w:highlight w:val="green"/>
              </w:rPr>
              <w:t>2</w:t>
            </w:r>
            <w:r w:rsidRPr="00F93B90">
              <w:rPr>
                <w:b/>
                <w:bCs/>
                <w:sz w:val="22"/>
                <w:szCs w:val="22"/>
                <w:highlight w:val="green"/>
              </w:rPr>
              <w:t>0 Crore</w:t>
            </w:r>
            <w:r w:rsidRPr="00F93B90">
              <w:rPr>
                <w:sz w:val="22"/>
                <w:szCs w:val="22"/>
                <w:highlight w:val="green"/>
              </w:rPr>
              <w:t xml:space="preserve"> or above</w:t>
            </w:r>
            <w:r w:rsidRPr="0040022F">
              <w:rPr>
                <w:sz w:val="22"/>
                <w:szCs w:val="22"/>
              </w:rPr>
              <w:t xml:space="preserve">. </w:t>
            </w:r>
            <w:r w:rsidR="003618EC" w:rsidRPr="0040022F">
              <w:rPr>
                <w:bCs/>
                <w:sz w:val="22"/>
                <w:szCs w:val="22"/>
              </w:rPr>
              <w:t>T</w:t>
            </w:r>
            <w:r w:rsidR="003618EC" w:rsidRPr="0040022F">
              <w:rPr>
                <w:sz w:val="22"/>
                <w:szCs w:val="22"/>
              </w:rPr>
              <w:t>he bidder</w:t>
            </w:r>
            <w:r w:rsidR="00FB5550" w:rsidRPr="0040022F">
              <w:rPr>
                <w:sz w:val="22"/>
                <w:szCs w:val="22"/>
              </w:rPr>
              <w:t>(s)</w:t>
            </w:r>
            <w:r w:rsidR="003618EC" w:rsidRPr="0040022F">
              <w:rPr>
                <w:sz w:val="22"/>
                <w:szCs w:val="22"/>
              </w:rPr>
              <w:t xml:space="preserve"> should be a </w:t>
            </w:r>
            <w:r w:rsidR="003618EC" w:rsidRPr="00F93B90">
              <w:rPr>
                <w:b/>
                <w:sz w:val="22"/>
                <w:szCs w:val="22"/>
                <w:highlight w:val="green"/>
              </w:rPr>
              <w:t>HT/EHT</w:t>
            </w:r>
            <w:r w:rsidR="003618EC" w:rsidRPr="00F93B90">
              <w:rPr>
                <w:sz w:val="22"/>
                <w:szCs w:val="22"/>
                <w:highlight w:val="green"/>
              </w:rPr>
              <w:t xml:space="preserve"> electrical contractor</w:t>
            </w:r>
            <w:r w:rsidR="003618EC" w:rsidRPr="0040022F">
              <w:rPr>
                <w:sz w:val="22"/>
                <w:szCs w:val="22"/>
              </w:rPr>
              <w:t xml:space="preserve"> having a valid license from the competent licensing authority, anywhere in India, as on</w:t>
            </w:r>
            <w:r w:rsidR="000D2D1B">
              <w:rPr>
                <w:sz w:val="22"/>
                <w:szCs w:val="22"/>
              </w:rPr>
              <w:t xml:space="preserve"> the date of submission of the</w:t>
            </w:r>
            <w:r w:rsidR="003618EC" w:rsidRPr="0040022F">
              <w:rPr>
                <w:sz w:val="22"/>
                <w:szCs w:val="22"/>
              </w:rPr>
              <w:t xml:space="preserve"> tender.</w:t>
            </w:r>
          </w:p>
          <w:p w:rsidR="00BA7DA5" w:rsidRPr="00CC7F4D" w:rsidRDefault="00BA7DA5" w:rsidP="00BA7DA5">
            <w:pPr>
              <w:widowControl w:val="0"/>
              <w:tabs>
                <w:tab w:val="left" w:pos="1188"/>
                <w:tab w:val="left" w:pos="1189"/>
              </w:tabs>
              <w:autoSpaceDE w:val="0"/>
              <w:autoSpaceDN w:val="0"/>
              <w:spacing w:line="360" w:lineRule="auto"/>
              <w:ind w:left="567" w:right="246"/>
              <w:jc w:val="both"/>
              <w:rPr>
                <w:b/>
                <w:sz w:val="22"/>
                <w:szCs w:val="22"/>
              </w:rPr>
            </w:pPr>
          </w:p>
          <w:p w:rsidR="000E24CE" w:rsidRPr="00CC7F4D" w:rsidRDefault="002F0B25" w:rsidP="00BA7DA5">
            <w:pPr>
              <w:widowControl w:val="0"/>
              <w:tabs>
                <w:tab w:val="left" w:pos="1188"/>
                <w:tab w:val="left" w:pos="1189"/>
              </w:tabs>
              <w:autoSpaceDE w:val="0"/>
              <w:autoSpaceDN w:val="0"/>
              <w:spacing w:line="360" w:lineRule="auto"/>
              <w:ind w:left="567" w:right="246"/>
              <w:jc w:val="both"/>
              <w:rPr>
                <w:bCs/>
                <w:sz w:val="22"/>
                <w:szCs w:val="22"/>
              </w:rPr>
            </w:pPr>
            <w:r w:rsidRPr="00CC7F4D">
              <w:rPr>
                <w:b/>
                <w:sz w:val="22"/>
                <w:szCs w:val="22"/>
              </w:rPr>
              <w:t>“Note:</w:t>
            </w:r>
            <w:r w:rsidRPr="00CC7F4D">
              <w:rPr>
                <w:b/>
                <w:bCs/>
                <w:sz w:val="22"/>
                <w:szCs w:val="22"/>
              </w:rPr>
              <w:t xml:space="preserve"> Bidder</w:t>
            </w:r>
            <w:r w:rsidRPr="00CC7F4D">
              <w:rPr>
                <w:sz w:val="22"/>
                <w:szCs w:val="22"/>
              </w:rPr>
              <w:t>*</w:t>
            </w:r>
            <w:r>
              <w:rPr>
                <w:sz w:val="22"/>
                <w:szCs w:val="22"/>
              </w:rPr>
              <w:t>:</w:t>
            </w:r>
            <w:r w:rsidRPr="00CC7F4D">
              <w:rPr>
                <w:b/>
                <w:sz w:val="22"/>
                <w:szCs w:val="22"/>
              </w:rPr>
              <w:t xml:space="preserve"> </w:t>
            </w:r>
            <w:r w:rsidRPr="006A72B6">
              <w:rPr>
                <w:w w:val="105"/>
                <w:sz w:val="22"/>
                <w:szCs w:val="22"/>
              </w:rPr>
              <w:t>This Invitation for Bids, issued by the Employer is open to all company (ies), Government owned Enterprises registered and incorporated in India as per Companies Act, 1956</w:t>
            </w:r>
            <w:r w:rsidR="00DD0F46" w:rsidRPr="006A72B6">
              <w:rPr>
                <w:w w:val="105"/>
                <w:sz w:val="22"/>
                <w:szCs w:val="22"/>
              </w:rPr>
              <w:t>/2013</w:t>
            </w:r>
            <w:r w:rsidRPr="006A72B6">
              <w:rPr>
                <w:w w:val="105"/>
                <w:sz w:val="22"/>
                <w:szCs w:val="22"/>
              </w:rPr>
              <w:t xml:space="preserve">, barring Government Department as well as foreign bidders/MNCs not registered and incorporated in India and those bidders with whom business is banned by the Employer. </w:t>
            </w:r>
            <w:r w:rsidRPr="00F93B90">
              <w:rPr>
                <w:w w:val="105"/>
                <w:sz w:val="22"/>
                <w:szCs w:val="22"/>
                <w:highlight w:val="green"/>
              </w:rPr>
              <w:t>Any bidder from a country which shares a land border with India will be eligible to bid in this tender only if the bidder is registered with the Competent Authority as per requirement of</w:t>
            </w:r>
            <w:r w:rsidRPr="00F93B90">
              <w:rPr>
                <w:bCs/>
                <w:sz w:val="22"/>
                <w:szCs w:val="22"/>
                <w:highlight w:val="green"/>
              </w:rPr>
              <w:t xml:space="preserve"> </w:t>
            </w:r>
            <w:r w:rsidRPr="00F93B90">
              <w:rPr>
                <w:b/>
                <w:sz w:val="22"/>
                <w:szCs w:val="22"/>
                <w:highlight w:val="green"/>
              </w:rPr>
              <w:t>Govt. of India</w:t>
            </w:r>
            <w:r w:rsidRPr="00F93B90">
              <w:rPr>
                <w:bCs/>
                <w:sz w:val="22"/>
                <w:szCs w:val="22"/>
                <w:highlight w:val="green"/>
              </w:rPr>
              <w:t>”</w:t>
            </w:r>
            <w:r w:rsidR="00E72214" w:rsidRPr="00F93B90">
              <w:rPr>
                <w:bCs/>
                <w:sz w:val="22"/>
                <w:szCs w:val="22"/>
                <w:highlight w:val="green"/>
              </w:rPr>
              <w:t xml:space="preserve"> (refer </w:t>
            </w:r>
            <w:r w:rsidR="00E72214" w:rsidRPr="00F93B90">
              <w:rPr>
                <w:b/>
                <w:i/>
                <w:w w:val="105"/>
                <w:sz w:val="22"/>
                <w:szCs w:val="22"/>
                <w:highlight w:val="green"/>
              </w:rPr>
              <w:t>ITB</w:t>
            </w:r>
            <w:r w:rsidR="00E72214" w:rsidRPr="00F93B90">
              <w:rPr>
                <w:b/>
                <w:i/>
                <w:spacing w:val="-13"/>
                <w:w w:val="105"/>
                <w:sz w:val="22"/>
                <w:szCs w:val="22"/>
                <w:highlight w:val="green"/>
              </w:rPr>
              <w:t xml:space="preserve"> </w:t>
            </w:r>
            <w:r w:rsidR="00E72214" w:rsidRPr="00F93B90">
              <w:rPr>
                <w:b/>
                <w:i/>
                <w:w w:val="105"/>
                <w:sz w:val="22"/>
                <w:szCs w:val="22"/>
                <w:highlight w:val="green"/>
              </w:rPr>
              <w:t>Sub-</w:t>
            </w:r>
            <w:r w:rsidR="00E72214" w:rsidRPr="00F93B90">
              <w:rPr>
                <w:w w:val="105"/>
                <w:sz w:val="22"/>
                <w:szCs w:val="22"/>
                <w:highlight w:val="green"/>
              </w:rPr>
              <w:t>Clause 2.1.1)</w:t>
            </w:r>
            <w:r w:rsidRPr="00F93B90">
              <w:rPr>
                <w:bCs/>
                <w:sz w:val="22"/>
                <w:szCs w:val="22"/>
                <w:highlight w:val="green"/>
              </w:rPr>
              <w:t>.</w:t>
            </w:r>
          </w:p>
          <w:p w:rsidR="000E24CE" w:rsidRPr="00CC7F4D" w:rsidRDefault="000E24CE" w:rsidP="00BA7DA5">
            <w:pPr>
              <w:widowControl w:val="0"/>
              <w:autoSpaceDE w:val="0"/>
              <w:autoSpaceDN w:val="0"/>
              <w:spacing w:line="276" w:lineRule="auto"/>
              <w:ind w:left="567" w:right="141"/>
              <w:jc w:val="both"/>
              <w:rPr>
                <w:b/>
                <w:sz w:val="22"/>
                <w:szCs w:val="22"/>
              </w:rPr>
            </w:pPr>
          </w:p>
          <w:p w:rsidR="007A471E" w:rsidRPr="00CC7F4D" w:rsidRDefault="002F0B25" w:rsidP="00BA7DA5">
            <w:pPr>
              <w:widowControl w:val="0"/>
              <w:autoSpaceDE w:val="0"/>
              <w:autoSpaceDN w:val="0"/>
              <w:spacing w:line="360" w:lineRule="auto"/>
              <w:ind w:left="567" w:right="141"/>
              <w:jc w:val="both"/>
              <w:rPr>
                <w:w w:val="105"/>
                <w:sz w:val="22"/>
                <w:szCs w:val="22"/>
              </w:rPr>
            </w:pPr>
            <w:r w:rsidRPr="00CC7F4D">
              <w:rPr>
                <w:w w:val="105"/>
                <w:sz w:val="22"/>
                <w:szCs w:val="22"/>
              </w:rPr>
              <w:t xml:space="preserve">The Employer may assess the capacity and capability of the bidder, to successfully execute the scope of work covered under the package within stipulated completion period. This assessment shall inter- alia include (i) document verification; (ii) bidders work/manufacturing facilities visit; (iii) manufacturing capacity, details of works executed , works in hand, anticipated in future &amp; the balance capacity available for present scope of works; (iv) details of plant and machinery, </w:t>
            </w:r>
            <w:r w:rsidRPr="00CC7F4D">
              <w:rPr>
                <w:w w:val="105"/>
                <w:sz w:val="22"/>
                <w:szCs w:val="22"/>
              </w:rPr>
              <w:lastRenderedPageBreak/>
              <w:t>manufacturing and testing facilities, manpower and financial resources; (v) details of quality systems in place; (vi) past experience and performance; (vii) customer feedback; (viii) banker’s feedback etc.</w:t>
            </w:r>
          </w:p>
          <w:p w:rsidR="009160A5" w:rsidRPr="00CC7F4D" w:rsidRDefault="009160A5" w:rsidP="000D2D1B">
            <w:pPr>
              <w:widowControl w:val="0"/>
              <w:autoSpaceDE w:val="0"/>
              <w:autoSpaceDN w:val="0"/>
              <w:spacing w:line="360" w:lineRule="auto"/>
              <w:ind w:right="141"/>
              <w:jc w:val="both"/>
              <w:rPr>
                <w:w w:val="105"/>
                <w:sz w:val="22"/>
                <w:szCs w:val="22"/>
              </w:rPr>
            </w:pPr>
          </w:p>
          <w:p w:rsidR="009160A5" w:rsidRPr="00CC7F4D" w:rsidRDefault="002F0B25" w:rsidP="00CD179E">
            <w:pPr>
              <w:widowControl w:val="0"/>
              <w:autoSpaceDE w:val="0"/>
              <w:autoSpaceDN w:val="0"/>
              <w:spacing w:line="480" w:lineRule="auto"/>
              <w:ind w:left="567" w:right="141"/>
              <w:jc w:val="both"/>
              <w:rPr>
                <w:w w:val="105"/>
                <w:sz w:val="22"/>
                <w:szCs w:val="22"/>
              </w:rPr>
            </w:pPr>
            <w:r w:rsidRPr="00CC7F4D">
              <w:rPr>
                <w:b/>
                <w:sz w:val="22"/>
                <w:szCs w:val="22"/>
                <w:u w:val="single"/>
              </w:rPr>
              <w:t>CONTENTS</w:t>
            </w:r>
          </w:p>
          <w:p w:rsidR="009160A5" w:rsidRPr="00CC7F4D" w:rsidRDefault="002F0B25" w:rsidP="00CD179E">
            <w:pPr>
              <w:widowControl w:val="0"/>
              <w:autoSpaceDE w:val="0"/>
              <w:autoSpaceDN w:val="0"/>
              <w:spacing w:line="480" w:lineRule="auto"/>
              <w:ind w:left="567" w:right="141"/>
              <w:rPr>
                <w:sz w:val="22"/>
                <w:szCs w:val="22"/>
              </w:rPr>
            </w:pPr>
            <w:r w:rsidRPr="00CC7F4D">
              <w:rPr>
                <w:sz w:val="22"/>
                <w:szCs w:val="22"/>
              </w:rPr>
              <w:t xml:space="preserve">1.0: </w:t>
            </w:r>
            <w:r w:rsidRPr="00CC7F4D">
              <w:rPr>
                <w:b/>
                <w:sz w:val="22"/>
                <w:szCs w:val="22"/>
              </w:rPr>
              <w:t>Technical Experience Criteria</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1.1: QR for Sub-station (AIS)</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1.2: QR for Sub-station (GIS)</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1.3: QR for Transmission Line (Overhead)</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1.4: QR for Transmission Line (UG Cable)</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1.5: QR for JV</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1.6: Work Experience schedule</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1.7: Bidder’s Performance Qualification</w:t>
            </w:r>
          </w:p>
          <w:p w:rsidR="009160A5" w:rsidRPr="00CC7F4D" w:rsidRDefault="002F0B25" w:rsidP="00CD179E">
            <w:pPr>
              <w:widowControl w:val="0"/>
              <w:autoSpaceDE w:val="0"/>
              <w:autoSpaceDN w:val="0"/>
              <w:spacing w:line="480" w:lineRule="auto"/>
              <w:ind w:left="567" w:right="141"/>
              <w:rPr>
                <w:sz w:val="22"/>
                <w:szCs w:val="22"/>
              </w:rPr>
            </w:pPr>
            <w:r w:rsidRPr="00CC7F4D">
              <w:rPr>
                <w:sz w:val="22"/>
                <w:szCs w:val="22"/>
              </w:rPr>
              <w:t xml:space="preserve">2.0: </w:t>
            </w:r>
            <w:r w:rsidRPr="00CC7F4D">
              <w:rPr>
                <w:b/>
                <w:sz w:val="22"/>
                <w:szCs w:val="22"/>
              </w:rPr>
              <w:t>Financial Criteria</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2.1: MAAT</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2.2: Liquid Asset &amp; Access to Credit Facility</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2.3: Bid Capacity</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2.4: Net Worth Criteria</w:t>
            </w:r>
          </w:p>
          <w:p w:rsidR="009160A5" w:rsidRPr="00CC7F4D" w:rsidRDefault="002F0B25" w:rsidP="00CD179E">
            <w:pPr>
              <w:widowControl w:val="0"/>
              <w:autoSpaceDE w:val="0"/>
              <w:autoSpaceDN w:val="0"/>
              <w:spacing w:line="480" w:lineRule="auto"/>
              <w:ind w:left="567" w:right="141"/>
              <w:rPr>
                <w:sz w:val="22"/>
                <w:szCs w:val="22"/>
              </w:rPr>
            </w:pPr>
            <w:r w:rsidRPr="00CC7F4D">
              <w:rPr>
                <w:sz w:val="22"/>
                <w:szCs w:val="22"/>
              </w:rPr>
              <w:t xml:space="preserve">3.0: </w:t>
            </w:r>
            <w:r w:rsidRPr="00CC7F4D">
              <w:rPr>
                <w:b/>
                <w:sz w:val="22"/>
                <w:szCs w:val="22"/>
              </w:rPr>
              <w:t>JV Bids</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3.1: Financial Criteria</w:t>
            </w:r>
          </w:p>
          <w:p w:rsidR="009160A5" w:rsidRPr="00CC7F4D" w:rsidRDefault="002F0B25" w:rsidP="00CD179E">
            <w:pPr>
              <w:widowControl w:val="0"/>
              <w:autoSpaceDE w:val="0"/>
              <w:autoSpaceDN w:val="0"/>
              <w:spacing w:line="480" w:lineRule="auto"/>
              <w:ind w:left="567" w:right="141" w:firstLine="284"/>
              <w:rPr>
                <w:sz w:val="22"/>
                <w:szCs w:val="22"/>
              </w:rPr>
            </w:pPr>
            <w:r w:rsidRPr="00CC7F4D">
              <w:rPr>
                <w:sz w:val="22"/>
                <w:szCs w:val="22"/>
              </w:rPr>
              <w:t>3.2: JV Qualification</w:t>
            </w:r>
          </w:p>
          <w:p w:rsidR="009160A5" w:rsidRPr="00CC7F4D" w:rsidRDefault="002F0B25" w:rsidP="00A05A7E">
            <w:pPr>
              <w:widowControl w:val="0"/>
              <w:autoSpaceDE w:val="0"/>
              <w:autoSpaceDN w:val="0"/>
              <w:spacing w:line="480" w:lineRule="auto"/>
              <w:ind w:left="567" w:right="141"/>
              <w:jc w:val="both"/>
              <w:rPr>
                <w:b/>
                <w:sz w:val="22"/>
                <w:szCs w:val="22"/>
              </w:rPr>
            </w:pPr>
            <w:r w:rsidRPr="00CC7F4D">
              <w:rPr>
                <w:sz w:val="22"/>
                <w:szCs w:val="22"/>
              </w:rPr>
              <w:t xml:space="preserve">4.0: </w:t>
            </w:r>
            <w:r w:rsidRPr="00CC7F4D">
              <w:rPr>
                <w:b/>
                <w:sz w:val="22"/>
                <w:szCs w:val="22"/>
              </w:rPr>
              <w:t>Furnishing of Documentary Evidence</w:t>
            </w:r>
          </w:p>
        </w:tc>
      </w:tr>
      <w:tr w:rsidR="00A33E3B" w:rsidTr="009160A5">
        <w:trPr>
          <w:gridAfter w:val="3"/>
          <w:wAfter w:w="1464" w:type="dxa"/>
          <w:trHeight w:val="85"/>
        </w:trPr>
        <w:tc>
          <w:tcPr>
            <w:tcW w:w="9214" w:type="dxa"/>
            <w:tcBorders>
              <w:top w:val="nil"/>
              <w:bottom w:val="nil"/>
            </w:tcBorders>
          </w:tcPr>
          <w:p w:rsidR="00CD4933" w:rsidRPr="00BA7DA5" w:rsidRDefault="00CD4933" w:rsidP="00BA7DA5">
            <w:pPr>
              <w:widowControl w:val="0"/>
              <w:autoSpaceDE w:val="0"/>
              <w:autoSpaceDN w:val="0"/>
              <w:spacing w:line="360" w:lineRule="auto"/>
              <w:ind w:left="567" w:right="141"/>
              <w:rPr>
                <w:b/>
                <w:color w:val="FF0000"/>
                <w:sz w:val="22"/>
                <w:szCs w:val="22"/>
                <w:u w:val="single"/>
              </w:rPr>
            </w:pPr>
          </w:p>
          <w:p w:rsidR="00CD4933" w:rsidRDefault="00CD4933" w:rsidP="00BA7DA5">
            <w:pPr>
              <w:widowControl w:val="0"/>
              <w:autoSpaceDE w:val="0"/>
              <w:autoSpaceDN w:val="0"/>
              <w:spacing w:line="360" w:lineRule="auto"/>
              <w:ind w:left="567" w:right="141"/>
              <w:rPr>
                <w:b/>
                <w:color w:val="FF0000"/>
                <w:sz w:val="22"/>
                <w:szCs w:val="22"/>
                <w:u w:val="single"/>
              </w:rPr>
            </w:pPr>
          </w:p>
          <w:p w:rsidR="009160A5" w:rsidRDefault="009160A5" w:rsidP="00BA7DA5">
            <w:pPr>
              <w:widowControl w:val="0"/>
              <w:autoSpaceDE w:val="0"/>
              <w:autoSpaceDN w:val="0"/>
              <w:spacing w:line="360" w:lineRule="auto"/>
              <w:ind w:left="567" w:right="141"/>
              <w:rPr>
                <w:b/>
                <w:color w:val="FF0000"/>
                <w:sz w:val="22"/>
                <w:szCs w:val="22"/>
                <w:u w:val="single"/>
              </w:rPr>
            </w:pPr>
          </w:p>
          <w:p w:rsidR="009160A5" w:rsidRDefault="009160A5" w:rsidP="00BA7DA5">
            <w:pPr>
              <w:widowControl w:val="0"/>
              <w:autoSpaceDE w:val="0"/>
              <w:autoSpaceDN w:val="0"/>
              <w:spacing w:line="360" w:lineRule="auto"/>
              <w:ind w:left="567" w:right="141"/>
              <w:rPr>
                <w:b/>
                <w:color w:val="FF0000"/>
                <w:sz w:val="22"/>
                <w:szCs w:val="22"/>
                <w:u w:val="single"/>
              </w:rPr>
            </w:pPr>
          </w:p>
          <w:p w:rsidR="009160A5" w:rsidRDefault="009160A5" w:rsidP="00BA7DA5">
            <w:pPr>
              <w:widowControl w:val="0"/>
              <w:autoSpaceDE w:val="0"/>
              <w:autoSpaceDN w:val="0"/>
              <w:spacing w:line="360" w:lineRule="auto"/>
              <w:ind w:left="567" w:right="141"/>
              <w:rPr>
                <w:b/>
                <w:color w:val="FF0000"/>
                <w:sz w:val="22"/>
                <w:szCs w:val="22"/>
                <w:u w:val="single"/>
              </w:rPr>
            </w:pPr>
          </w:p>
          <w:p w:rsidR="007A471E" w:rsidRPr="00BA7DA5" w:rsidRDefault="007A471E" w:rsidP="004D6F77">
            <w:pPr>
              <w:widowControl w:val="0"/>
              <w:autoSpaceDE w:val="0"/>
              <w:autoSpaceDN w:val="0"/>
              <w:spacing w:line="360" w:lineRule="auto"/>
              <w:ind w:right="141"/>
              <w:rPr>
                <w:b/>
                <w:color w:val="FF0000"/>
                <w:sz w:val="22"/>
                <w:szCs w:val="22"/>
                <w:u w:val="single"/>
              </w:rPr>
            </w:pPr>
          </w:p>
        </w:tc>
      </w:tr>
      <w:tr w:rsidR="00A33E3B" w:rsidTr="009160A5">
        <w:trPr>
          <w:gridAfter w:val="3"/>
          <w:wAfter w:w="1464" w:type="dxa"/>
          <w:trHeight w:val="85"/>
        </w:trPr>
        <w:tc>
          <w:tcPr>
            <w:tcW w:w="9214" w:type="dxa"/>
            <w:tcBorders>
              <w:top w:val="nil"/>
              <w:bottom w:val="nil"/>
            </w:tcBorders>
          </w:tcPr>
          <w:p w:rsidR="003F1202" w:rsidRPr="00BA7DA5" w:rsidRDefault="003F1202" w:rsidP="004D6F77">
            <w:pPr>
              <w:widowControl w:val="0"/>
              <w:autoSpaceDE w:val="0"/>
              <w:autoSpaceDN w:val="0"/>
              <w:spacing w:line="360" w:lineRule="auto"/>
              <w:ind w:right="141"/>
              <w:rPr>
                <w:color w:val="FF0000"/>
                <w:sz w:val="22"/>
                <w:szCs w:val="22"/>
              </w:rPr>
            </w:pPr>
          </w:p>
        </w:tc>
      </w:tr>
      <w:tr w:rsidR="00A33E3B" w:rsidTr="009160A5">
        <w:trPr>
          <w:gridAfter w:val="3"/>
          <w:wAfter w:w="1464" w:type="dxa"/>
          <w:trHeight w:val="85"/>
        </w:trPr>
        <w:tc>
          <w:tcPr>
            <w:tcW w:w="9214" w:type="dxa"/>
            <w:tcBorders>
              <w:top w:val="nil"/>
              <w:bottom w:val="nil"/>
            </w:tcBorders>
          </w:tcPr>
          <w:p w:rsidR="007A471E" w:rsidRPr="00BA7DA5" w:rsidRDefault="007A471E" w:rsidP="00BA7DA5">
            <w:pPr>
              <w:widowControl w:val="0"/>
              <w:autoSpaceDE w:val="0"/>
              <w:autoSpaceDN w:val="0"/>
              <w:spacing w:line="244" w:lineRule="exact"/>
              <w:ind w:left="567" w:right="141"/>
              <w:rPr>
                <w:b/>
                <w:sz w:val="22"/>
                <w:szCs w:val="22"/>
              </w:rPr>
            </w:pPr>
          </w:p>
        </w:tc>
      </w:tr>
      <w:tr w:rsidR="00A33E3B" w:rsidTr="009160A5">
        <w:trPr>
          <w:trHeight w:val="85"/>
        </w:trPr>
        <w:tc>
          <w:tcPr>
            <w:tcW w:w="9214" w:type="dxa"/>
            <w:tcBorders>
              <w:top w:val="nil"/>
              <w:bottom w:val="nil"/>
              <w:right w:val="nil"/>
            </w:tcBorders>
          </w:tcPr>
          <w:p w:rsidR="007A471E" w:rsidRPr="00BA7DA5" w:rsidRDefault="007A471E" w:rsidP="00BA7DA5">
            <w:pPr>
              <w:autoSpaceDE w:val="0"/>
              <w:autoSpaceDN w:val="0"/>
              <w:adjustRightInd w:val="0"/>
              <w:spacing w:line="276" w:lineRule="auto"/>
              <w:ind w:left="567" w:right="141"/>
              <w:jc w:val="both"/>
              <w:rPr>
                <w:color w:val="FF0000"/>
                <w:sz w:val="22"/>
                <w:szCs w:val="22"/>
              </w:rPr>
            </w:pPr>
          </w:p>
        </w:tc>
        <w:tc>
          <w:tcPr>
            <w:tcW w:w="1464" w:type="dxa"/>
            <w:gridSpan w:val="3"/>
            <w:tcBorders>
              <w:top w:val="nil"/>
              <w:left w:val="nil"/>
              <w:bottom w:val="nil"/>
            </w:tcBorders>
          </w:tcPr>
          <w:p w:rsidR="007A471E" w:rsidRPr="00BA7DA5" w:rsidRDefault="007A471E" w:rsidP="00BA7DA5">
            <w:pPr>
              <w:widowControl w:val="0"/>
              <w:autoSpaceDE w:val="0"/>
              <w:autoSpaceDN w:val="0"/>
              <w:ind w:left="567" w:right="141"/>
              <w:rPr>
                <w:sz w:val="22"/>
                <w:szCs w:val="22"/>
              </w:rPr>
            </w:pPr>
          </w:p>
        </w:tc>
      </w:tr>
      <w:tr w:rsidR="00A33E3B" w:rsidTr="009160A5">
        <w:trPr>
          <w:gridAfter w:val="3"/>
          <w:wAfter w:w="1464" w:type="dxa"/>
          <w:trHeight w:val="85"/>
        </w:trPr>
        <w:tc>
          <w:tcPr>
            <w:tcW w:w="9214" w:type="dxa"/>
            <w:tcBorders>
              <w:top w:val="nil"/>
              <w:bottom w:val="nil"/>
            </w:tcBorders>
          </w:tcPr>
          <w:p w:rsidR="007A471E" w:rsidRPr="00BA7DA5" w:rsidRDefault="007A471E" w:rsidP="004D6F77">
            <w:pPr>
              <w:widowControl w:val="0"/>
              <w:autoSpaceDE w:val="0"/>
              <w:autoSpaceDN w:val="0"/>
              <w:spacing w:before="2" w:line="254" w:lineRule="auto"/>
              <w:ind w:right="141"/>
              <w:jc w:val="both"/>
              <w:rPr>
                <w:sz w:val="22"/>
                <w:szCs w:val="22"/>
              </w:rPr>
            </w:pPr>
          </w:p>
        </w:tc>
      </w:tr>
      <w:tr w:rsidR="00A33E3B" w:rsidTr="009160A5">
        <w:trPr>
          <w:gridAfter w:val="3"/>
          <w:wAfter w:w="1464" w:type="dxa"/>
          <w:trHeight w:val="85"/>
        </w:trPr>
        <w:tc>
          <w:tcPr>
            <w:tcW w:w="9214" w:type="dxa"/>
            <w:tcBorders>
              <w:top w:val="nil"/>
              <w:bottom w:val="nil"/>
            </w:tcBorders>
          </w:tcPr>
          <w:p w:rsidR="00BA7DA5" w:rsidRPr="00BA7DA5" w:rsidRDefault="00BA7DA5" w:rsidP="00836F52">
            <w:pPr>
              <w:widowControl w:val="0"/>
              <w:autoSpaceDE w:val="0"/>
              <w:autoSpaceDN w:val="0"/>
              <w:spacing w:before="2" w:line="254" w:lineRule="auto"/>
              <w:ind w:left="567" w:right="425"/>
              <w:jc w:val="both"/>
              <w:rPr>
                <w:sz w:val="22"/>
                <w:szCs w:val="22"/>
              </w:rPr>
            </w:pPr>
          </w:p>
        </w:tc>
      </w:tr>
      <w:tr w:rsidR="00A33E3B" w:rsidTr="009160A5">
        <w:trPr>
          <w:trHeight w:val="7496"/>
        </w:trPr>
        <w:tc>
          <w:tcPr>
            <w:tcW w:w="10678" w:type="dxa"/>
            <w:gridSpan w:val="4"/>
            <w:tcBorders>
              <w:top w:val="nil"/>
              <w:bottom w:val="nil"/>
            </w:tcBorders>
          </w:tcPr>
          <w:p w:rsidR="007A471E" w:rsidRPr="00A779BC" w:rsidRDefault="002F0B25" w:rsidP="00A779BC">
            <w:pPr>
              <w:widowControl w:val="0"/>
              <w:numPr>
                <w:ilvl w:val="0"/>
                <w:numId w:val="1"/>
              </w:numPr>
              <w:tabs>
                <w:tab w:val="left" w:pos="993"/>
              </w:tabs>
              <w:autoSpaceDE w:val="0"/>
              <w:autoSpaceDN w:val="0"/>
              <w:spacing w:line="360" w:lineRule="auto"/>
              <w:ind w:right="141" w:firstLine="207"/>
              <w:jc w:val="both"/>
              <w:rPr>
                <w:b/>
                <w:bCs/>
                <w:color w:val="000000"/>
                <w:w w:val="105"/>
                <w:sz w:val="22"/>
                <w:szCs w:val="22"/>
              </w:rPr>
            </w:pPr>
            <w:r w:rsidRPr="00A779BC">
              <w:rPr>
                <w:b/>
                <w:bCs/>
                <w:color w:val="000000"/>
                <w:w w:val="105"/>
                <w:sz w:val="22"/>
                <w:szCs w:val="22"/>
              </w:rPr>
              <w:lastRenderedPageBreak/>
              <w:t>TECHNICAL EXPERIENCE CRITERIA:</w:t>
            </w:r>
          </w:p>
          <w:p w:rsidR="007A471E" w:rsidRPr="00A779BC" w:rsidRDefault="002F0B25" w:rsidP="00A779BC">
            <w:pPr>
              <w:widowControl w:val="0"/>
              <w:autoSpaceDE w:val="0"/>
              <w:autoSpaceDN w:val="0"/>
              <w:spacing w:line="360" w:lineRule="auto"/>
              <w:ind w:right="899" w:firstLine="567"/>
              <w:jc w:val="both"/>
              <w:rPr>
                <w:b/>
                <w:bCs/>
                <w:color w:val="000000"/>
                <w:w w:val="105"/>
                <w:sz w:val="22"/>
                <w:szCs w:val="22"/>
              </w:rPr>
            </w:pPr>
            <w:r w:rsidRPr="00A779BC">
              <w:rPr>
                <w:b/>
                <w:bCs/>
                <w:color w:val="000000"/>
                <w:w w:val="105"/>
                <w:sz w:val="22"/>
                <w:szCs w:val="22"/>
              </w:rPr>
              <w:t>1.1 Qualification Requirement for Sub-station (AIS):</w:t>
            </w:r>
          </w:p>
          <w:p w:rsidR="004D6F77" w:rsidRPr="00A97D77" w:rsidRDefault="002F0B25" w:rsidP="004D6F77">
            <w:pPr>
              <w:widowControl w:val="0"/>
              <w:autoSpaceDE w:val="0"/>
              <w:autoSpaceDN w:val="0"/>
              <w:spacing w:line="360" w:lineRule="auto"/>
              <w:ind w:left="567" w:right="899"/>
              <w:jc w:val="both"/>
              <w:rPr>
                <w:b/>
                <w:bCs/>
                <w:color w:val="000000"/>
                <w:w w:val="105"/>
                <w:sz w:val="22"/>
                <w:szCs w:val="22"/>
              </w:rPr>
            </w:pPr>
            <w:r w:rsidRPr="00A97D77">
              <w:rPr>
                <w:b/>
                <w:bCs/>
                <w:color w:val="000000"/>
                <w:w w:val="105"/>
                <w:sz w:val="22"/>
                <w:szCs w:val="22"/>
              </w:rPr>
              <w:t xml:space="preserve">1.1.1 In case of complete </w:t>
            </w:r>
            <w:r w:rsidR="008076B4" w:rsidRPr="00A97D77">
              <w:rPr>
                <w:b/>
                <w:bCs/>
                <w:color w:val="000000"/>
                <w:w w:val="105"/>
                <w:sz w:val="22"/>
                <w:szCs w:val="22"/>
              </w:rPr>
              <w:t xml:space="preserve">AIS </w:t>
            </w:r>
            <w:r w:rsidRPr="00A97D77">
              <w:rPr>
                <w:b/>
                <w:bCs/>
                <w:color w:val="000000"/>
                <w:w w:val="105"/>
                <w:sz w:val="22"/>
                <w:szCs w:val="22"/>
              </w:rPr>
              <w:t>Sub-station works</w:t>
            </w:r>
            <w:r w:rsidR="00B53650">
              <w:rPr>
                <w:b/>
                <w:bCs/>
                <w:color w:val="000000"/>
                <w:w w:val="105"/>
                <w:sz w:val="22"/>
                <w:szCs w:val="22"/>
              </w:rPr>
              <w:t>,</w:t>
            </w:r>
            <w:r w:rsidRPr="00A97D77">
              <w:rPr>
                <w:b/>
                <w:bCs/>
                <w:color w:val="000000"/>
                <w:w w:val="105"/>
                <w:sz w:val="22"/>
                <w:szCs w:val="22"/>
              </w:rPr>
              <w:t xml:space="preserve"> the QR shall be as below:</w:t>
            </w:r>
          </w:p>
          <w:p w:rsidR="007A471E" w:rsidRPr="00A97D77" w:rsidRDefault="002F0B25" w:rsidP="004D6F77">
            <w:pPr>
              <w:widowControl w:val="0"/>
              <w:autoSpaceDE w:val="0"/>
              <w:autoSpaceDN w:val="0"/>
              <w:spacing w:line="360" w:lineRule="auto"/>
              <w:ind w:left="567" w:right="899"/>
              <w:jc w:val="both"/>
              <w:rPr>
                <w:color w:val="000000"/>
                <w:w w:val="105"/>
                <w:sz w:val="22"/>
                <w:szCs w:val="22"/>
              </w:rPr>
            </w:pPr>
            <w:r w:rsidRPr="00A97D77">
              <w:rPr>
                <w:w w:val="105"/>
                <w:sz w:val="22"/>
                <w:szCs w:val="22"/>
              </w:rPr>
              <w:t xml:space="preserve">Bidder must have successfully </w:t>
            </w:r>
            <w:r w:rsidR="00B53650" w:rsidRPr="00B53650">
              <w:rPr>
                <w:color w:val="4472C4"/>
                <w:w w:val="105"/>
                <w:sz w:val="22"/>
                <w:szCs w:val="22"/>
              </w:rPr>
              <w:t>engineered,</w:t>
            </w:r>
            <w:r w:rsidR="00B53650">
              <w:rPr>
                <w:color w:val="4472C4"/>
                <w:w w:val="105"/>
                <w:sz w:val="22"/>
                <w:szCs w:val="22"/>
              </w:rPr>
              <w:t xml:space="preserve"> </w:t>
            </w:r>
            <w:r w:rsidR="00B53650" w:rsidRPr="00B53650">
              <w:rPr>
                <w:color w:val="4472C4"/>
                <w:w w:val="105"/>
                <w:sz w:val="22"/>
                <w:szCs w:val="22"/>
              </w:rPr>
              <w:t>supplied</w:t>
            </w:r>
            <w:r w:rsidR="00B53650">
              <w:rPr>
                <w:w w:val="105"/>
                <w:sz w:val="22"/>
                <w:szCs w:val="22"/>
              </w:rPr>
              <w:t xml:space="preserve">, </w:t>
            </w:r>
            <w:r w:rsidR="0034052D" w:rsidRPr="00A97D77">
              <w:rPr>
                <w:w w:val="105"/>
                <w:sz w:val="22"/>
                <w:szCs w:val="22"/>
              </w:rPr>
              <w:t>erected, tested &amp; commissioned</w:t>
            </w:r>
            <w:r w:rsidRPr="00A97D77">
              <w:rPr>
                <w:w w:val="105"/>
                <w:sz w:val="22"/>
                <w:szCs w:val="22"/>
              </w:rPr>
              <w:t xml:space="preserve"> (including civil works) as a</w:t>
            </w:r>
            <w:r w:rsidRPr="00A97D77">
              <w:rPr>
                <w:color w:val="000000"/>
                <w:w w:val="105"/>
                <w:sz w:val="22"/>
                <w:szCs w:val="22"/>
              </w:rPr>
              <w:t xml:space="preserve"> </w:t>
            </w:r>
            <w:r w:rsidRPr="00A97D77">
              <w:rPr>
                <w:b/>
                <w:bCs/>
                <w:color w:val="000000"/>
                <w:w w:val="105"/>
                <w:sz w:val="22"/>
                <w:szCs w:val="22"/>
              </w:rPr>
              <w:t>prime contractor</w:t>
            </w:r>
            <w:r w:rsidR="00AA7AA0" w:rsidRPr="00A97D77">
              <w:rPr>
                <w:b/>
                <w:bCs/>
                <w:color w:val="000000"/>
                <w:w w:val="105"/>
                <w:sz w:val="22"/>
                <w:szCs w:val="22"/>
              </w:rPr>
              <w:t xml:space="preserve"> (independently or as a partner of JV)</w:t>
            </w:r>
            <w:r w:rsidRPr="00A97D77">
              <w:rPr>
                <w:b/>
                <w:bCs/>
                <w:color w:val="000000"/>
                <w:w w:val="105"/>
                <w:sz w:val="22"/>
                <w:szCs w:val="22"/>
              </w:rPr>
              <w:t>*</w:t>
            </w:r>
            <w:r w:rsidRPr="00A97D77">
              <w:rPr>
                <w:color w:val="000000"/>
                <w:w w:val="105"/>
                <w:sz w:val="22"/>
                <w:szCs w:val="22"/>
              </w:rPr>
              <w:t xml:space="preserve"> under a </w:t>
            </w:r>
            <w:r w:rsidRPr="00A97D77">
              <w:rPr>
                <w:b/>
                <w:bCs/>
                <w:color w:val="000000"/>
                <w:w w:val="105"/>
                <w:sz w:val="22"/>
                <w:szCs w:val="22"/>
              </w:rPr>
              <w:t>single contract</w:t>
            </w:r>
            <w:r w:rsidRPr="00A97D77">
              <w:rPr>
                <w:color w:val="000000"/>
                <w:w w:val="105"/>
                <w:sz w:val="22"/>
                <w:szCs w:val="22"/>
              </w:rPr>
              <w:t xml:space="preserve">, </w:t>
            </w:r>
            <w:r w:rsidR="0080587D" w:rsidRPr="00A97D77">
              <w:rPr>
                <w:color w:val="000000"/>
                <w:w w:val="105"/>
                <w:sz w:val="22"/>
                <w:szCs w:val="22"/>
              </w:rPr>
              <w:t xml:space="preserve">for </w:t>
            </w:r>
            <w:r w:rsidR="00AA7AA0" w:rsidRPr="00A97D77">
              <w:rPr>
                <w:color w:val="000000"/>
                <w:w w:val="105"/>
                <w:sz w:val="22"/>
                <w:szCs w:val="22"/>
              </w:rPr>
              <w:t xml:space="preserve">at least </w:t>
            </w:r>
            <w:r w:rsidR="0080587D" w:rsidRPr="00A97D77">
              <w:rPr>
                <w:color w:val="000000"/>
                <w:w w:val="105"/>
                <w:sz w:val="22"/>
                <w:szCs w:val="22"/>
              </w:rPr>
              <w:t xml:space="preserve">one complete </w:t>
            </w:r>
            <w:r w:rsidR="00E169D7">
              <w:rPr>
                <w:b/>
                <w:color w:val="000000"/>
                <w:w w:val="105"/>
                <w:sz w:val="22"/>
                <w:szCs w:val="22"/>
              </w:rPr>
              <w:t>Process B</w:t>
            </w:r>
            <w:r w:rsidR="00F9559F" w:rsidRPr="00E169D7">
              <w:rPr>
                <w:b/>
                <w:color w:val="000000"/>
                <w:w w:val="105"/>
                <w:sz w:val="22"/>
                <w:szCs w:val="22"/>
              </w:rPr>
              <w:t xml:space="preserve">us based </w:t>
            </w:r>
            <w:r w:rsidR="00E169D7">
              <w:rPr>
                <w:b/>
                <w:color w:val="000000"/>
                <w:w w:val="105"/>
                <w:sz w:val="22"/>
                <w:szCs w:val="22"/>
              </w:rPr>
              <w:t>System Automation</w:t>
            </w:r>
            <w:r w:rsidR="00F9559F" w:rsidRPr="00E169D7">
              <w:rPr>
                <w:b/>
                <w:color w:val="000000"/>
                <w:w w:val="105"/>
                <w:sz w:val="22"/>
                <w:szCs w:val="22"/>
              </w:rPr>
              <w:t xml:space="preserve"> </w:t>
            </w:r>
            <w:r w:rsidR="0080587D" w:rsidRPr="00E169D7">
              <w:rPr>
                <w:b/>
                <w:color w:val="000000"/>
                <w:w w:val="105"/>
                <w:sz w:val="22"/>
                <w:szCs w:val="22"/>
              </w:rPr>
              <w:t>Sub-station</w:t>
            </w:r>
            <w:r w:rsidR="0080587D" w:rsidRPr="00A97D77">
              <w:rPr>
                <w:color w:val="000000"/>
                <w:w w:val="105"/>
                <w:sz w:val="22"/>
                <w:szCs w:val="22"/>
              </w:rPr>
              <w:t xml:space="preserve"> having </w:t>
            </w:r>
            <w:r w:rsidR="00AA7AA0" w:rsidRPr="00A97D77">
              <w:rPr>
                <w:color w:val="000000"/>
                <w:w w:val="105"/>
                <w:sz w:val="22"/>
                <w:szCs w:val="22"/>
              </w:rPr>
              <w:t>minimum</w:t>
            </w:r>
            <w:r w:rsidRPr="00A97D77">
              <w:rPr>
                <w:color w:val="000000"/>
                <w:w w:val="105"/>
                <w:sz w:val="22"/>
                <w:szCs w:val="22"/>
              </w:rPr>
              <w:t xml:space="preserve"> three (3) nos. </w:t>
            </w:r>
            <w:r w:rsidRPr="00A97D77">
              <w:rPr>
                <w:b/>
                <w:bCs/>
                <w:color w:val="000000"/>
                <w:w w:val="105"/>
                <w:sz w:val="22"/>
                <w:szCs w:val="22"/>
              </w:rPr>
              <w:t>AIS</w:t>
            </w:r>
            <w:r w:rsidR="002062FB" w:rsidRPr="00A97D77">
              <w:rPr>
                <w:b/>
                <w:bCs/>
                <w:color w:val="000000"/>
                <w:w w:val="105"/>
                <w:sz w:val="22"/>
                <w:szCs w:val="22"/>
              </w:rPr>
              <w:t xml:space="preserve"> </w:t>
            </w:r>
            <w:r w:rsidRPr="00A97D77">
              <w:rPr>
                <w:b/>
                <w:bCs/>
                <w:color w:val="000000"/>
                <w:w w:val="105"/>
                <w:sz w:val="22"/>
                <w:szCs w:val="22"/>
              </w:rPr>
              <w:t>^</w:t>
            </w:r>
            <w:r w:rsidRPr="00A97D77">
              <w:rPr>
                <w:color w:val="000000"/>
                <w:w w:val="105"/>
                <w:sz w:val="22"/>
                <w:szCs w:val="22"/>
              </w:rPr>
              <w:t xml:space="preserve"> Circuit Breaker equipped bays </w:t>
            </w:r>
            <w:r w:rsidR="005916ED" w:rsidRPr="00A97D77">
              <w:rPr>
                <w:color w:val="000000"/>
                <w:w w:val="105"/>
                <w:sz w:val="22"/>
                <w:szCs w:val="22"/>
              </w:rPr>
              <w:t xml:space="preserve">(including one </w:t>
            </w:r>
            <w:r w:rsidR="00BA7DA5" w:rsidRPr="00A97D77">
              <w:rPr>
                <w:color w:val="000000"/>
                <w:w w:val="105"/>
                <w:sz w:val="22"/>
                <w:szCs w:val="22"/>
              </w:rPr>
              <w:t>no</w:t>
            </w:r>
            <w:r w:rsidR="000262D1" w:rsidRPr="00A97D77">
              <w:rPr>
                <w:color w:val="000000"/>
                <w:w w:val="105"/>
                <w:sz w:val="22"/>
                <w:szCs w:val="22"/>
              </w:rPr>
              <w:t xml:space="preserve">. </w:t>
            </w:r>
            <w:r w:rsidR="00BA7DA5" w:rsidRPr="00A97D77">
              <w:rPr>
                <w:color w:val="000000"/>
                <w:w w:val="105"/>
                <w:sz w:val="22"/>
                <w:szCs w:val="22"/>
              </w:rPr>
              <w:t>Transformer Bay</w:t>
            </w:r>
            <w:r w:rsidR="005916ED" w:rsidRPr="00A97D77">
              <w:rPr>
                <w:color w:val="000000"/>
                <w:w w:val="105"/>
                <w:sz w:val="22"/>
                <w:szCs w:val="22"/>
              </w:rPr>
              <w:t xml:space="preserve">) </w:t>
            </w:r>
            <w:r w:rsidRPr="00B53650">
              <w:rPr>
                <w:w w:val="105"/>
                <w:sz w:val="22"/>
                <w:szCs w:val="22"/>
              </w:rPr>
              <w:t xml:space="preserve">of </w:t>
            </w:r>
            <w:r w:rsidR="000262D1" w:rsidRPr="00B53650">
              <w:rPr>
                <w:b/>
                <w:bCs/>
                <w:w w:val="105"/>
                <w:sz w:val="22"/>
                <w:szCs w:val="22"/>
              </w:rPr>
              <w:t>“</w:t>
            </w:r>
            <w:r w:rsidR="008A6220" w:rsidRPr="00B53650">
              <w:rPr>
                <w:b/>
                <w:bCs/>
                <w:w w:val="105"/>
                <w:sz w:val="22"/>
                <w:szCs w:val="22"/>
              </w:rPr>
              <w:t>110</w:t>
            </w:r>
            <w:r w:rsidR="00BA7DA5" w:rsidRPr="00B53650">
              <w:rPr>
                <w:b/>
                <w:bCs/>
                <w:w w:val="105"/>
                <w:sz w:val="22"/>
                <w:szCs w:val="22"/>
              </w:rPr>
              <w:t xml:space="preserve"> kV</w:t>
            </w:r>
            <w:r w:rsidR="000262D1" w:rsidRPr="00B53650">
              <w:rPr>
                <w:b/>
                <w:bCs/>
                <w:w w:val="105"/>
                <w:sz w:val="22"/>
                <w:szCs w:val="22"/>
              </w:rPr>
              <w:t>”</w:t>
            </w:r>
            <w:r w:rsidRPr="00B53650">
              <w:rPr>
                <w:w w:val="105"/>
                <w:sz w:val="22"/>
                <w:szCs w:val="22"/>
              </w:rPr>
              <w:t xml:space="preserve"> </w:t>
            </w:r>
            <w:r w:rsidRPr="00A97D77">
              <w:rPr>
                <w:color w:val="000000"/>
                <w:w w:val="105"/>
                <w:sz w:val="22"/>
                <w:szCs w:val="22"/>
              </w:rPr>
              <w:t>or above voltage level</w:t>
            </w:r>
            <w:r w:rsidR="00F9559F">
              <w:rPr>
                <w:color w:val="000000"/>
                <w:w w:val="105"/>
                <w:sz w:val="22"/>
                <w:szCs w:val="22"/>
              </w:rPr>
              <w:t xml:space="preserve"> SAS Sub-station</w:t>
            </w:r>
            <w:r w:rsidRPr="00A97D77">
              <w:rPr>
                <w:color w:val="000000"/>
                <w:w w:val="105"/>
                <w:sz w:val="22"/>
                <w:szCs w:val="22"/>
              </w:rPr>
              <w:t xml:space="preserve"> during last seven (7) years and these bays mu</w:t>
            </w:r>
            <w:r w:rsidR="00485927" w:rsidRPr="00A97D77">
              <w:rPr>
                <w:color w:val="000000"/>
                <w:w w:val="105"/>
                <w:sz w:val="22"/>
                <w:szCs w:val="22"/>
              </w:rPr>
              <w:t xml:space="preserve">st be in </w:t>
            </w:r>
            <w:r w:rsidR="00485927" w:rsidRPr="00A97D77">
              <w:rPr>
                <w:b/>
                <w:bCs/>
                <w:color w:val="000000"/>
                <w:w w:val="105"/>
                <w:sz w:val="22"/>
                <w:szCs w:val="22"/>
              </w:rPr>
              <w:t>satisfactory operation</w:t>
            </w:r>
            <w:r w:rsidR="000262D1" w:rsidRPr="00A97D77">
              <w:rPr>
                <w:b/>
                <w:bCs/>
                <w:color w:val="000000"/>
                <w:w w:val="105"/>
                <w:sz w:val="22"/>
                <w:szCs w:val="22"/>
              </w:rPr>
              <w:t>#</w:t>
            </w:r>
            <w:r w:rsidR="00485927" w:rsidRPr="00A97D77">
              <w:rPr>
                <w:color w:val="000000"/>
                <w:w w:val="105"/>
                <w:sz w:val="22"/>
                <w:szCs w:val="22"/>
              </w:rPr>
              <w:t xml:space="preserve"> for one year</w:t>
            </w:r>
            <w:r w:rsidRPr="00A97D77">
              <w:rPr>
                <w:color w:val="000000"/>
                <w:w w:val="105"/>
                <w:sz w:val="22"/>
                <w:szCs w:val="22"/>
              </w:rPr>
              <w:t xml:space="preserve"> as on </w:t>
            </w:r>
            <w:r w:rsidRPr="00A55A3A">
              <w:rPr>
                <w:w w:val="105"/>
                <w:sz w:val="22"/>
                <w:szCs w:val="22"/>
              </w:rPr>
              <w:t>the originally scheduled date of bid opening</w:t>
            </w:r>
            <w:r w:rsidR="00AA7AA0" w:rsidRPr="00A55A3A">
              <w:rPr>
                <w:w w:val="105"/>
                <w:sz w:val="22"/>
                <w:szCs w:val="22"/>
              </w:rPr>
              <w:t xml:space="preserve"> </w:t>
            </w:r>
            <w:r w:rsidR="00AA7AA0" w:rsidRPr="00A97D77">
              <w:rPr>
                <w:color w:val="000000"/>
                <w:w w:val="105"/>
                <w:sz w:val="22"/>
                <w:szCs w:val="22"/>
              </w:rPr>
              <w:t xml:space="preserve">&amp; the work order should not </w:t>
            </w:r>
            <w:r w:rsidR="0003751D" w:rsidRPr="00A97D77">
              <w:rPr>
                <w:color w:val="000000"/>
                <w:w w:val="105"/>
                <w:sz w:val="22"/>
                <w:szCs w:val="22"/>
              </w:rPr>
              <w:t>be</w:t>
            </w:r>
            <w:r w:rsidR="00AA7AA0" w:rsidRPr="00A97D77">
              <w:rPr>
                <w:color w:val="000000"/>
                <w:w w:val="105"/>
                <w:sz w:val="22"/>
                <w:szCs w:val="22"/>
              </w:rPr>
              <w:t xml:space="preserve"> more than 10 (ten) years old</w:t>
            </w:r>
            <w:r w:rsidRPr="00A97D77">
              <w:rPr>
                <w:color w:val="000000"/>
                <w:w w:val="105"/>
                <w:sz w:val="22"/>
                <w:szCs w:val="22"/>
              </w:rPr>
              <w:t>.</w:t>
            </w:r>
          </w:p>
          <w:p w:rsidR="00E35ECF" w:rsidRPr="00A97D77" w:rsidRDefault="002F0B25" w:rsidP="004D6F77">
            <w:pPr>
              <w:widowControl w:val="0"/>
              <w:autoSpaceDE w:val="0"/>
              <w:autoSpaceDN w:val="0"/>
              <w:spacing w:line="360" w:lineRule="auto"/>
              <w:ind w:left="567" w:right="899"/>
              <w:jc w:val="both"/>
              <w:rPr>
                <w:b/>
                <w:bCs/>
                <w:strike/>
                <w:color w:val="000000"/>
                <w:w w:val="105"/>
                <w:sz w:val="22"/>
                <w:szCs w:val="22"/>
              </w:rPr>
            </w:pPr>
            <w:r w:rsidRPr="00A97D77">
              <w:rPr>
                <w:b/>
                <w:bCs/>
                <w:strike/>
                <w:color w:val="000000"/>
                <w:w w:val="105"/>
                <w:sz w:val="22"/>
                <w:szCs w:val="22"/>
              </w:rPr>
              <w:t xml:space="preserve">1.1.2 In case of </w:t>
            </w:r>
            <w:r w:rsidR="008076B4" w:rsidRPr="00A97D77">
              <w:rPr>
                <w:b/>
                <w:bCs/>
                <w:strike/>
                <w:color w:val="000000"/>
                <w:w w:val="105"/>
                <w:sz w:val="22"/>
                <w:szCs w:val="22"/>
              </w:rPr>
              <w:t xml:space="preserve">AIS </w:t>
            </w:r>
            <w:r w:rsidRPr="00A97D77">
              <w:rPr>
                <w:b/>
                <w:bCs/>
                <w:strike/>
                <w:color w:val="000000"/>
                <w:w w:val="105"/>
                <w:sz w:val="22"/>
                <w:szCs w:val="22"/>
              </w:rPr>
              <w:t>bay extension works the QR shall be as below:</w:t>
            </w:r>
          </w:p>
          <w:p w:rsidR="000262D1" w:rsidRPr="00A97D77" w:rsidRDefault="002F0B25" w:rsidP="004D6F77">
            <w:pPr>
              <w:widowControl w:val="0"/>
              <w:autoSpaceDE w:val="0"/>
              <w:autoSpaceDN w:val="0"/>
              <w:spacing w:line="360" w:lineRule="auto"/>
              <w:ind w:left="567" w:right="899"/>
              <w:jc w:val="both"/>
              <w:rPr>
                <w:strike/>
                <w:color w:val="000000"/>
                <w:w w:val="105"/>
                <w:sz w:val="22"/>
                <w:szCs w:val="22"/>
              </w:rPr>
            </w:pPr>
            <w:r w:rsidRPr="00A97D77">
              <w:rPr>
                <w:strike/>
                <w:color w:val="000000"/>
                <w:w w:val="105"/>
                <w:sz w:val="22"/>
                <w:szCs w:val="22"/>
              </w:rPr>
              <w:t xml:space="preserve">Bidder must have successfully erected, tested &amp; commissioned (including civil works) as a </w:t>
            </w:r>
            <w:r w:rsidRPr="00A97D77">
              <w:rPr>
                <w:b/>
                <w:bCs/>
                <w:strike/>
                <w:color w:val="000000"/>
                <w:w w:val="105"/>
                <w:sz w:val="22"/>
                <w:szCs w:val="22"/>
              </w:rPr>
              <w:t>prime contractor</w:t>
            </w:r>
            <w:r w:rsidR="00AA7AA0" w:rsidRPr="00A97D77">
              <w:rPr>
                <w:b/>
                <w:bCs/>
                <w:strike/>
                <w:color w:val="000000"/>
                <w:w w:val="105"/>
                <w:sz w:val="22"/>
                <w:szCs w:val="22"/>
              </w:rPr>
              <w:t xml:space="preserve"> (independently or as a partner of </w:t>
            </w:r>
            <w:r w:rsidR="000258ED" w:rsidRPr="00A97D77">
              <w:rPr>
                <w:b/>
                <w:bCs/>
                <w:strike/>
                <w:color w:val="000000"/>
                <w:w w:val="105"/>
                <w:sz w:val="22"/>
                <w:szCs w:val="22"/>
              </w:rPr>
              <w:t>JV) *</w:t>
            </w:r>
            <w:r w:rsidRPr="00A97D77">
              <w:rPr>
                <w:strike/>
                <w:color w:val="000000"/>
                <w:w w:val="105"/>
                <w:sz w:val="22"/>
                <w:szCs w:val="22"/>
              </w:rPr>
              <w:t xml:space="preserve"> </w:t>
            </w:r>
            <w:r w:rsidR="00857A5D" w:rsidRPr="00A97D77">
              <w:rPr>
                <w:strike/>
                <w:color w:val="000000"/>
                <w:w w:val="105"/>
                <w:sz w:val="22"/>
                <w:szCs w:val="22"/>
              </w:rPr>
              <w:t xml:space="preserve">under multiple contracts, </w:t>
            </w:r>
            <w:r w:rsidRPr="00A97D77">
              <w:rPr>
                <w:strike/>
                <w:color w:val="000000"/>
                <w:w w:val="105"/>
                <w:sz w:val="22"/>
                <w:szCs w:val="22"/>
              </w:rPr>
              <w:t xml:space="preserve">at least 50% (fifty percent) of the scope of work rounded off to next higher integer </w:t>
            </w:r>
            <w:r w:rsidRPr="00A97D77">
              <w:rPr>
                <w:b/>
                <w:bCs/>
                <w:strike/>
                <w:color w:val="000000"/>
                <w:w w:val="105"/>
                <w:sz w:val="22"/>
                <w:szCs w:val="22"/>
              </w:rPr>
              <w:t>AIS</w:t>
            </w:r>
            <w:r w:rsidR="009B58DD" w:rsidRPr="00A97D77">
              <w:rPr>
                <w:b/>
                <w:bCs/>
                <w:strike/>
                <w:color w:val="000000"/>
                <w:w w:val="105"/>
                <w:sz w:val="22"/>
                <w:szCs w:val="22"/>
              </w:rPr>
              <w:t xml:space="preserve"> </w:t>
            </w:r>
            <w:r w:rsidRPr="00A97D77">
              <w:rPr>
                <w:b/>
                <w:bCs/>
                <w:strike/>
                <w:color w:val="000000"/>
                <w:w w:val="105"/>
                <w:sz w:val="22"/>
                <w:szCs w:val="22"/>
              </w:rPr>
              <w:t>^</w:t>
            </w:r>
            <w:r w:rsidRPr="00A97D77">
              <w:rPr>
                <w:strike/>
                <w:color w:val="000000"/>
                <w:w w:val="105"/>
                <w:sz w:val="22"/>
                <w:szCs w:val="22"/>
              </w:rPr>
              <w:t xml:space="preserve"> Circuit Breaker equipped bays of </w:t>
            </w:r>
            <w:r w:rsidR="00AE4444" w:rsidRPr="00A97D77">
              <w:rPr>
                <w:b/>
                <w:bCs/>
                <w:strike/>
                <w:color w:val="000000"/>
                <w:w w:val="105"/>
                <w:sz w:val="22"/>
                <w:szCs w:val="22"/>
              </w:rPr>
              <w:t xml:space="preserve">“ </w:t>
            </w:r>
            <w:r w:rsidR="0007773E" w:rsidRPr="00A97D77">
              <w:rPr>
                <w:b/>
                <w:bCs/>
                <w:strike/>
                <w:color w:val="000000"/>
                <w:w w:val="105"/>
                <w:sz w:val="22"/>
                <w:szCs w:val="22"/>
              </w:rPr>
              <w:t>220</w:t>
            </w:r>
            <w:r w:rsidRPr="00A97D77">
              <w:rPr>
                <w:b/>
                <w:bCs/>
                <w:strike/>
                <w:color w:val="000000"/>
                <w:w w:val="105"/>
                <w:sz w:val="22"/>
                <w:szCs w:val="22"/>
              </w:rPr>
              <w:t xml:space="preserve"> kV”</w:t>
            </w:r>
            <w:r w:rsidRPr="00A97D77">
              <w:rPr>
                <w:strike/>
                <w:color w:val="000000"/>
                <w:w w:val="105"/>
                <w:sz w:val="22"/>
                <w:szCs w:val="22"/>
              </w:rPr>
              <w:t xml:space="preserve"> or above voltage level during last seven (7) years and these bays must be in </w:t>
            </w:r>
            <w:r w:rsidRPr="00A97D77">
              <w:rPr>
                <w:b/>
                <w:bCs/>
                <w:strike/>
                <w:color w:val="000000"/>
                <w:w w:val="105"/>
                <w:sz w:val="22"/>
                <w:szCs w:val="22"/>
              </w:rPr>
              <w:t>satisfactory operation#</w:t>
            </w:r>
            <w:r w:rsidRPr="00A97D77">
              <w:rPr>
                <w:strike/>
                <w:color w:val="000000"/>
                <w:w w:val="105"/>
                <w:sz w:val="22"/>
                <w:szCs w:val="22"/>
              </w:rPr>
              <w:t xml:space="preserve"> for one year as on the originally scheduled date of bid opening</w:t>
            </w:r>
            <w:r w:rsidR="002062FB" w:rsidRPr="00A97D77">
              <w:rPr>
                <w:strike/>
                <w:color w:val="000000"/>
                <w:w w:val="105"/>
                <w:sz w:val="22"/>
                <w:szCs w:val="22"/>
              </w:rPr>
              <w:t xml:space="preserve"> &amp; the work order should not </w:t>
            </w:r>
            <w:r w:rsidR="0003751D" w:rsidRPr="00A97D77">
              <w:rPr>
                <w:strike/>
                <w:color w:val="000000"/>
                <w:w w:val="105"/>
                <w:sz w:val="22"/>
                <w:szCs w:val="22"/>
              </w:rPr>
              <w:t>be</w:t>
            </w:r>
            <w:r w:rsidR="002062FB" w:rsidRPr="00A97D77">
              <w:rPr>
                <w:strike/>
                <w:color w:val="000000"/>
                <w:w w:val="105"/>
                <w:sz w:val="22"/>
                <w:szCs w:val="22"/>
              </w:rPr>
              <w:t xml:space="preserve"> more than 10 (ten) years old</w:t>
            </w:r>
            <w:r w:rsidRPr="00A97D77">
              <w:rPr>
                <w:strike/>
                <w:color w:val="000000"/>
                <w:w w:val="105"/>
                <w:sz w:val="22"/>
                <w:szCs w:val="22"/>
              </w:rPr>
              <w:t>.</w:t>
            </w:r>
          </w:p>
          <w:p w:rsidR="00857A5D" w:rsidRPr="00A779BC" w:rsidRDefault="002F0B25" w:rsidP="004D6F77">
            <w:pPr>
              <w:widowControl w:val="0"/>
              <w:autoSpaceDE w:val="0"/>
              <w:autoSpaceDN w:val="0"/>
              <w:spacing w:line="360" w:lineRule="auto"/>
              <w:ind w:left="567" w:right="141"/>
              <w:jc w:val="both"/>
              <w:rPr>
                <w:b/>
                <w:bCs/>
                <w:color w:val="000000"/>
                <w:w w:val="105"/>
                <w:sz w:val="22"/>
                <w:szCs w:val="22"/>
              </w:rPr>
            </w:pPr>
            <w:r w:rsidRPr="00A779BC">
              <w:rPr>
                <w:b/>
                <w:bCs/>
                <w:color w:val="000000"/>
                <w:w w:val="105"/>
                <w:sz w:val="22"/>
                <w:szCs w:val="22"/>
              </w:rPr>
              <w:t>Note: “……………. kV”</w:t>
            </w:r>
          </w:p>
          <w:p w:rsidR="00857A5D"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For different KV class AIS Sub-station Works, the works experience shall be considered as follows:</w:t>
            </w:r>
          </w:p>
          <w:p w:rsidR="00857A5D" w:rsidRPr="0007773E" w:rsidRDefault="002F0B25" w:rsidP="004D6F77">
            <w:pPr>
              <w:widowControl w:val="0"/>
              <w:autoSpaceDE w:val="0"/>
              <w:autoSpaceDN w:val="0"/>
              <w:spacing w:line="360" w:lineRule="auto"/>
              <w:ind w:left="567" w:right="141"/>
              <w:jc w:val="both"/>
              <w:rPr>
                <w:color w:val="000000"/>
                <w:w w:val="105"/>
                <w:sz w:val="22"/>
                <w:szCs w:val="22"/>
              </w:rPr>
            </w:pPr>
            <w:r w:rsidRPr="0007773E">
              <w:rPr>
                <w:color w:val="000000"/>
                <w:w w:val="105"/>
                <w:sz w:val="22"/>
                <w:szCs w:val="22"/>
              </w:rPr>
              <w:t>For 132 kV Substation: -</w:t>
            </w:r>
            <w:r w:rsidR="00ED108B" w:rsidRPr="0007773E">
              <w:rPr>
                <w:color w:val="000000"/>
                <w:w w:val="105"/>
                <w:sz w:val="22"/>
                <w:szCs w:val="22"/>
              </w:rPr>
              <w:t xml:space="preserve"> </w:t>
            </w:r>
            <w:r w:rsidRPr="0007773E">
              <w:rPr>
                <w:color w:val="000000"/>
                <w:w w:val="105"/>
                <w:sz w:val="22"/>
                <w:szCs w:val="22"/>
              </w:rPr>
              <w:t xml:space="preserve">110 kV Substation or higher </w:t>
            </w:r>
            <w:r w:rsidR="002062FB" w:rsidRPr="0007773E">
              <w:rPr>
                <w:color w:val="000000"/>
                <w:w w:val="105"/>
                <w:sz w:val="22"/>
                <w:szCs w:val="22"/>
              </w:rPr>
              <w:t xml:space="preserve">voltage </w:t>
            </w:r>
            <w:r w:rsidRPr="0007773E">
              <w:rPr>
                <w:color w:val="000000"/>
                <w:w w:val="105"/>
                <w:sz w:val="22"/>
                <w:szCs w:val="22"/>
              </w:rPr>
              <w:t>class.</w:t>
            </w:r>
          </w:p>
          <w:p w:rsidR="00857A5D" w:rsidRPr="0007773E" w:rsidRDefault="002F0B25" w:rsidP="004D6F77">
            <w:pPr>
              <w:widowControl w:val="0"/>
              <w:autoSpaceDE w:val="0"/>
              <w:autoSpaceDN w:val="0"/>
              <w:spacing w:line="360" w:lineRule="auto"/>
              <w:ind w:left="567" w:right="141"/>
              <w:jc w:val="both"/>
              <w:rPr>
                <w:color w:val="000000"/>
                <w:w w:val="105"/>
                <w:sz w:val="22"/>
                <w:szCs w:val="22"/>
              </w:rPr>
            </w:pPr>
            <w:r w:rsidRPr="0007773E">
              <w:rPr>
                <w:color w:val="000000"/>
                <w:w w:val="105"/>
                <w:sz w:val="22"/>
                <w:szCs w:val="22"/>
              </w:rPr>
              <w:t xml:space="preserve">For 220 kV Substation: - </w:t>
            </w:r>
            <w:r w:rsidR="00ED108B" w:rsidRPr="0007773E">
              <w:rPr>
                <w:color w:val="000000"/>
                <w:w w:val="105"/>
                <w:sz w:val="22"/>
                <w:szCs w:val="22"/>
              </w:rPr>
              <w:t>110 kV</w:t>
            </w:r>
            <w:r w:rsidRPr="0007773E">
              <w:rPr>
                <w:color w:val="000000"/>
                <w:w w:val="105"/>
                <w:sz w:val="22"/>
                <w:szCs w:val="22"/>
              </w:rPr>
              <w:t xml:space="preserve"> Substation or higher </w:t>
            </w:r>
            <w:r w:rsidR="002062FB" w:rsidRPr="0007773E">
              <w:rPr>
                <w:color w:val="000000"/>
                <w:w w:val="105"/>
                <w:sz w:val="22"/>
                <w:szCs w:val="22"/>
              </w:rPr>
              <w:t xml:space="preserve">voltage </w:t>
            </w:r>
            <w:r w:rsidRPr="0007773E">
              <w:rPr>
                <w:color w:val="000000"/>
                <w:w w:val="105"/>
                <w:sz w:val="22"/>
                <w:szCs w:val="22"/>
              </w:rPr>
              <w:t>class.</w:t>
            </w:r>
          </w:p>
          <w:p w:rsidR="00857A5D" w:rsidRPr="0007773E" w:rsidRDefault="002F0B25" w:rsidP="004D6F77">
            <w:pPr>
              <w:widowControl w:val="0"/>
              <w:autoSpaceDE w:val="0"/>
              <w:autoSpaceDN w:val="0"/>
              <w:spacing w:line="360" w:lineRule="auto"/>
              <w:ind w:left="567" w:right="141"/>
              <w:jc w:val="both"/>
              <w:rPr>
                <w:color w:val="000000"/>
                <w:w w:val="105"/>
                <w:sz w:val="22"/>
                <w:szCs w:val="22"/>
              </w:rPr>
            </w:pPr>
            <w:r w:rsidRPr="0007773E">
              <w:rPr>
                <w:color w:val="000000"/>
                <w:w w:val="105"/>
                <w:sz w:val="22"/>
                <w:szCs w:val="22"/>
              </w:rPr>
              <w:t xml:space="preserve">For 400 kV Substation: </w:t>
            </w:r>
            <w:r w:rsidR="00DE6D5A" w:rsidRPr="0007773E">
              <w:rPr>
                <w:color w:val="000000"/>
                <w:w w:val="105"/>
                <w:sz w:val="22"/>
                <w:szCs w:val="22"/>
              </w:rPr>
              <w:t xml:space="preserve">- </w:t>
            </w:r>
            <w:r w:rsidR="00ED108B" w:rsidRPr="0007773E">
              <w:rPr>
                <w:color w:val="000000"/>
                <w:w w:val="105"/>
                <w:sz w:val="22"/>
                <w:szCs w:val="22"/>
              </w:rPr>
              <w:t>22</w:t>
            </w:r>
            <w:r w:rsidR="00DE6D5A" w:rsidRPr="0007773E">
              <w:rPr>
                <w:color w:val="000000"/>
                <w:w w:val="105"/>
                <w:sz w:val="22"/>
                <w:szCs w:val="22"/>
              </w:rPr>
              <w:t>0</w:t>
            </w:r>
            <w:r w:rsidR="0080587D" w:rsidRPr="0007773E">
              <w:rPr>
                <w:color w:val="000000"/>
                <w:w w:val="105"/>
                <w:sz w:val="22"/>
                <w:szCs w:val="22"/>
              </w:rPr>
              <w:t xml:space="preserve"> </w:t>
            </w:r>
            <w:r w:rsidRPr="0007773E">
              <w:rPr>
                <w:color w:val="000000"/>
                <w:w w:val="105"/>
                <w:sz w:val="22"/>
                <w:szCs w:val="22"/>
              </w:rPr>
              <w:t xml:space="preserve">kV Substation or higher </w:t>
            </w:r>
            <w:r w:rsidR="002062FB" w:rsidRPr="0007773E">
              <w:rPr>
                <w:color w:val="000000"/>
                <w:w w:val="105"/>
                <w:sz w:val="22"/>
                <w:szCs w:val="22"/>
              </w:rPr>
              <w:t xml:space="preserve">voltage </w:t>
            </w:r>
            <w:r w:rsidRPr="0007773E">
              <w:rPr>
                <w:color w:val="000000"/>
                <w:w w:val="105"/>
                <w:sz w:val="22"/>
                <w:szCs w:val="22"/>
              </w:rPr>
              <w:t>class.</w:t>
            </w:r>
          </w:p>
          <w:p w:rsidR="00857A5D" w:rsidRPr="0007773E" w:rsidRDefault="002F0B25" w:rsidP="004D6F77">
            <w:pPr>
              <w:widowControl w:val="0"/>
              <w:autoSpaceDE w:val="0"/>
              <w:autoSpaceDN w:val="0"/>
              <w:spacing w:line="360" w:lineRule="auto"/>
              <w:ind w:left="567" w:right="141"/>
              <w:jc w:val="both"/>
              <w:rPr>
                <w:color w:val="000000"/>
                <w:w w:val="105"/>
                <w:sz w:val="22"/>
                <w:szCs w:val="22"/>
              </w:rPr>
            </w:pPr>
            <w:r w:rsidRPr="0007773E">
              <w:rPr>
                <w:color w:val="000000"/>
                <w:w w:val="105"/>
                <w:sz w:val="22"/>
                <w:szCs w:val="22"/>
              </w:rPr>
              <w:t xml:space="preserve">For 765 kV Substation: </w:t>
            </w:r>
            <w:r w:rsidR="00DE6D5A" w:rsidRPr="0007773E">
              <w:rPr>
                <w:color w:val="000000"/>
                <w:w w:val="105"/>
                <w:sz w:val="22"/>
                <w:szCs w:val="22"/>
              </w:rPr>
              <w:t>- 400</w:t>
            </w:r>
            <w:r w:rsidR="0080587D" w:rsidRPr="0007773E">
              <w:rPr>
                <w:color w:val="000000"/>
                <w:w w:val="105"/>
                <w:sz w:val="22"/>
                <w:szCs w:val="22"/>
              </w:rPr>
              <w:t xml:space="preserve"> </w:t>
            </w:r>
            <w:r w:rsidRPr="0007773E">
              <w:rPr>
                <w:color w:val="000000"/>
                <w:w w:val="105"/>
                <w:sz w:val="22"/>
                <w:szCs w:val="22"/>
              </w:rPr>
              <w:t xml:space="preserve">kV Substation or higher </w:t>
            </w:r>
            <w:r w:rsidR="002062FB" w:rsidRPr="0007773E">
              <w:rPr>
                <w:color w:val="000000"/>
                <w:w w:val="105"/>
                <w:sz w:val="22"/>
                <w:szCs w:val="22"/>
              </w:rPr>
              <w:t xml:space="preserve">voltage </w:t>
            </w:r>
            <w:r w:rsidRPr="0007773E">
              <w:rPr>
                <w:color w:val="000000"/>
                <w:w w:val="105"/>
                <w:sz w:val="22"/>
                <w:szCs w:val="22"/>
              </w:rPr>
              <w:t>class.</w:t>
            </w:r>
          </w:p>
          <w:p w:rsidR="00857A5D" w:rsidRPr="004D6F77" w:rsidRDefault="002F0B25" w:rsidP="004D6F77">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Note-1 (*):</w:t>
            </w:r>
            <w:r w:rsidRPr="004D6F77">
              <w:rPr>
                <w:color w:val="000000"/>
                <w:w w:val="105"/>
                <w:sz w:val="22"/>
                <w:szCs w:val="22"/>
              </w:rPr>
              <w:t xml:space="preserve"> In case of works executed under a contract that had been awarded on a Joint Venture, the experience of individual Joint Venture partner shall be considered limited to the scope of that partner under the said contract.</w:t>
            </w:r>
          </w:p>
          <w:p w:rsidR="00423814" w:rsidRPr="004D6F77" w:rsidRDefault="002F0B25" w:rsidP="004D6F77">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Note-2:</w:t>
            </w:r>
            <w:r w:rsidRPr="004D6F77">
              <w:rPr>
                <w:color w:val="000000"/>
                <w:w w:val="105"/>
                <w:sz w:val="22"/>
                <w:szCs w:val="22"/>
              </w:rPr>
              <w:t xml:space="preserve">  If a bidder has executed any work in the capacity of Joint Venture partner, his experience shall be considered to the extent of scope of work defined under the Joint Venture Agreement</w:t>
            </w:r>
            <w:r w:rsidR="00723FFA">
              <w:rPr>
                <w:color w:val="000000"/>
                <w:w w:val="105"/>
                <w:sz w:val="22"/>
                <w:szCs w:val="22"/>
              </w:rPr>
              <w:t xml:space="preserve"> with documentary evidence</w:t>
            </w:r>
            <w:r w:rsidRPr="004D6F77">
              <w:rPr>
                <w:color w:val="000000"/>
                <w:w w:val="105"/>
                <w:sz w:val="22"/>
                <w:szCs w:val="22"/>
              </w:rPr>
              <w:t xml:space="preserve">. In case the scope of work of the respective partner of the Joint Venture is not defined, the work experience of the Lead Partner and Other Partner shall be considered as 50% </w:t>
            </w:r>
            <w:r w:rsidR="00736DC0" w:rsidRPr="00DE6D5A">
              <w:rPr>
                <w:color w:val="000000"/>
                <w:w w:val="105"/>
                <w:sz w:val="22"/>
                <w:szCs w:val="22"/>
              </w:rPr>
              <w:t>each</w:t>
            </w:r>
            <w:r w:rsidR="00736DC0">
              <w:rPr>
                <w:color w:val="000000"/>
                <w:w w:val="105"/>
                <w:sz w:val="22"/>
                <w:szCs w:val="22"/>
              </w:rPr>
              <w:t xml:space="preserve"> </w:t>
            </w:r>
            <w:r w:rsidRPr="004D6F77">
              <w:rPr>
                <w:color w:val="000000"/>
                <w:w w:val="105"/>
                <w:sz w:val="22"/>
                <w:szCs w:val="22"/>
              </w:rPr>
              <w:t>of the scope of work awarded to them.</w:t>
            </w:r>
          </w:p>
          <w:p w:rsidR="00857A5D" w:rsidRPr="004D6F77" w:rsidRDefault="002F0B25" w:rsidP="004D6F77">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Note-</w:t>
            </w:r>
            <w:r w:rsidR="00423814" w:rsidRPr="00A779BC">
              <w:rPr>
                <w:b/>
                <w:bCs/>
                <w:color w:val="000000"/>
                <w:w w:val="105"/>
                <w:sz w:val="22"/>
                <w:szCs w:val="22"/>
              </w:rPr>
              <w:t>3</w:t>
            </w:r>
            <w:r w:rsidRPr="00A779BC">
              <w:rPr>
                <w:b/>
                <w:bCs/>
                <w:color w:val="000000"/>
                <w:w w:val="105"/>
                <w:sz w:val="22"/>
                <w:szCs w:val="22"/>
              </w:rPr>
              <w:t xml:space="preserve"> (#):</w:t>
            </w:r>
            <w:r w:rsidRPr="004D6F77">
              <w:rPr>
                <w:color w:val="000000"/>
                <w:w w:val="105"/>
                <w:sz w:val="22"/>
                <w:szCs w:val="22"/>
              </w:rPr>
              <w:t xml:space="preserve"> Satisfactory operation means certificate issued by the Employer </w:t>
            </w:r>
            <w:r w:rsidR="000258ED">
              <w:rPr>
                <w:color w:val="000000"/>
                <w:w w:val="105"/>
                <w:sz w:val="22"/>
                <w:szCs w:val="22"/>
              </w:rPr>
              <w:t>(Authorized</w:t>
            </w:r>
            <w:r w:rsidR="000258ED" w:rsidRPr="004D6F77">
              <w:rPr>
                <w:color w:val="000000"/>
                <w:w w:val="105"/>
                <w:sz w:val="22"/>
                <w:szCs w:val="22"/>
              </w:rPr>
              <w:t xml:space="preserve"> </w:t>
            </w:r>
            <w:r w:rsidR="000258ED">
              <w:rPr>
                <w:color w:val="000000"/>
                <w:w w:val="105"/>
                <w:sz w:val="22"/>
                <w:szCs w:val="22"/>
              </w:rPr>
              <w:t xml:space="preserve">officer) </w:t>
            </w:r>
            <w:r w:rsidRPr="004D6F77">
              <w:rPr>
                <w:color w:val="000000"/>
                <w:w w:val="105"/>
                <w:sz w:val="22"/>
                <w:szCs w:val="22"/>
              </w:rPr>
              <w:t>certifying the operation without any adverse remark.</w:t>
            </w:r>
          </w:p>
          <w:p w:rsidR="00857A5D" w:rsidRPr="004D6F77" w:rsidRDefault="002F0B25" w:rsidP="004D6F77">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Note-</w:t>
            </w:r>
            <w:r w:rsidR="00423814" w:rsidRPr="00A779BC">
              <w:rPr>
                <w:b/>
                <w:bCs/>
                <w:color w:val="000000"/>
                <w:w w:val="105"/>
                <w:sz w:val="22"/>
                <w:szCs w:val="22"/>
              </w:rPr>
              <w:t>4</w:t>
            </w:r>
            <w:r w:rsidRPr="00A779BC">
              <w:rPr>
                <w:b/>
                <w:bCs/>
                <w:color w:val="000000"/>
                <w:w w:val="105"/>
                <w:sz w:val="22"/>
                <w:szCs w:val="22"/>
              </w:rPr>
              <w:t xml:space="preserve"> (^):</w:t>
            </w:r>
            <w:r w:rsidRPr="004D6F77">
              <w:rPr>
                <w:color w:val="000000"/>
                <w:w w:val="105"/>
                <w:sz w:val="22"/>
                <w:szCs w:val="22"/>
              </w:rPr>
              <w:t xml:space="preserve"> AIS means Air Insulated Substation</w:t>
            </w:r>
            <w:r w:rsidR="009B58DD">
              <w:rPr>
                <w:color w:val="000000"/>
                <w:w w:val="105"/>
                <w:sz w:val="22"/>
                <w:szCs w:val="22"/>
              </w:rPr>
              <w:t>/ GIS means Gas Insulated Switchgear Sub-station.</w:t>
            </w:r>
            <w:r w:rsidRPr="004D6F77">
              <w:rPr>
                <w:color w:val="000000"/>
                <w:w w:val="105"/>
                <w:sz w:val="22"/>
                <w:szCs w:val="22"/>
              </w:rPr>
              <w:t xml:space="preserve"> </w:t>
            </w:r>
          </w:p>
          <w:p w:rsidR="001104CD" w:rsidRPr="004D6F77" w:rsidRDefault="002F0B25" w:rsidP="004D6F77">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Note-5:</w:t>
            </w:r>
            <w:r w:rsidRPr="004D6F77">
              <w:rPr>
                <w:color w:val="000000"/>
                <w:w w:val="105"/>
                <w:sz w:val="22"/>
                <w:szCs w:val="22"/>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rsidR="002149B8" w:rsidRPr="00D700E1" w:rsidRDefault="002149B8" w:rsidP="008076B4">
            <w:pPr>
              <w:widowControl w:val="0"/>
              <w:autoSpaceDE w:val="0"/>
              <w:autoSpaceDN w:val="0"/>
              <w:spacing w:line="360" w:lineRule="auto"/>
              <w:ind w:left="567" w:right="899"/>
              <w:jc w:val="both"/>
              <w:rPr>
                <w:color w:val="000000"/>
                <w:w w:val="105"/>
                <w:sz w:val="22"/>
                <w:szCs w:val="22"/>
              </w:rPr>
            </w:pP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lastRenderedPageBreak/>
              <w:t>1.2</w:t>
            </w:r>
            <w:r w:rsidRPr="008A6220">
              <w:rPr>
                <w:strike/>
                <w:color w:val="000000"/>
                <w:w w:val="105"/>
                <w:sz w:val="22"/>
                <w:szCs w:val="22"/>
              </w:rPr>
              <w:t xml:space="preserve"> </w:t>
            </w:r>
            <w:r w:rsidRPr="008A6220">
              <w:rPr>
                <w:b/>
                <w:bCs/>
                <w:strike/>
                <w:color w:val="000000"/>
                <w:w w:val="105"/>
                <w:sz w:val="22"/>
                <w:szCs w:val="22"/>
              </w:rPr>
              <w:t>Qualification Requirement for Sub-station (GIS</w:t>
            </w:r>
            <w:r w:rsidR="002149B8" w:rsidRPr="008A6220">
              <w:rPr>
                <w:b/>
                <w:bCs/>
                <w:strike/>
                <w:color w:val="000000"/>
                <w:w w:val="105"/>
                <w:sz w:val="22"/>
                <w:szCs w:val="22"/>
              </w:rPr>
              <w:t>) (</w:t>
            </w:r>
            <w:r w:rsidR="00C54275" w:rsidRPr="008A6220">
              <w:rPr>
                <w:b/>
                <w:bCs/>
                <w:strike/>
                <w:color w:val="000000"/>
                <w:w w:val="105"/>
                <w:sz w:val="22"/>
                <w:szCs w:val="22"/>
              </w:rPr>
              <w:t>Gas Insulated Switchgear)</w:t>
            </w:r>
          </w:p>
          <w:p w:rsidR="008076B4"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1.2.1</w:t>
            </w:r>
            <w:r w:rsidRPr="008A6220">
              <w:rPr>
                <w:strike/>
                <w:color w:val="000000"/>
                <w:w w:val="105"/>
                <w:sz w:val="22"/>
                <w:szCs w:val="22"/>
              </w:rPr>
              <w:t xml:space="preserve"> In case of complete </w:t>
            </w:r>
            <w:r w:rsidR="00C54275" w:rsidRPr="008A6220">
              <w:rPr>
                <w:strike/>
                <w:color w:val="000000"/>
                <w:w w:val="105"/>
                <w:sz w:val="22"/>
                <w:szCs w:val="22"/>
              </w:rPr>
              <w:t xml:space="preserve">GIS </w:t>
            </w:r>
            <w:r w:rsidRPr="008A6220">
              <w:rPr>
                <w:strike/>
                <w:color w:val="000000"/>
                <w:w w:val="105"/>
                <w:sz w:val="22"/>
                <w:szCs w:val="22"/>
              </w:rPr>
              <w:t>Sub-station works the QR shall be as below:</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 xml:space="preserve">Bidder must have successfully erected, tested &amp; commissioned (including civil works) as a </w:t>
            </w:r>
            <w:r w:rsidRPr="008A6220">
              <w:rPr>
                <w:b/>
                <w:bCs/>
                <w:strike/>
                <w:color w:val="000000"/>
                <w:w w:val="105"/>
                <w:sz w:val="22"/>
                <w:szCs w:val="22"/>
              </w:rPr>
              <w:t>prime contractor</w:t>
            </w:r>
            <w:r w:rsidR="000258ED" w:rsidRPr="008A6220">
              <w:rPr>
                <w:b/>
                <w:bCs/>
                <w:strike/>
                <w:color w:val="000000"/>
                <w:w w:val="105"/>
                <w:sz w:val="22"/>
                <w:szCs w:val="22"/>
              </w:rPr>
              <w:t xml:space="preserve"> (independently or as a partner of JV) </w:t>
            </w:r>
            <w:r w:rsidRPr="008A6220">
              <w:rPr>
                <w:b/>
                <w:bCs/>
                <w:strike/>
                <w:color w:val="000000"/>
                <w:w w:val="105"/>
                <w:sz w:val="22"/>
                <w:szCs w:val="22"/>
              </w:rPr>
              <w:t>*</w:t>
            </w:r>
            <w:r w:rsidRPr="008A6220">
              <w:rPr>
                <w:strike/>
                <w:color w:val="000000"/>
                <w:w w:val="105"/>
                <w:sz w:val="22"/>
                <w:szCs w:val="22"/>
              </w:rPr>
              <w:t xml:space="preserve"> under a single contract,</w:t>
            </w:r>
            <w:r w:rsidR="009B58DD" w:rsidRPr="008A6220">
              <w:rPr>
                <w:strike/>
                <w:color w:val="000000"/>
                <w:w w:val="105"/>
                <w:sz w:val="22"/>
                <w:szCs w:val="22"/>
              </w:rPr>
              <w:t xml:space="preserve"> for one complete </w:t>
            </w:r>
            <w:r w:rsidR="00DE6D5A" w:rsidRPr="008A6220">
              <w:rPr>
                <w:strike/>
                <w:color w:val="000000"/>
                <w:w w:val="105"/>
                <w:sz w:val="22"/>
                <w:szCs w:val="22"/>
              </w:rPr>
              <w:t xml:space="preserve">GIS </w:t>
            </w:r>
            <w:r w:rsidR="009B58DD" w:rsidRPr="008A6220">
              <w:rPr>
                <w:strike/>
                <w:color w:val="000000"/>
                <w:w w:val="105"/>
                <w:sz w:val="22"/>
                <w:szCs w:val="22"/>
              </w:rPr>
              <w:t>Sub-station having</w:t>
            </w:r>
            <w:r w:rsidRPr="008A6220">
              <w:rPr>
                <w:strike/>
                <w:color w:val="000000"/>
                <w:w w:val="105"/>
                <w:sz w:val="22"/>
                <w:szCs w:val="22"/>
              </w:rPr>
              <w:t xml:space="preserve"> at least three (3) nos. </w:t>
            </w:r>
            <w:r w:rsidRPr="008A6220">
              <w:rPr>
                <w:b/>
                <w:bCs/>
                <w:strike/>
                <w:color w:val="000000"/>
                <w:w w:val="105"/>
                <w:sz w:val="22"/>
                <w:szCs w:val="22"/>
              </w:rPr>
              <w:t>GIS^</w:t>
            </w:r>
            <w:r w:rsidRPr="008A6220">
              <w:rPr>
                <w:strike/>
                <w:color w:val="000000"/>
                <w:w w:val="105"/>
                <w:sz w:val="22"/>
                <w:szCs w:val="22"/>
              </w:rPr>
              <w:t xml:space="preserve"> Circuit Breaker equipped bays (including one no. Transformer Bay) of </w:t>
            </w:r>
            <w:r w:rsidRPr="008A6220">
              <w:rPr>
                <w:b/>
                <w:bCs/>
                <w:strike/>
                <w:color w:val="000000"/>
                <w:w w:val="105"/>
                <w:sz w:val="22"/>
                <w:szCs w:val="22"/>
              </w:rPr>
              <w:t>“……………. kV”</w:t>
            </w:r>
            <w:r w:rsidRPr="008A6220">
              <w:rPr>
                <w:strike/>
                <w:color w:val="000000"/>
                <w:w w:val="105"/>
                <w:sz w:val="22"/>
                <w:szCs w:val="22"/>
              </w:rPr>
              <w:t xml:space="preserve"> or above voltage level during last seven (7) years and these bays must be in </w:t>
            </w:r>
            <w:r w:rsidRPr="008A6220">
              <w:rPr>
                <w:b/>
                <w:bCs/>
                <w:strike/>
                <w:color w:val="000000"/>
                <w:w w:val="105"/>
                <w:sz w:val="22"/>
                <w:szCs w:val="22"/>
              </w:rPr>
              <w:t>satisfactory operation#</w:t>
            </w:r>
            <w:r w:rsidRPr="008A6220">
              <w:rPr>
                <w:strike/>
                <w:color w:val="000000"/>
                <w:w w:val="105"/>
                <w:sz w:val="22"/>
                <w:szCs w:val="22"/>
              </w:rPr>
              <w:t xml:space="preserve"> for one year as on the originally scheduled date of bid opening</w:t>
            </w:r>
            <w:r w:rsidR="000258ED" w:rsidRPr="008A6220">
              <w:rPr>
                <w:strike/>
                <w:color w:val="000000"/>
                <w:w w:val="105"/>
                <w:sz w:val="22"/>
                <w:szCs w:val="22"/>
              </w:rPr>
              <w:t xml:space="preserve"> &amp; the work order should not </w:t>
            </w:r>
            <w:r w:rsidR="0003751D" w:rsidRPr="008A6220">
              <w:rPr>
                <w:strike/>
                <w:color w:val="000000"/>
                <w:w w:val="105"/>
                <w:sz w:val="22"/>
                <w:szCs w:val="22"/>
              </w:rPr>
              <w:t>be</w:t>
            </w:r>
            <w:r w:rsidR="000258ED" w:rsidRPr="008A6220">
              <w:rPr>
                <w:strike/>
                <w:color w:val="000000"/>
                <w:w w:val="105"/>
                <w:sz w:val="22"/>
                <w:szCs w:val="22"/>
              </w:rPr>
              <w:t xml:space="preserve"> more than 10 (ten) years old</w:t>
            </w:r>
            <w:r w:rsidRPr="008A6220">
              <w:rPr>
                <w:strike/>
                <w:color w:val="000000"/>
                <w:w w:val="105"/>
                <w:sz w:val="22"/>
                <w:szCs w:val="22"/>
              </w:rPr>
              <w:t>.</w:t>
            </w:r>
          </w:p>
          <w:p w:rsidR="008076B4" w:rsidRPr="00D700E1" w:rsidRDefault="008076B4" w:rsidP="008076B4">
            <w:pPr>
              <w:widowControl w:val="0"/>
              <w:autoSpaceDE w:val="0"/>
              <w:autoSpaceDN w:val="0"/>
              <w:spacing w:line="360" w:lineRule="auto"/>
              <w:ind w:left="567" w:right="899"/>
              <w:jc w:val="both"/>
              <w:rPr>
                <w:color w:val="000000"/>
                <w:w w:val="105"/>
                <w:sz w:val="22"/>
                <w:szCs w:val="22"/>
              </w:rPr>
            </w:pPr>
          </w:p>
          <w:p w:rsidR="008076B4"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1.</w:t>
            </w:r>
            <w:r w:rsidR="00C54275" w:rsidRPr="008A6220">
              <w:rPr>
                <w:b/>
                <w:bCs/>
                <w:strike/>
                <w:color w:val="000000"/>
                <w:w w:val="105"/>
                <w:sz w:val="22"/>
                <w:szCs w:val="22"/>
              </w:rPr>
              <w:t>2</w:t>
            </w:r>
            <w:r w:rsidRPr="008A6220">
              <w:rPr>
                <w:b/>
                <w:bCs/>
                <w:strike/>
                <w:color w:val="000000"/>
                <w:w w:val="105"/>
                <w:sz w:val="22"/>
                <w:szCs w:val="22"/>
              </w:rPr>
              <w:t>.2</w:t>
            </w:r>
            <w:r w:rsidRPr="008A6220">
              <w:rPr>
                <w:strike/>
                <w:color w:val="000000"/>
                <w:w w:val="105"/>
                <w:sz w:val="22"/>
                <w:szCs w:val="22"/>
              </w:rPr>
              <w:t xml:space="preserve"> </w:t>
            </w:r>
            <w:r w:rsidRPr="008A6220">
              <w:rPr>
                <w:b/>
                <w:bCs/>
                <w:strike/>
                <w:color w:val="000000"/>
                <w:w w:val="105"/>
                <w:sz w:val="22"/>
                <w:szCs w:val="22"/>
              </w:rPr>
              <w:t>In case of GIS bay extension works the QR shall be as below:</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 xml:space="preserve">Bidder must have successfully erected, tested &amp; commissioned (including civil works) as a </w:t>
            </w:r>
            <w:r w:rsidRPr="008A6220">
              <w:rPr>
                <w:b/>
                <w:bCs/>
                <w:strike/>
                <w:color w:val="000000"/>
                <w:w w:val="105"/>
                <w:sz w:val="22"/>
                <w:szCs w:val="22"/>
              </w:rPr>
              <w:t>prime contractor</w:t>
            </w:r>
            <w:r w:rsidR="000258ED" w:rsidRPr="008A6220">
              <w:rPr>
                <w:b/>
                <w:bCs/>
                <w:strike/>
                <w:color w:val="000000"/>
                <w:w w:val="105"/>
                <w:sz w:val="22"/>
                <w:szCs w:val="22"/>
              </w:rPr>
              <w:t xml:space="preserve"> (independently or as a partner of JV) </w:t>
            </w:r>
            <w:r w:rsidRPr="008A6220">
              <w:rPr>
                <w:b/>
                <w:bCs/>
                <w:strike/>
                <w:color w:val="000000"/>
                <w:w w:val="105"/>
                <w:sz w:val="22"/>
                <w:szCs w:val="22"/>
              </w:rPr>
              <w:t>*</w:t>
            </w:r>
            <w:r w:rsidRPr="008A6220">
              <w:rPr>
                <w:strike/>
                <w:color w:val="000000"/>
                <w:w w:val="105"/>
                <w:sz w:val="22"/>
                <w:szCs w:val="22"/>
              </w:rPr>
              <w:t xml:space="preserve"> under multiple contracts, at least 50% (fifty percent) of the scope of work rounded off to next higher integer </w:t>
            </w:r>
            <w:r w:rsidRPr="008A6220">
              <w:rPr>
                <w:b/>
                <w:bCs/>
                <w:strike/>
                <w:color w:val="000000"/>
                <w:w w:val="105"/>
                <w:sz w:val="22"/>
                <w:szCs w:val="22"/>
              </w:rPr>
              <w:t>GIS^</w:t>
            </w:r>
            <w:r w:rsidRPr="008A6220">
              <w:rPr>
                <w:strike/>
                <w:color w:val="000000"/>
                <w:w w:val="105"/>
                <w:sz w:val="22"/>
                <w:szCs w:val="22"/>
              </w:rPr>
              <w:t xml:space="preserve"> Circuit Breaker equipped bays of </w:t>
            </w:r>
            <w:r w:rsidRPr="008A6220">
              <w:rPr>
                <w:b/>
                <w:bCs/>
                <w:strike/>
                <w:color w:val="000000"/>
                <w:w w:val="105"/>
                <w:sz w:val="22"/>
                <w:szCs w:val="22"/>
              </w:rPr>
              <w:t>“……………. kV”</w:t>
            </w:r>
            <w:r w:rsidRPr="008A6220">
              <w:rPr>
                <w:strike/>
                <w:color w:val="000000"/>
                <w:w w:val="105"/>
                <w:sz w:val="22"/>
                <w:szCs w:val="22"/>
              </w:rPr>
              <w:t xml:space="preserve"> or above voltage level during last seven (7) years and these bays must be in </w:t>
            </w:r>
            <w:r w:rsidRPr="008A6220">
              <w:rPr>
                <w:b/>
                <w:bCs/>
                <w:strike/>
                <w:color w:val="000000"/>
                <w:w w:val="105"/>
                <w:sz w:val="22"/>
                <w:szCs w:val="22"/>
              </w:rPr>
              <w:t>satisfactory operation#</w:t>
            </w:r>
            <w:r w:rsidRPr="008A6220">
              <w:rPr>
                <w:strike/>
                <w:color w:val="000000"/>
                <w:w w:val="105"/>
                <w:sz w:val="22"/>
                <w:szCs w:val="22"/>
              </w:rPr>
              <w:t xml:space="preserve"> for one year as on the originally scheduled date of bid opening</w:t>
            </w:r>
            <w:r w:rsidR="000258ED" w:rsidRPr="008A6220">
              <w:rPr>
                <w:strike/>
                <w:color w:val="000000"/>
                <w:w w:val="105"/>
                <w:sz w:val="22"/>
                <w:szCs w:val="22"/>
              </w:rPr>
              <w:t xml:space="preserve"> &amp; the work order should not </w:t>
            </w:r>
            <w:r w:rsidR="0003751D" w:rsidRPr="008A6220">
              <w:rPr>
                <w:strike/>
                <w:color w:val="000000"/>
                <w:w w:val="105"/>
                <w:sz w:val="22"/>
                <w:szCs w:val="22"/>
              </w:rPr>
              <w:t>be</w:t>
            </w:r>
            <w:r w:rsidR="000258ED" w:rsidRPr="008A6220">
              <w:rPr>
                <w:strike/>
                <w:color w:val="000000"/>
                <w:w w:val="105"/>
                <w:sz w:val="22"/>
                <w:szCs w:val="22"/>
              </w:rPr>
              <w:t xml:space="preserve"> more than 10 (ten) years old</w:t>
            </w:r>
            <w:r w:rsidRPr="008A6220">
              <w:rPr>
                <w:strike/>
                <w:color w:val="000000"/>
                <w:w w:val="105"/>
                <w:sz w:val="22"/>
                <w:szCs w:val="22"/>
              </w:rPr>
              <w:t>.</w:t>
            </w:r>
          </w:p>
          <w:p w:rsidR="006F5B18" w:rsidRPr="004D6F77" w:rsidRDefault="006F5B18" w:rsidP="008076B4">
            <w:pPr>
              <w:widowControl w:val="0"/>
              <w:autoSpaceDE w:val="0"/>
              <w:autoSpaceDN w:val="0"/>
              <w:spacing w:line="360" w:lineRule="auto"/>
              <w:ind w:left="567" w:right="899"/>
              <w:jc w:val="both"/>
              <w:rPr>
                <w:color w:val="000000"/>
                <w:w w:val="105"/>
                <w:sz w:val="22"/>
                <w:szCs w:val="22"/>
              </w:rPr>
            </w:pPr>
          </w:p>
          <w:p w:rsidR="006F5B18" w:rsidRPr="008A6220" w:rsidRDefault="002F0B25" w:rsidP="008076B4">
            <w:pPr>
              <w:widowControl w:val="0"/>
              <w:autoSpaceDE w:val="0"/>
              <w:autoSpaceDN w:val="0"/>
              <w:spacing w:line="360" w:lineRule="auto"/>
              <w:ind w:left="567" w:right="899"/>
              <w:jc w:val="both"/>
              <w:rPr>
                <w:b/>
                <w:bCs/>
                <w:strike/>
                <w:color w:val="000000"/>
                <w:w w:val="105"/>
                <w:sz w:val="22"/>
                <w:szCs w:val="22"/>
              </w:rPr>
            </w:pPr>
            <w:r w:rsidRPr="008A6220">
              <w:rPr>
                <w:b/>
                <w:bCs/>
                <w:strike/>
                <w:color w:val="000000"/>
                <w:w w:val="105"/>
                <w:sz w:val="22"/>
                <w:szCs w:val="22"/>
              </w:rPr>
              <w:t>Note: “……………. kV”</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For different KV class GIS Sub-station Works, the works experience shall be considered as follows:</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For 132 kV Substation: -</w:t>
            </w:r>
            <w:r w:rsidR="00ED108B" w:rsidRPr="008A6220">
              <w:rPr>
                <w:strike/>
                <w:color w:val="000000"/>
                <w:w w:val="105"/>
                <w:sz w:val="22"/>
                <w:szCs w:val="22"/>
              </w:rPr>
              <w:t xml:space="preserve"> </w:t>
            </w:r>
            <w:r w:rsidRPr="008A6220">
              <w:rPr>
                <w:strike/>
                <w:color w:val="000000"/>
                <w:w w:val="105"/>
                <w:sz w:val="22"/>
                <w:szCs w:val="22"/>
              </w:rPr>
              <w:t>110 kV Substation or higher class.</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For 220 kV Substation: - 1</w:t>
            </w:r>
            <w:r w:rsidR="00ED108B" w:rsidRPr="008A6220">
              <w:rPr>
                <w:strike/>
                <w:color w:val="000000"/>
                <w:w w:val="105"/>
                <w:sz w:val="22"/>
                <w:szCs w:val="22"/>
              </w:rPr>
              <w:t>10</w:t>
            </w:r>
            <w:r w:rsidRPr="008A6220">
              <w:rPr>
                <w:strike/>
                <w:color w:val="000000"/>
                <w:w w:val="105"/>
                <w:sz w:val="22"/>
                <w:szCs w:val="22"/>
              </w:rPr>
              <w:t xml:space="preserve"> kV Substation or higher class.</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 xml:space="preserve">For 400 kV Substation: - </w:t>
            </w:r>
            <w:r w:rsidR="00ED108B" w:rsidRPr="008A6220">
              <w:rPr>
                <w:strike/>
                <w:color w:val="000000"/>
                <w:w w:val="105"/>
                <w:sz w:val="22"/>
                <w:szCs w:val="22"/>
              </w:rPr>
              <w:t>22</w:t>
            </w:r>
            <w:r w:rsidR="009B58DD" w:rsidRPr="008A6220">
              <w:rPr>
                <w:strike/>
                <w:color w:val="000000"/>
                <w:w w:val="105"/>
                <w:sz w:val="22"/>
                <w:szCs w:val="22"/>
              </w:rPr>
              <w:t xml:space="preserve">0 </w:t>
            </w:r>
            <w:r w:rsidRPr="008A6220">
              <w:rPr>
                <w:strike/>
                <w:color w:val="000000"/>
                <w:w w:val="105"/>
                <w:sz w:val="22"/>
                <w:szCs w:val="22"/>
              </w:rPr>
              <w:t>kV Substation or higher class.</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 xml:space="preserve">For 765 kV Substation: </w:t>
            </w:r>
            <w:r w:rsidR="00DE6D5A" w:rsidRPr="008A6220">
              <w:rPr>
                <w:strike/>
                <w:color w:val="000000"/>
                <w:w w:val="105"/>
                <w:sz w:val="22"/>
                <w:szCs w:val="22"/>
              </w:rPr>
              <w:t>- 400</w:t>
            </w:r>
            <w:r w:rsidR="009B58DD" w:rsidRPr="008A6220">
              <w:rPr>
                <w:strike/>
                <w:color w:val="000000"/>
                <w:w w:val="105"/>
                <w:sz w:val="22"/>
                <w:szCs w:val="22"/>
              </w:rPr>
              <w:t xml:space="preserve"> </w:t>
            </w:r>
            <w:r w:rsidRPr="008A6220">
              <w:rPr>
                <w:strike/>
                <w:color w:val="000000"/>
                <w:w w:val="105"/>
                <w:sz w:val="22"/>
                <w:szCs w:val="22"/>
              </w:rPr>
              <w:t>kV Substation or higher class.</w:t>
            </w:r>
          </w:p>
          <w:p w:rsidR="00FC6036" w:rsidRPr="008A6220" w:rsidRDefault="00FC6036" w:rsidP="008076B4">
            <w:pPr>
              <w:widowControl w:val="0"/>
              <w:autoSpaceDE w:val="0"/>
              <w:autoSpaceDN w:val="0"/>
              <w:spacing w:line="360" w:lineRule="auto"/>
              <w:ind w:left="567" w:right="899"/>
              <w:jc w:val="both"/>
              <w:rPr>
                <w:b/>
                <w:bCs/>
                <w:strike/>
                <w:color w:val="000000"/>
                <w:w w:val="105"/>
                <w:sz w:val="22"/>
                <w:szCs w:val="22"/>
              </w:rPr>
            </w:pPr>
          </w:p>
          <w:p w:rsidR="006F5B18" w:rsidRPr="00CA65AE" w:rsidRDefault="002F0B25" w:rsidP="008076B4">
            <w:pPr>
              <w:widowControl w:val="0"/>
              <w:autoSpaceDE w:val="0"/>
              <w:autoSpaceDN w:val="0"/>
              <w:spacing w:line="360" w:lineRule="auto"/>
              <w:ind w:left="567" w:right="899"/>
              <w:jc w:val="both"/>
              <w:rPr>
                <w:strike/>
                <w:color w:val="FF0000"/>
                <w:w w:val="105"/>
                <w:sz w:val="22"/>
                <w:szCs w:val="22"/>
              </w:rPr>
            </w:pPr>
            <w:r w:rsidRPr="00CA65AE">
              <w:rPr>
                <w:b/>
                <w:bCs/>
                <w:strike/>
                <w:color w:val="FF0000"/>
                <w:w w:val="105"/>
                <w:sz w:val="22"/>
                <w:szCs w:val="22"/>
              </w:rPr>
              <w:t>Note-1 (*):</w:t>
            </w:r>
            <w:r w:rsidRPr="00CA65AE">
              <w:rPr>
                <w:strike/>
                <w:color w:val="FF0000"/>
                <w:w w:val="105"/>
                <w:sz w:val="22"/>
                <w:szCs w:val="22"/>
              </w:rPr>
              <w:t xml:space="preserve"> In case of works executed under a contract that had been awarded on a Joint Venture, the experience of individual Joint Venture partner shall be considered limited to the scope of that partner under the said contract.</w:t>
            </w:r>
          </w:p>
          <w:p w:rsidR="00423814" w:rsidRPr="00CA65AE" w:rsidRDefault="002F0B25" w:rsidP="008076B4">
            <w:pPr>
              <w:widowControl w:val="0"/>
              <w:autoSpaceDE w:val="0"/>
              <w:autoSpaceDN w:val="0"/>
              <w:spacing w:line="360" w:lineRule="auto"/>
              <w:ind w:left="567" w:right="899"/>
              <w:jc w:val="both"/>
              <w:rPr>
                <w:strike/>
                <w:color w:val="FF0000"/>
                <w:w w:val="105"/>
                <w:sz w:val="22"/>
                <w:szCs w:val="22"/>
              </w:rPr>
            </w:pPr>
            <w:r w:rsidRPr="00CA65AE">
              <w:rPr>
                <w:b/>
                <w:bCs/>
                <w:strike/>
                <w:color w:val="FF0000"/>
                <w:w w:val="105"/>
                <w:sz w:val="22"/>
                <w:szCs w:val="22"/>
              </w:rPr>
              <w:t>Note-2:</w:t>
            </w:r>
            <w:r w:rsidRPr="00CA65AE">
              <w:rPr>
                <w:strike/>
                <w:color w:val="FF0000"/>
                <w:w w:val="105"/>
                <w:sz w:val="22"/>
                <w:szCs w:val="22"/>
              </w:rPr>
              <w:t xml:space="preserve">  If a bidder has executed any work in the capacity of Joint Venture partner, his experience shall be considered to the extent of scope of work defined under the Joint Venture Agreement</w:t>
            </w:r>
            <w:r w:rsidR="005952D6" w:rsidRPr="00CA65AE">
              <w:rPr>
                <w:strike/>
                <w:color w:val="FF0000"/>
                <w:w w:val="105"/>
                <w:sz w:val="22"/>
                <w:szCs w:val="22"/>
              </w:rPr>
              <w:t xml:space="preserve"> with documentary evidence</w:t>
            </w:r>
            <w:r w:rsidRPr="00CA65AE">
              <w:rPr>
                <w:strike/>
                <w:color w:val="FF0000"/>
                <w:w w:val="105"/>
                <w:sz w:val="22"/>
                <w:szCs w:val="22"/>
              </w:rPr>
              <w:t>. In case the scope of work of the respective partner of the Joint Venture is not defined, the work experience of the Lead Partner and Other Partner shall be considered as 50%</w:t>
            </w:r>
            <w:r w:rsidR="00736DC0" w:rsidRPr="00CA65AE">
              <w:rPr>
                <w:strike/>
                <w:color w:val="FF0000"/>
                <w:w w:val="105"/>
                <w:sz w:val="22"/>
                <w:szCs w:val="22"/>
              </w:rPr>
              <w:t xml:space="preserve"> each</w:t>
            </w:r>
            <w:r w:rsidRPr="00CA65AE">
              <w:rPr>
                <w:strike/>
                <w:color w:val="FF0000"/>
                <w:w w:val="105"/>
                <w:sz w:val="22"/>
                <w:szCs w:val="22"/>
              </w:rPr>
              <w:t xml:space="preserve"> of the scope of work awarded to them.</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CA65AE">
              <w:rPr>
                <w:b/>
                <w:bCs/>
                <w:strike/>
                <w:color w:val="FF0000"/>
                <w:w w:val="105"/>
                <w:sz w:val="22"/>
                <w:szCs w:val="22"/>
              </w:rPr>
              <w:t>Note-</w:t>
            </w:r>
            <w:r w:rsidR="00423814" w:rsidRPr="00CA65AE">
              <w:rPr>
                <w:b/>
                <w:bCs/>
                <w:strike/>
                <w:color w:val="FF0000"/>
                <w:w w:val="105"/>
                <w:sz w:val="22"/>
                <w:szCs w:val="22"/>
              </w:rPr>
              <w:t>3</w:t>
            </w:r>
            <w:r w:rsidRPr="00CA65AE">
              <w:rPr>
                <w:b/>
                <w:bCs/>
                <w:strike/>
                <w:color w:val="FF0000"/>
                <w:w w:val="105"/>
                <w:sz w:val="22"/>
                <w:szCs w:val="22"/>
              </w:rPr>
              <w:t xml:space="preserve"> (#):</w:t>
            </w:r>
            <w:r w:rsidRPr="00CA65AE">
              <w:rPr>
                <w:strike/>
                <w:color w:val="FF0000"/>
                <w:w w:val="105"/>
                <w:sz w:val="22"/>
                <w:szCs w:val="22"/>
              </w:rPr>
              <w:t xml:space="preserve"> Satisfactory operation means certificate issued by the Employer </w:t>
            </w:r>
            <w:r w:rsidR="005952D6" w:rsidRPr="00CA65AE">
              <w:rPr>
                <w:strike/>
                <w:color w:val="FF0000"/>
                <w:w w:val="105"/>
                <w:sz w:val="22"/>
                <w:szCs w:val="22"/>
              </w:rPr>
              <w:t xml:space="preserve">(Authorised officer) </w:t>
            </w:r>
            <w:r w:rsidRPr="00CA65AE">
              <w:rPr>
                <w:strike/>
                <w:color w:val="FF0000"/>
                <w:w w:val="105"/>
                <w:sz w:val="22"/>
                <w:szCs w:val="22"/>
              </w:rPr>
              <w:t>certifying the operation without any adverse remark</w:t>
            </w:r>
            <w:r w:rsidRPr="00CA65AE">
              <w:rPr>
                <w:strike/>
                <w:color w:val="000000"/>
                <w:w w:val="105"/>
                <w:sz w:val="22"/>
                <w:szCs w:val="22"/>
              </w:rPr>
              <w:t>.</w:t>
            </w:r>
          </w:p>
          <w:p w:rsidR="006F5B18"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Note-</w:t>
            </w:r>
            <w:r w:rsidR="00423814" w:rsidRPr="008A6220">
              <w:rPr>
                <w:b/>
                <w:bCs/>
                <w:strike/>
                <w:color w:val="000000"/>
                <w:w w:val="105"/>
                <w:sz w:val="22"/>
                <w:szCs w:val="22"/>
              </w:rPr>
              <w:t>4</w:t>
            </w:r>
            <w:r w:rsidRPr="008A6220">
              <w:rPr>
                <w:b/>
                <w:bCs/>
                <w:strike/>
                <w:color w:val="000000"/>
                <w:w w:val="105"/>
                <w:sz w:val="22"/>
                <w:szCs w:val="22"/>
              </w:rPr>
              <w:t xml:space="preserve"> (^):</w:t>
            </w:r>
            <w:r w:rsidRPr="008A6220">
              <w:rPr>
                <w:strike/>
                <w:color w:val="000000"/>
                <w:w w:val="105"/>
                <w:sz w:val="22"/>
                <w:szCs w:val="22"/>
              </w:rPr>
              <w:t xml:space="preserve"> GIS means: Gas Insulated switchgear Substation </w:t>
            </w:r>
          </w:p>
          <w:p w:rsidR="001104CD" w:rsidRPr="008A6220" w:rsidRDefault="002F0B25" w:rsidP="008076B4">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Note-5:</w:t>
            </w:r>
            <w:r w:rsidRPr="008A6220">
              <w:rPr>
                <w:strike/>
                <w:color w:val="000000"/>
                <w:w w:val="105"/>
                <w:sz w:val="22"/>
                <w:szCs w:val="22"/>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w:t>
            </w:r>
            <w:r w:rsidRPr="008A6220">
              <w:rPr>
                <w:strike/>
                <w:color w:val="000000"/>
                <w:w w:val="105"/>
                <w:sz w:val="22"/>
                <w:szCs w:val="22"/>
              </w:rPr>
              <w:lastRenderedPageBreak/>
              <w:t>clause shall be of that subsidiary company only (i.e., excluding its holding company).</w:t>
            </w:r>
          </w:p>
          <w:p w:rsidR="00FC6036" w:rsidRPr="008A6220" w:rsidRDefault="002F0B25" w:rsidP="008076B4">
            <w:pPr>
              <w:widowControl w:val="0"/>
              <w:autoSpaceDE w:val="0"/>
              <w:autoSpaceDN w:val="0"/>
              <w:spacing w:line="360" w:lineRule="auto"/>
              <w:ind w:left="567" w:right="899"/>
              <w:jc w:val="both"/>
              <w:rPr>
                <w:b/>
                <w:bCs/>
                <w:strike/>
                <w:color w:val="000000"/>
                <w:w w:val="105"/>
                <w:sz w:val="22"/>
                <w:szCs w:val="22"/>
              </w:rPr>
            </w:pPr>
            <w:r w:rsidRPr="008A6220">
              <w:rPr>
                <w:b/>
                <w:bCs/>
                <w:strike/>
                <w:color w:val="000000"/>
                <w:w w:val="105"/>
                <w:sz w:val="22"/>
                <w:szCs w:val="22"/>
              </w:rPr>
              <w:t xml:space="preserve">Note-6: </w:t>
            </w:r>
            <w:r w:rsidRPr="008A6220">
              <w:rPr>
                <w:strike/>
                <w:color w:val="000000"/>
                <w:w w:val="105"/>
                <w:sz w:val="22"/>
                <w:szCs w:val="22"/>
              </w:rPr>
              <w:t>In case the bidder is not a GIS manufacturer, the bidder shall tie up with GIS manufacturer. In this regard a joint deed of undertaking shall be furnished.</w:t>
            </w:r>
          </w:p>
          <w:p w:rsidR="000262D1" w:rsidRPr="004D6F77" w:rsidRDefault="000262D1" w:rsidP="002149B8">
            <w:pPr>
              <w:widowControl w:val="0"/>
              <w:autoSpaceDE w:val="0"/>
              <w:autoSpaceDN w:val="0"/>
              <w:spacing w:line="360" w:lineRule="auto"/>
              <w:ind w:left="567" w:right="899"/>
              <w:jc w:val="both"/>
              <w:rPr>
                <w:color w:val="000000"/>
                <w:w w:val="105"/>
                <w:sz w:val="22"/>
                <w:szCs w:val="22"/>
              </w:rPr>
            </w:pP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1.2.3 Qualifications for SF6 Gas Insulated Switchgear</w:t>
            </w:r>
            <w:r w:rsidRPr="008A6220">
              <w:rPr>
                <w:strike/>
                <w:color w:val="000000"/>
                <w:w w:val="105"/>
                <w:sz w:val="22"/>
                <w:szCs w:val="22"/>
              </w:rPr>
              <w:t>:</w:t>
            </w: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(a)</w:t>
            </w:r>
            <w:r w:rsidRPr="008A6220">
              <w:rPr>
                <w:strike/>
                <w:color w:val="000000"/>
                <w:w w:val="105"/>
                <w:sz w:val="22"/>
                <w:szCs w:val="22"/>
              </w:rPr>
              <w:t xml:space="preserve"> The GIS manufacturer should have established manufacturing and testing facility in INDIA for (</w:t>
            </w:r>
            <w:r w:rsidR="006F5B18" w:rsidRPr="008A6220">
              <w:rPr>
                <w:strike/>
                <w:color w:val="000000"/>
                <w:w w:val="105"/>
                <w:sz w:val="22"/>
                <w:szCs w:val="22"/>
              </w:rPr>
              <w:t>**</w:t>
            </w:r>
            <w:r w:rsidRPr="008A6220">
              <w:rPr>
                <w:strike/>
                <w:color w:val="000000"/>
                <w:w w:val="105"/>
                <w:sz w:val="22"/>
                <w:szCs w:val="22"/>
              </w:rPr>
              <w:t>Rated ……..KV or higher voltage level (</w:t>
            </w:r>
            <w:r w:rsidR="006F5B18" w:rsidRPr="008A6220">
              <w:rPr>
                <w:strike/>
                <w:color w:val="000000"/>
                <w:w w:val="105"/>
                <w:sz w:val="22"/>
                <w:szCs w:val="22"/>
              </w:rPr>
              <w:t>***</w:t>
            </w:r>
            <w:r w:rsidRPr="008A6220">
              <w:rPr>
                <w:strike/>
                <w:color w:val="000000"/>
                <w:w w:val="105"/>
                <w:sz w:val="22"/>
                <w:szCs w:val="22"/>
              </w:rPr>
              <w:t>Rated……… kA or above short circuit level) SF6 Gas Insulated Switchgear (GIS) equipment and should manufacture and supply the GIS equipment from its manufacturing base in INDIA.</w:t>
            </w: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Note: (**Rated ……..KV &amp; (***Rated……… kA)</w:t>
            </w:r>
            <w:r w:rsidR="004A3082" w:rsidRPr="008A6220">
              <w:rPr>
                <w:strike/>
                <w:color w:val="000000"/>
                <w:w w:val="105"/>
                <w:sz w:val="22"/>
                <w:szCs w:val="22"/>
              </w:rPr>
              <w:t>:To be inserted as per tender requirement .</w:t>
            </w:r>
          </w:p>
          <w:p w:rsidR="004A3082" w:rsidRPr="008A6220" w:rsidRDefault="002F0B25" w:rsidP="002149B8">
            <w:pPr>
              <w:widowControl w:val="0"/>
              <w:autoSpaceDE w:val="0"/>
              <w:autoSpaceDN w:val="0"/>
              <w:spacing w:line="360" w:lineRule="auto"/>
              <w:ind w:left="567" w:right="899"/>
              <w:jc w:val="both"/>
              <w:rPr>
                <w:b/>
                <w:bCs/>
                <w:strike/>
                <w:color w:val="000000"/>
                <w:w w:val="105"/>
                <w:sz w:val="22"/>
                <w:szCs w:val="22"/>
              </w:rPr>
            </w:pPr>
            <w:r w:rsidRPr="008A6220">
              <w:rPr>
                <w:b/>
                <w:bCs/>
                <w:strike/>
                <w:color w:val="000000"/>
                <w:w w:val="105"/>
                <w:sz w:val="22"/>
                <w:szCs w:val="22"/>
              </w:rPr>
              <w:t>&amp;</w:t>
            </w: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(b)</w:t>
            </w:r>
            <w:r w:rsidRPr="008A6220">
              <w:rPr>
                <w:strike/>
                <w:color w:val="000000"/>
                <w:w w:val="105"/>
                <w:sz w:val="22"/>
                <w:szCs w:val="22"/>
              </w:rPr>
              <w:t xml:space="preserve"> The GIS manufacturer must have </w:t>
            </w:r>
            <w:r w:rsidR="0037646B" w:rsidRPr="008A6220">
              <w:rPr>
                <w:strike/>
                <w:color w:val="000000"/>
                <w:w w:val="105"/>
                <w:sz w:val="22"/>
                <w:szCs w:val="22"/>
              </w:rPr>
              <w:t xml:space="preserve">supplied </w:t>
            </w:r>
            <w:r w:rsidRPr="008A6220">
              <w:rPr>
                <w:strike/>
                <w:color w:val="000000"/>
                <w:w w:val="105"/>
                <w:sz w:val="22"/>
                <w:szCs w:val="22"/>
              </w:rPr>
              <w:t xml:space="preserve">at least </w:t>
            </w:r>
            <w:r w:rsidR="0037646B" w:rsidRPr="008A6220">
              <w:rPr>
                <w:strike/>
                <w:color w:val="000000"/>
                <w:w w:val="105"/>
                <w:sz w:val="22"/>
                <w:szCs w:val="22"/>
              </w:rPr>
              <w:t xml:space="preserve">three (3) circuit breaker bay module to </w:t>
            </w:r>
            <w:r w:rsidRPr="008A6220">
              <w:rPr>
                <w:strike/>
                <w:color w:val="000000"/>
                <w:w w:val="105"/>
                <w:sz w:val="22"/>
                <w:szCs w:val="22"/>
              </w:rPr>
              <w:t xml:space="preserve">one (01) no. of (Rated…….. KV) Gas Insulated switchgear substation in </w:t>
            </w:r>
            <w:r w:rsidR="004A3082" w:rsidRPr="008A6220">
              <w:rPr>
                <w:strike/>
                <w:color w:val="000000"/>
                <w:w w:val="105"/>
                <w:sz w:val="22"/>
                <w:szCs w:val="22"/>
              </w:rPr>
              <w:t>India during</w:t>
            </w:r>
            <w:r w:rsidRPr="008A6220">
              <w:rPr>
                <w:strike/>
                <w:color w:val="000000"/>
                <w:w w:val="105"/>
                <w:sz w:val="22"/>
                <w:szCs w:val="22"/>
              </w:rPr>
              <w:t xml:space="preserve"> last 7 years and the same must be in satisfactory operation for a minimum period of Two (02) years, as on the originally scheduled date of bid opening.</w:t>
            </w:r>
          </w:p>
          <w:p w:rsidR="004A3082" w:rsidRPr="008A6220" w:rsidRDefault="002F0B25" w:rsidP="002149B8">
            <w:pPr>
              <w:widowControl w:val="0"/>
              <w:autoSpaceDE w:val="0"/>
              <w:autoSpaceDN w:val="0"/>
              <w:spacing w:line="360" w:lineRule="auto"/>
              <w:ind w:left="567" w:right="899"/>
              <w:jc w:val="both"/>
              <w:rPr>
                <w:b/>
                <w:bCs/>
                <w:strike/>
                <w:color w:val="000000"/>
                <w:w w:val="105"/>
                <w:sz w:val="22"/>
                <w:szCs w:val="22"/>
              </w:rPr>
            </w:pPr>
            <w:r w:rsidRPr="008A6220">
              <w:rPr>
                <w:b/>
                <w:bCs/>
                <w:strike/>
                <w:color w:val="000000"/>
                <w:w w:val="105"/>
                <w:sz w:val="22"/>
                <w:szCs w:val="22"/>
              </w:rPr>
              <w:t>&amp;</w:t>
            </w: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(c)</w:t>
            </w:r>
            <w:r w:rsidRPr="008A6220">
              <w:rPr>
                <w:strike/>
                <w:color w:val="000000"/>
                <w:w w:val="105"/>
                <w:sz w:val="22"/>
                <w:szCs w:val="22"/>
              </w:rPr>
              <w:t xml:space="preserve"> The GIS Manufacturer should furnish the type test report of SF6 gas insulated sub-station equipment duly Designed, Manufactured</w:t>
            </w:r>
            <w:r w:rsidR="004A3082" w:rsidRPr="008A6220">
              <w:rPr>
                <w:strike/>
                <w:color w:val="000000"/>
                <w:w w:val="105"/>
                <w:sz w:val="22"/>
                <w:szCs w:val="22"/>
              </w:rPr>
              <w:t xml:space="preserve"> &amp;</w:t>
            </w:r>
            <w:r w:rsidRPr="008A6220">
              <w:rPr>
                <w:strike/>
                <w:color w:val="000000"/>
                <w:w w:val="105"/>
                <w:sz w:val="22"/>
                <w:szCs w:val="22"/>
              </w:rPr>
              <w:t xml:space="preserve"> Tested (as per IEC standard) which, shall not be older than </w:t>
            </w:r>
            <w:r w:rsidR="00684D69" w:rsidRPr="008A6220">
              <w:rPr>
                <w:strike/>
                <w:color w:val="000000"/>
                <w:w w:val="105"/>
                <w:sz w:val="22"/>
                <w:szCs w:val="22"/>
              </w:rPr>
              <w:t>Fifteen</w:t>
            </w:r>
            <w:r w:rsidRPr="008A6220">
              <w:rPr>
                <w:strike/>
                <w:color w:val="000000"/>
                <w:w w:val="105"/>
                <w:sz w:val="22"/>
                <w:szCs w:val="22"/>
              </w:rPr>
              <w:t xml:space="preserve"> (1</w:t>
            </w:r>
            <w:r w:rsidR="00684D69" w:rsidRPr="008A6220">
              <w:rPr>
                <w:strike/>
                <w:color w:val="000000"/>
                <w:w w:val="105"/>
                <w:sz w:val="22"/>
                <w:szCs w:val="22"/>
              </w:rPr>
              <w:t>5</w:t>
            </w:r>
            <w:r w:rsidRPr="008A6220">
              <w:rPr>
                <w:strike/>
                <w:color w:val="000000"/>
                <w:w w:val="105"/>
                <w:sz w:val="22"/>
                <w:szCs w:val="22"/>
              </w:rPr>
              <w:t xml:space="preserve">) years, as on originally scheduled date of bid opening.  The Type Test Reports shall be of the Same Type and Model of GIS Equipment as offered for the Project (i.e., Rated….. KV &amp; Rated ……KA rating). </w:t>
            </w:r>
          </w:p>
          <w:p w:rsidR="007A471E" w:rsidRPr="008A6220" w:rsidRDefault="007A471E" w:rsidP="002149B8">
            <w:pPr>
              <w:widowControl w:val="0"/>
              <w:autoSpaceDE w:val="0"/>
              <w:autoSpaceDN w:val="0"/>
              <w:spacing w:line="360" w:lineRule="auto"/>
              <w:ind w:left="567" w:right="899"/>
              <w:jc w:val="both"/>
              <w:rPr>
                <w:strike/>
                <w:color w:val="000000"/>
                <w:w w:val="105"/>
                <w:sz w:val="22"/>
                <w:szCs w:val="22"/>
              </w:rPr>
            </w:pP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strike/>
                <w:color w:val="000000"/>
                <w:w w:val="105"/>
                <w:sz w:val="22"/>
                <w:szCs w:val="22"/>
              </w:rPr>
              <w:t xml:space="preserve">The Type Test should have been preferably conducted at any of the following internationally reputed testing laboratories like (a) KEMA (Holland) (b) CESI (Italy) (c) CERDA (France) (d) PHELA (Germany) </w:t>
            </w:r>
            <w:r w:rsidR="00C23936" w:rsidRPr="008A6220">
              <w:rPr>
                <w:strike/>
                <w:color w:val="000000"/>
                <w:w w:val="105"/>
                <w:sz w:val="22"/>
                <w:szCs w:val="22"/>
              </w:rPr>
              <w:t>I</w:t>
            </w:r>
            <w:r w:rsidRPr="008A6220">
              <w:rPr>
                <w:strike/>
                <w:color w:val="000000"/>
                <w:w w:val="105"/>
                <w:sz w:val="22"/>
                <w:szCs w:val="22"/>
              </w:rPr>
              <w:t xml:space="preserve"> KERI (S.Korea) (f) CPRI (India) (g) ERDA (India) (h) JSTC (Japan) (i) Intertek (ASTA), U.K for STL (g) VEIKI, (Hungary)</w:t>
            </w:r>
          </w:p>
          <w:p w:rsidR="007A471E" w:rsidRPr="004D6F77" w:rsidRDefault="007A471E" w:rsidP="002149B8">
            <w:pPr>
              <w:widowControl w:val="0"/>
              <w:autoSpaceDE w:val="0"/>
              <w:autoSpaceDN w:val="0"/>
              <w:spacing w:line="360" w:lineRule="auto"/>
              <w:ind w:left="567" w:right="899"/>
              <w:jc w:val="both"/>
              <w:rPr>
                <w:color w:val="000000"/>
                <w:w w:val="105"/>
                <w:sz w:val="22"/>
                <w:szCs w:val="22"/>
              </w:rPr>
            </w:pP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(d)</w:t>
            </w:r>
            <w:r w:rsidRPr="008A6220">
              <w:rPr>
                <w:strike/>
                <w:color w:val="000000"/>
                <w:w w:val="105"/>
                <w:sz w:val="22"/>
                <w:szCs w:val="22"/>
              </w:rPr>
              <w:t xml:space="preserve"> The GIS Manufacturer who on its own does not meet the requirement as specified in clause no. (a &amp; b) above, but has established production line in India for manufacturing of SF6 Gas Insulated switchgear (</w:t>
            </w:r>
            <w:r w:rsidR="004A3082" w:rsidRPr="008A6220">
              <w:rPr>
                <w:strike/>
                <w:color w:val="000000"/>
                <w:w w:val="105"/>
                <w:sz w:val="22"/>
                <w:szCs w:val="22"/>
              </w:rPr>
              <w:t>GIS) based</w:t>
            </w:r>
            <w:r w:rsidRPr="008A6220">
              <w:rPr>
                <w:strike/>
                <w:color w:val="000000"/>
                <w:w w:val="105"/>
                <w:sz w:val="22"/>
                <w:szCs w:val="22"/>
              </w:rPr>
              <w:t xml:space="preserve"> on technological support of its parent company (Holding Company) can also be considered provided that they (Parent company) have manufactured, type tested (as per IEC standard) of such equipment &amp; with the following </w:t>
            </w:r>
            <w:r w:rsidR="0037646B" w:rsidRPr="008A6220">
              <w:rPr>
                <w:strike/>
                <w:color w:val="000000"/>
                <w:w w:val="105"/>
                <w:sz w:val="22"/>
                <w:szCs w:val="22"/>
              </w:rPr>
              <w:t>requirements</w:t>
            </w:r>
            <w:r w:rsidR="004A3082" w:rsidRPr="008A6220">
              <w:rPr>
                <w:strike/>
                <w:color w:val="000000"/>
                <w:w w:val="105"/>
                <w:sz w:val="22"/>
                <w:szCs w:val="22"/>
              </w:rPr>
              <w:t>:</w:t>
            </w: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(i)</w:t>
            </w:r>
            <w:r w:rsidRPr="008A6220">
              <w:rPr>
                <w:strike/>
                <w:color w:val="000000"/>
                <w:w w:val="105"/>
                <w:sz w:val="22"/>
                <w:szCs w:val="22"/>
              </w:rPr>
              <w:t xml:space="preserve"> The GIS manufacturer’s parent company (Holding Company) has manufactured, type tested (as per IEC standard).</w:t>
            </w:r>
          </w:p>
          <w:p w:rsidR="007A471E"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(ii)</w:t>
            </w:r>
            <w:r w:rsidRPr="008A6220">
              <w:rPr>
                <w:strike/>
                <w:color w:val="000000"/>
                <w:w w:val="105"/>
                <w:sz w:val="22"/>
                <w:szCs w:val="22"/>
              </w:rPr>
              <w:t xml:space="preserve"> The parent company (Holding Company) meets qualifying requirements stipulated under clause no. (b) above.</w:t>
            </w:r>
          </w:p>
          <w:p w:rsidR="004A3082" w:rsidRPr="008A6220" w:rsidRDefault="002F0B25" w:rsidP="002149B8">
            <w:pPr>
              <w:widowControl w:val="0"/>
              <w:autoSpaceDE w:val="0"/>
              <w:autoSpaceDN w:val="0"/>
              <w:spacing w:line="360" w:lineRule="auto"/>
              <w:ind w:left="567" w:right="899"/>
              <w:jc w:val="both"/>
              <w:rPr>
                <w:strike/>
                <w:color w:val="000000"/>
                <w:w w:val="105"/>
                <w:sz w:val="22"/>
                <w:szCs w:val="22"/>
              </w:rPr>
            </w:pPr>
            <w:r w:rsidRPr="008A6220">
              <w:rPr>
                <w:b/>
                <w:bCs/>
                <w:strike/>
                <w:color w:val="000000"/>
                <w:w w:val="105"/>
                <w:sz w:val="22"/>
                <w:szCs w:val="22"/>
              </w:rPr>
              <w:t>(iii)</w:t>
            </w:r>
            <w:r w:rsidRPr="008A6220">
              <w:rPr>
                <w:strike/>
                <w:color w:val="000000"/>
                <w:w w:val="105"/>
                <w:sz w:val="22"/>
                <w:szCs w:val="22"/>
              </w:rPr>
              <w:t xml:space="preserve"> </w:t>
            </w:r>
            <w:r w:rsidR="007A471E" w:rsidRPr="008A6220">
              <w:rPr>
                <w:strike/>
                <w:color w:val="000000"/>
                <w:w w:val="105"/>
                <w:sz w:val="22"/>
                <w:szCs w:val="22"/>
              </w:rPr>
              <w:t xml:space="preserve">The GIS manufacturer shall </w:t>
            </w:r>
            <w:r w:rsidR="0037646B" w:rsidRPr="008A6220">
              <w:rPr>
                <w:strike/>
                <w:color w:val="000000"/>
                <w:w w:val="105"/>
                <w:sz w:val="22"/>
                <w:szCs w:val="22"/>
              </w:rPr>
              <w:t xml:space="preserve">have to </w:t>
            </w:r>
            <w:r w:rsidR="007A471E" w:rsidRPr="008A6220">
              <w:rPr>
                <w:strike/>
                <w:color w:val="000000"/>
                <w:w w:val="105"/>
                <w:sz w:val="22"/>
                <w:szCs w:val="22"/>
              </w:rPr>
              <w:t>furnish the followings</w:t>
            </w:r>
            <w:r w:rsidR="00920F9C" w:rsidRPr="008A6220">
              <w:rPr>
                <w:strike/>
                <w:color w:val="000000"/>
                <w:w w:val="105"/>
                <w:sz w:val="22"/>
                <w:szCs w:val="22"/>
              </w:rPr>
              <w:t>:</w:t>
            </w:r>
          </w:p>
          <w:p w:rsidR="007A471E" w:rsidRPr="008A6220" w:rsidRDefault="002F0B25" w:rsidP="00157E76">
            <w:pPr>
              <w:widowControl w:val="0"/>
              <w:numPr>
                <w:ilvl w:val="0"/>
                <w:numId w:val="2"/>
              </w:numPr>
              <w:autoSpaceDE w:val="0"/>
              <w:autoSpaceDN w:val="0"/>
              <w:spacing w:line="360" w:lineRule="auto"/>
              <w:ind w:right="899"/>
              <w:jc w:val="both"/>
              <w:rPr>
                <w:strike/>
                <w:color w:val="000000"/>
                <w:w w:val="105"/>
                <w:sz w:val="22"/>
                <w:szCs w:val="22"/>
              </w:rPr>
            </w:pPr>
            <w:r w:rsidRPr="008A6220">
              <w:rPr>
                <w:strike/>
                <w:color w:val="000000"/>
                <w:w w:val="105"/>
                <w:sz w:val="22"/>
                <w:szCs w:val="22"/>
              </w:rPr>
              <w:t xml:space="preserve">An undertaking jointly with the parent company (Holding company) to </w:t>
            </w:r>
            <w:r w:rsidR="004A3082" w:rsidRPr="008A6220">
              <w:rPr>
                <w:strike/>
                <w:color w:val="000000"/>
                <w:w w:val="105"/>
                <w:sz w:val="22"/>
                <w:szCs w:val="22"/>
              </w:rPr>
              <w:t>guarantee quality</w:t>
            </w:r>
            <w:r w:rsidRPr="008A6220">
              <w:rPr>
                <w:strike/>
                <w:color w:val="000000"/>
                <w:w w:val="105"/>
                <w:sz w:val="22"/>
                <w:szCs w:val="22"/>
              </w:rPr>
              <w:t xml:space="preserve">, timely supply, performance and warranty obligations for a period of five (05) </w:t>
            </w:r>
            <w:r w:rsidR="002149B8" w:rsidRPr="008A6220">
              <w:rPr>
                <w:strike/>
                <w:color w:val="000000"/>
                <w:w w:val="105"/>
                <w:sz w:val="22"/>
                <w:szCs w:val="22"/>
              </w:rPr>
              <w:t>years as</w:t>
            </w:r>
            <w:r w:rsidRPr="008A6220">
              <w:rPr>
                <w:strike/>
                <w:color w:val="000000"/>
                <w:w w:val="105"/>
                <w:sz w:val="22"/>
                <w:szCs w:val="22"/>
              </w:rPr>
              <w:t xml:space="preserve"> </w:t>
            </w:r>
            <w:r w:rsidRPr="008A6220">
              <w:rPr>
                <w:strike/>
                <w:color w:val="000000"/>
                <w:w w:val="105"/>
                <w:sz w:val="22"/>
                <w:szCs w:val="22"/>
              </w:rPr>
              <w:lastRenderedPageBreak/>
              <w:t>specified for the equipment(s) in the parent company’s (Holding Company)</w:t>
            </w:r>
            <w:r w:rsidR="002149B8" w:rsidRPr="008A6220">
              <w:rPr>
                <w:strike/>
                <w:color w:val="000000"/>
                <w:w w:val="105"/>
                <w:sz w:val="22"/>
                <w:szCs w:val="22"/>
              </w:rPr>
              <w:t>, which</w:t>
            </w:r>
            <w:r w:rsidRPr="008A6220">
              <w:rPr>
                <w:strike/>
                <w:color w:val="000000"/>
                <w:w w:val="105"/>
                <w:sz w:val="22"/>
                <w:szCs w:val="22"/>
              </w:rPr>
              <w:t xml:space="preserve"> is required </w:t>
            </w:r>
            <w:r w:rsidR="002149B8" w:rsidRPr="008A6220">
              <w:rPr>
                <w:strike/>
                <w:color w:val="000000"/>
                <w:w w:val="105"/>
                <w:sz w:val="22"/>
                <w:szCs w:val="22"/>
              </w:rPr>
              <w:t>to be</w:t>
            </w:r>
            <w:r w:rsidRPr="008A6220">
              <w:rPr>
                <w:strike/>
                <w:color w:val="000000"/>
                <w:w w:val="105"/>
                <w:sz w:val="22"/>
                <w:szCs w:val="22"/>
              </w:rPr>
              <w:t xml:space="preserve"> submitted </w:t>
            </w:r>
            <w:r w:rsidR="00ED108B" w:rsidRPr="008A6220">
              <w:rPr>
                <w:strike/>
                <w:color w:val="000000"/>
                <w:w w:val="105"/>
                <w:sz w:val="22"/>
                <w:szCs w:val="22"/>
              </w:rPr>
              <w:t xml:space="preserve">along with the bid &amp; </w:t>
            </w:r>
            <w:r w:rsidRPr="008A6220">
              <w:rPr>
                <w:strike/>
                <w:color w:val="000000"/>
                <w:w w:val="105"/>
                <w:sz w:val="22"/>
                <w:szCs w:val="22"/>
              </w:rPr>
              <w:t>at the time of signing/execution of the contract agreement.</w:t>
            </w:r>
          </w:p>
          <w:p w:rsidR="007A471E" w:rsidRPr="008A6220" w:rsidRDefault="002F0B25" w:rsidP="00157E76">
            <w:pPr>
              <w:widowControl w:val="0"/>
              <w:numPr>
                <w:ilvl w:val="0"/>
                <w:numId w:val="2"/>
              </w:numPr>
              <w:autoSpaceDE w:val="0"/>
              <w:autoSpaceDN w:val="0"/>
              <w:spacing w:line="360" w:lineRule="auto"/>
              <w:ind w:right="899"/>
              <w:jc w:val="both"/>
              <w:rPr>
                <w:strike/>
                <w:color w:val="000000"/>
                <w:w w:val="105"/>
                <w:sz w:val="22"/>
                <w:szCs w:val="22"/>
              </w:rPr>
            </w:pPr>
            <w:r w:rsidRPr="008A6220">
              <w:rPr>
                <w:strike/>
                <w:color w:val="000000"/>
                <w:w w:val="105"/>
                <w:sz w:val="22"/>
                <w:szCs w:val="22"/>
              </w:rPr>
              <w:t xml:space="preserve">Such GIS manufacturer should submit valid collaboration agreement for technology transfer / license to design, manufacture, test, and supply </w:t>
            </w:r>
            <w:r w:rsidR="009D6BFE" w:rsidRPr="008A6220">
              <w:rPr>
                <w:strike/>
                <w:color w:val="000000"/>
                <w:w w:val="105"/>
                <w:sz w:val="22"/>
                <w:szCs w:val="22"/>
              </w:rPr>
              <w:t xml:space="preserve">of </w:t>
            </w:r>
            <w:r w:rsidRPr="008A6220">
              <w:rPr>
                <w:strike/>
                <w:color w:val="000000"/>
                <w:w w:val="105"/>
                <w:sz w:val="22"/>
                <w:szCs w:val="22"/>
              </w:rPr>
              <w:t>GIS equipment(s) in India, at the time of bidding.</w:t>
            </w:r>
            <w:r w:rsidR="009D6BFE" w:rsidRPr="008A6220">
              <w:rPr>
                <w:strike/>
                <w:color w:val="000000"/>
                <w:w w:val="105"/>
                <w:sz w:val="22"/>
                <w:szCs w:val="22"/>
              </w:rPr>
              <w:t xml:space="preserve"> The manufacturer should assure availability of spares at least till its latent defect period.</w:t>
            </w:r>
          </w:p>
          <w:p w:rsidR="007A471E" w:rsidRPr="008A6220" w:rsidRDefault="002F0B25" w:rsidP="00157E76">
            <w:pPr>
              <w:widowControl w:val="0"/>
              <w:numPr>
                <w:ilvl w:val="0"/>
                <w:numId w:val="2"/>
              </w:numPr>
              <w:autoSpaceDE w:val="0"/>
              <w:autoSpaceDN w:val="0"/>
              <w:spacing w:line="360" w:lineRule="auto"/>
              <w:ind w:right="899"/>
              <w:jc w:val="both"/>
              <w:rPr>
                <w:strike/>
                <w:color w:val="000000"/>
                <w:w w:val="105"/>
                <w:sz w:val="22"/>
                <w:szCs w:val="22"/>
              </w:rPr>
            </w:pPr>
            <w:r w:rsidRPr="008A6220">
              <w:rPr>
                <w:strike/>
                <w:color w:val="000000"/>
                <w:w w:val="105"/>
                <w:sz w:val="22"/>
                <w:szCs w:val="22"/>
              </w:rPr>
              <w:t xml:space="preserve">The GIS manufacturer shall submit </w:t>
            </w:r>
            <w:r w:rsidR="002149B8" w:rsidRPr="008A6220">
              <w:rPr>
                <w:strike/>
                <w:color w:val="000000"/>
                <w:w w:val="105"/>
                <w:sz w:val="22"/>
                <w:szCs w:val="22"/>
              </w:rPr>
              <w:t>a list</w:t>
            </w:r>
            <w:r w:rsidRPr="008A6220">
              <w:rPr>
                <w:strike/>
                <w:color w:val="000000"/>
                <w:w w:val="105"/>
                <w:sz w:val="22"/>
                <w:szCs w:val="22"/>
              </w:rPr>
              <w:t xml:space="preserve"> of past supply experience of the parent company (Holding </w:t>
            </w:r>
            <w:r w:rsidR="002149B8" w:rsidRPr="008A6220">
              <w:rPr>
                <w:strike/>
                <w:color w:val="000000"/>
                <w:w w:val="105"/>
                <w:sz w:val="22"/>
                <w:szCs w:val="22"/>
              </w:rPr>
              <w:t>Company) for</w:t>
            </w:r>
            <w:r w:rsidRPr="008A6220">
              <w:rPr>
                <w:strike/>
                <w:color w:val="000000"/>
                <w:w w:val="105"/>
                <w:sz w:val="22"/>
                <w:szCs w:val="22"/>
              </w:rPr>
              <w:t xml:space="preserve"> last Five (05) years </w:t>
            </w:r>
            <w:r w:rsidR="002149B8" w:rsidRPr="008A6220">
              <w:rPr>
                <w:strike/>
                <w:color w:val="000000"/>
                <w:w w:val="105"/>
                <w:sz w:val="22"/>
                <w:szCs w:val="22"/>
              </w:rPr>
              <w:t>&amp; Owner’s</w:t>
            </w:r>
            <w:r w:rsidRPr="008A6220">
              <w:rPr>
                <w:strike/>
                <w:color w:val="000000"/>
                <w:w w:val="105"/>
                <w:sz w:val="22"/>
                <w:szCs w:val="22"/>
              </w:rPr>
              <w:t xml:space="preserve"> certificate regarding the </w:t>
            </w:r>
            <w:r w:rsidR="002149B8" w:rsidRPr="008A6220">
              <w:rPr>
                <w:strike/>
                <w:color w:val="000000"/>
                <w:w w:val="105"/>
                <w:sz w:val="22"/>
                <w:szCs w:val="22"/>
              </w:rPr>
              <w:t>satisfactory operation</w:t>
            </w:r>
            <w:r w:rsidRPr="008A6220">
              <w:rPr>
                <w:strike/>
                <w:color w:val="000000"/>
                <w:w w:val="105"/>
                <w:sz w:val="22"/>
                <w:szCs w:val="22"/>
              </w:rPr>
              <w:t xml:space="preserve">/ performance for at least two (02) years as on the originally scheduled date of bid opening of (Rated….) kV voltage class GIS </w:t>
            </w:r>
            <w:r w:rsidR="002149B8" w:rsidRPr="008A6220">
              <w:rPr>
                <w:strike/>
                <w:color w:val="000000"/>
                <w:w w:val="105"/>
                <w:sz w:val="22"/>
                <w:szCs w:val="22"/>
              </w:rPr>
              <w:t>equipment in</w:t>
            </w:r>
            <w:r w:rsidRPr="008A6220">
              <w:rPr>
                <w:strike/>
                <w:color w:val="000000"/>
                <w:w w:val="105"/>
                <w:sz w:val="22"/>
                <w:szCs w:val="22"/>
              </w:rPr>
              <w:t xml:space="preserve"> India/ abroad.</w:t>
            </w:r>
          </w:p>
          <w:p w:rsidR="00E8156E" w:rsidRPr="008A6220" w:rsidRDefault="002F0B25" w:rsidP="00FF6F6E">
            <w:pPr>
              <w:widowControl w:val="0"/>
              <w:numPr>
                <w:ilvl w:val="0"/>
                <w:numId w:val="2"/>
              </w:numPr>
              <w:autoSpaceDE w:val="0"/>
              <w:autoSpaceDN w:val="0"/>
              <w:spacing w:line="360" w:lineRule="auto"/>
              <w:ind w:right="899"/>
              <w:jc w:val="both"/>
              <w:rPr>
                <w:strike/>
                <w:color w:val="000000"/>
                <w:w w:val="105"/>
                <w:sz w:val="22"/>
                <w:szCs w:val="22"/>
              </w:rPr>
            </w:pPr>
            <w:r w:rsidRPr="008A6220">
              <w:rPr>
                <w:strike/>
                <w:color w:val="000000"/>
                <w:w w:val="105"/>
                <w:sz w:val="22"/>
                <w:szCs w:val="22"/>
              </w:rPr>
              <w:t xml:space="preserve">The manufacturer &amp; or Project Implementing Agency </w:t>
            </w:r>
            <w:r w:rsidR="00FF6F6E" w:rsidRPr="008A6220">
              <w:rPr>
                <w:strike/>
                <w:color w:val="000000"/>
                <w:w w:val="105"/>
                <w:sz w:val="22"/>
                <w:szCs w:val="22"/>
              </w:rPr>
              <w:t>must</w:t>
            </w:r>
            <w:r w:rsidRPr="008A6220">
              <w:rPr>
                <w:strike/>
                <w:color w:val="000000"/>
                <w:w w:val="105"/>
                <w:sz w:val="22"/>
                <w:szCs w:val="22"/>
              </w:rPr>
              <w:t xml:space="preserve"> ensure that the SF6 gas leakage </w:t>
            </w:r>
            <w:r w:rsidR="00FF6F6E" w:rsidRPr="008A6220">
              <w:rPr>
                <w:strike/>
                <w:color w:val="000000"/>
                <w:w w:val="105"/>
                <w:sz w:val="22"/>
                <w:szCs w:val="22"/>
              </w:rPr>
              <w:t xml:space="preserve">should not exceed as specified in Technical Specification till its latent defect period failing which the penalty shall be levied as per performance of the equipment criteria. In this aspect an undertaking in non-judicial stamp paper duly notarized should be submitted at the time of bidding.  </w:t>
            </w:r>
            <w:r w:rsidRPr="008A6220">
              <w:rPr>
                <w:strike/>
                <w:color w:val="000000"/>
                <w:w w:val="105"/>
                <w:sz w:val="22"/>
                <w:szCs w:val="22"/>
              </w:rPr>
              <w:t xml:space="preserve"> </w:t>
            </w:r>
          </w:p>
          <w:p w:rsidR="007A471E" w:rsidRPr="004D6F77" w:rsidRDefault="007A471E" w:rsidP="002149B8">
            <w:pPr>
              <w:widowControl w:val="0"/>
              <w:autoSpaceDE w:val="0"/>
              <w:autoSpaceDN w:val="0"/>
              <w:spacing w:line="360" w:lineRule="auto"/>
              <w:ind w:left="567" w:right="899"/>
              <w:jc w:val="both"/>
              <w:rPr>
                <w:color w:val="000000"/>
                <w:w w:val="105"/>
                <w:sz w:val="22"/>
                <w:szCs w:val="22"/>
              </w:rPr>
            </w:pPr>
          </w:p>
          <w:p w:rsidR="007A471E" w:rsidRPr="00A55A3A" w:rsidRDefault="002F0B25" w:rsidP="00141017">
            <w:pPr>
              <w:widowControl w:val="0"/>
              <w:autoSpaceDE w:val="0"/>
              <w:autoSpaceDN w:val="0"/>
              <w:spacing w:line="360" w:lineRule="auto"/>
              <w:ind w:left="567" w:right="899"/>
              <w:jc w:val="both"/>
              <w:rPr>
                <w:b/>
                <w:bCs/>
                <w:color w:val="000000"/>
                <w:w w:val="105"/>
                <w:sz w:val="22"/>
                <w:szCs w:val="22"/>
              </w:rPr>
            </w:pPr>
            <w:r w:rsidRPr="00A55A3A">
              <w:rPr>
                <w:b/>
                <w:bCs/>
                <w:color w:val="000000"/>
                <w:w w:val="105"/>
                <w:sz w:val="22"/>
                <w:szCs w:val="22"/>
              </w:rPr>
              <w:t>1.3 Qualification Requirement for Transmission Line (Overhead):</w:t>
            </w:r>
          </w:p>
          <w:p w:rsidR="003602C0" w:rsidRPr="00A55A3A" w:rsidRDefault="002F0B25" w:rsidP="00141017">
            <w:pPr>
              <w:widowControl w:val="0"/>
              <w:autoSpaceDE w:val="0"/>
              <w:autoSpaceDN w:val="0"/>
              <w:spacing w:line="360" w:lineRule="auto"/>
              <w:ind w:left="567" w:right="899"/>
              <w:jc w:val="both"/>
              <w:rPr>
                <w:color w:val="000000"/>
                <w:w w:val="105"/>
                <w:sz w:val="22"/>
                <w:szCs w:val="22"/>
              </w:rPr>
            </w:pPr>
            <w:r w:rsidRPr="00A55A3A">
              <w:rPr>
                <w:color w:val="000000"/>
                <w:w w:val="105"/>
                <w:sz w:val="22"/>
                <w:szCs w:val="22"/>
              </w:rPr>
              <w:t xml:space="preserve">Bidder must have successfully </w:t>
            </w:r>
            <w:r w:rsidR="00A24367" w:rsidRPr="00A55A3A">
              <w:rPr>
                <w:rFonts w:ascii="Book Antiqua" w:hAnsi="Book Antiqua"/>
                <w:b/>
                <w:bCs/>
                <w:sz w:val="22"/>
                <w:szCs w:val="22"/>
              </w:rPr>
              <w:t>completed</w:t>
            </w:r>
            <w:r w:rsidRPr="00A55A3A">
              <w:rPr>
                <w:color w:val="000000"/>
                <w:w w:val="105"/>
                <w:sz w:val="22"/>
                <w:szCs w:val="22"/>
              </w:rPr>
              <w:t xml:space="preserve"> </w:t>
            </w:r>
            <w:r w:rsidR="00A24367" w:rsidRPr="00A55A3A">
              <w:rPr>
                <w:rFonts w:ascii="Book Antiqua" w:hAnsi="Book Antiqua"/>
                <w:sz w:val="22"/>
                <w:szCs w:val="22"/>
              </w:rPr>
              <w:t>physical</w:t>
            </w:r>
            <w:r w:rsidR="00A24367" w:rsidRPr="00A55A3A">
              <w:rPr>
                <w:color w:val="000000"/>
                <w:w w:val="105"/>
                <w:sz w:val="22"/>
                <w:szCs w:val="22"/>
              </w:rPr>
              <w:t xml:space="preserve"> </w:t>
            </w:r>
            <w:r w:rsidRPr="00A55A3A">
              <w:rPr>
                <w:color w:val="000000"/>
                <w:w w:val="105"/>
                <w:sz w:val="22"/>
                <w:szCs w:val="22"/>
              </w:rPr>
              <w:t xml:space="preserve">construction of Transmission line of </w:t>
            </w:r>
            <w:r w:rsidR="00CF545C" w:rsidRPr="00A55A3A">
              <w:rPr>
                <w:b/>
                <w:bCs/>
                <w:color w:val="000000"/>
                <w:w w:val="105"/>
                <w:sz w:val="22"/>
                <w:szCs w:val="22"/>
              </w:rPr>
              <w:t>“</w:t>
            </w:r>
            <w:r w:rsidR="008A6220" w:rsidRPr="00A55A3A">
              <w:rPr>
                <w:b/>
                <w:bCs/>
                <w:color w:val="000000"/>
                <w:w w:val="105"/>
                <w:sz w:val="22"/>
                <w:szCs w:val="22"/>
              </w:rPr>
              <w:t>110</w:t>
            </w:r>
            <w:r w:rsidR="00CF545C" w:rsidRPr="00A55A3A">
              <w:rPr>
                <w:b/>
                <w:bCs/>
                <w:color w:val="000000"/>
                <w:w w:val="105"/>
                <w:sz w:val="22"/>
                <w:szCs w:val="22"/>
              </w:rPr>
              <w:t xml:space="preserve"> </w:t>
            </w:r>
            <w:r w:rsidR="009F6EFF" w:rsidRPr="00A55A3A">
              <w:rPr>
                <w:b/>
                <w:bCs/>
                <w:color w:val="000000"/>
                <w:w w:val="105"/>
                <w:sz w:val="22"/>
                <w:szCs w:val="22"/>
              </w:rPr>
              <w:t>kV”</w:t>
            </w:r>
            <w:r w:rsidR="009F6EFF" w:rsidRPr="00A55A3A">
              <w:rPr>
                <w:color w:val="000000"/>
                <w:w w:val="105"/>
                <w:sz w:val="22"/>
                <w:szCs w:val="22"/>
              </w:rPr>
              <w:t xml:space="preserve"> involving</w:t>
            </w:r>
            <w:r w:rsidRPr="00A55A3A">
              <w:rPr>
                <w:color w:val="000000"/>
                <w:w w:val="105"/>
                <w:sz w:val="22"/>
                <w:szCs w:val="22"/>
              </w:rPr>
              <w:t xml:space="preserve"> tower foundations, erection, </w:t>
            </w:r>
            <w:r w:rsidR="00120A33" w:rsidRPr="00A55A3A">
              <w:rPr>
                <w:color w:val="000000"/>
                <w:w w:val="105"/>
                <w:sz w:val="22"/>
                <w:szCs w:val="22"/>
              </w:rPr>
              <w:t>stringing,</w:t>
            </w:r>
            <w:r w:rsidRPr="00A55A3A">
              <w:rPr>
                <w:color w:val="000000"/>
                <w:w w:val="105"/>
                <w:sz w:val="22"/>
                <w:szCs w:val="22"/>
              </w:rPr>
              <w:t xml:space="preserve"> testing and commissioning as a </w:t>
            </w:r>
            <w:r w:rsidR="00CF545C" w:rsidRPr="00A55A3A">
              <w:rPr>
                <w:b/>
                <w:bCs/>
                <w:color w:val="000000"/>
                <w:w w:val="105"/>
                <w:sz w:val="22"/>
                <w:szCs w:val="22"/>
              </w:rPr>
              <w:t>prime contractor</w:t>
            </w:r>
            <w:r w:rsidR="00994F99" w:rsidRPr="00A55A3A">
              <w:rPr>
                <w:b/>
                <w:bCs/>
                <w:color w:val="000000"/>
                <w:w w:val="105"/>
                <w:sz w:val="22"/>
                <w:szCs w:val="22"/>
              </w:rPr>
              <w:t xml:space="preserve"> (independently or as a partner of JV) </w:t>
            </w:r>
            <w:r w:rsidR="00CF545C" w:rsidRPr="00A55A3A">
              <w:rPr>
                <w:b/>
                <w:bCs/>
                <w:color w:val="000000"/>
                <w:w w:val="105"/>
                <w:sz w:val="22"/>
                <w:szCs w:val="22"/>
              </w:rPr>
              <w:t>*</w:t>
            </w:r>
            <w:r w:rsidRPr="00A55A3A">
              <w:rPr>
                <w:color w:val="000000"/>
                <w:w w:val="105"/>
                <w:sz w:val="22"/>
                <w:szCs w:val="22"/>
              </w:rPr>
              <w:t xml:space="preserve"> with a cumulative line length of not less than </w:t>
            </w:r>
            <w:r w:rsidR="00120A33" w:rsidRPr="00A55A3A">
              <w:rPr>
                <w:color w:val="000000"/>
                <w:w w:val="105"/>
                <w:sz w:val="22"/>
                <w:szCs w:val="22"/>
              </w:rPr>
              <w:t>50</w:t>
            </w:r>
            <w:r w:rsidRPr="00A55A3A">
              <w:rPr>
                <w:color w:val="000000"/>
                <w:w w:val="105"/>
                <w:sz w:val="22"/>
                <w:szCs w:val="22"/>
              </w:rPr>
              <w:t>% (</w:t>
            </w:r>
            <w:r w:rsidR="00120A33" w:rsidRPr="00A55A3A">
              <w:rPr>
                <w:color w:val="000000"/>
                <w:w w:val="105"/>
                <w:sz w:val="22"/>
                <w:szCs w:val="22"/>
              </w:rPr>
              <w:t xml:space="preserve">FIFTY </w:t>
            </w:r>
            <w:r w:rsidRPr="00A55A3A">
              <w:rPr>
                <w:color w:val="000000"/>
                <w:w w:val="105"/>
                <w:sz w:val="22"/>
                <w:szCs w:val="22"/>
              </w:rPr>
              <w:t xml:space="preserve">PERCENT) of the </w:t>
            </w:r>
            <w:r w:rsidRPr="00A55A3A">
              <w:rPr>
                <w:w w:val="105"/>
                <w:sz w:val="22"/>
                <w:szCs w:val="22"/>
              </w:rPr>
              <w:t>scope</w:t>
            </w:r>
            <w:r w:rsidR="00D72B54" w:rsidRPr="00A55A3A">
              <w:rPr>
                <w:w w:val="105"/>
                <w:sz w:val="22"/>
                <w:szCs w:val="22"/>
              </w:rPr>
              <w:t xml:space="preserve"> (</w:t>
            </w:r>
            <w:r w:rsidR="00551C40">
              <w:rPr>
                <w:b/>
                <w:w w:val="105"/>
                <w:sz w:val="22"/>
                <w:szCs w:val="22"/>
              </w:rPr>
              <w:t>53.3</w:t>
            </w:r>
            <w:r w:rsidR="00E90E98" w:rsidRPr="002F0B25">
              <w:rPr>
                <w:b/>
                <w:w w:val="105"/>
                <w:sz w:val="22"/>
                <w:szCs w:val="22"/>
              </w:rPr>
              <w:t xml:space="preserve"> </w:t>
            </w:r>
            <w:r w:rsidR="003C64CE">
              <w:rPr>
                <w:b/>
                <w:w w:val="105"/>
                <w:sz w:val="22"/>
                <w:szCs w:val="22"/>
              </w:rPr>
              <w:t>Route</w:t>
            </w:r>
            <w:r w:rsidR="00D72B54" w:rsidRPr="002F0B25">
              <w:rPr>
                <w:b/>
                <w:w w:val="105"/>
                <w:sz w:val="22"/>
                <w:szCs w:val="22"/>
              </w:rPr>
              <w:t xml:space="preserve"> Kms</w:t>
            </w:r>
            <w:r w:rsidR="00D72B54" w:rsidRPr="00A55A3A">
              <w:rPr>
                <w:w w:val="105"/>
                <w:sz w:val="22"/>
                <w:szCs w:val="22"/>
              </w:rPr>
              <w:t>)</w:t>
            </w:r>
            <w:r w:rsidRPr="00A55A3A">
              <w:rPr>
                <w:w w:val="105"/>
                <w:sz w:val="22"/>
                <w:szCs w:val="22"/>
              </w:rPr>
              <w:t xml:space="preserve"> </w:t>
            </w:r>
            <w:r w:rsidRPr="00A55A3A">
              <w:rPr>
                <w:color w:val="000000"/>
                <w:w w:val="105"/>
                <w:sz w:val="22"/>
                <w:szCs w:val="22"/>
              </w:rPr>
              <w:t xml:space="preserve">of work (rounded off to the next integer) in India during last seven (7) years and the </w:t>
            </w:r>
            <w:r w:rsidR="009F6EFF" w:rsidRPr="00A55A3A">
              <w:rPr>
                <w:color w:val="000000"/>
                <w:w w:val="105"/>
                <w:sz w:val="22"/>
                <w:szCs w:val="22"/>
              </w:rPr>
              <w:t>same must</w:t>
            </w:r>
            <w:r w:rsidRPr="00A55A3A">
              <w:rPr>
                <w:color w:val="000000"/>
                <w:w w:val="105"/>
                <w:sz w:val="22"/>
                <w:szCs w:val="22"/>
              </w:rPr>
              <w:t xml:space="preserve"> be in </w:t>
            </w:r>
            <w:r w:rsidR="009F6EFF" w:rsidRPr="00A55A3A">
              <w:rPr>
                <w:b/>
                <w:bCs/>
                <w:color w:val="000000"/>
                <w:w w:val="105"/>
                <w:sz w:val="22"/>
                <w:szCs w:val="22"/>
              </w:rPr>
              <w:t>satisfactory operation#</w:t>
            </w:r>
            <w:r w:rsidR="009F6EFF" w:rsidRPr="00A55A3A">
              <w:rPr>
                <w:color w:val="000000"/>
                <w:w w:val="105"/>
                <w:sz w:val="22"/>
                <w:szCs w:val="22"/>
              </w:rPr>
              <w:t xml:space="preserve"> </w:t>
            </w:r>
            <w:r w:rsidRPr="00A55A3A">
              <w:rPr>
                <w:color w:val="000000"/>
                <w:w w:val="105"/>
                <w:sz w:val="22"/>
                <w:szCs w:val="22"/>
              </w:rPr>
              <w:t>for a minimum period of one year as on the originally schedule</w:t>
            </w:r>
            <w:bookmarkStart w:id="1" w:name="_GoBack"/>
            <w:bookmarkEnd w:id="1"/>
            <w:r w:rsidRPr="00A55A3A">
              <w:rPr>
                <w:color w:val="000000"/>
                <w:w w:val="105"/>
                <w:sz w:val="22"/>
                <w:szCs w:val="22"/>
              </w:rPr>
              <w:t>d date of bid opening</w:t>
            </w:r>
            <w:r w:rsidR="00994F99" w:rsidRPr="00A55A3A">
              <w:rPr>
                <w:color w:val="000000"/>
                <w:w w:val="105"/>
                <w:sz w:val="22"/>
                <w:szCs w:val="22"/>
              </w:rPr>
              <w:t xml:space="preserve"> &amp; the work order should not </w:t>
            </w:r>
            <w:r w:rsidR="0003751D" w:rsidRPr="00A55A3A">
              <w:rPr>
                <w:color w:val="000000"/>
                <w:w w:val="105"/>
                <w:sz w:val="22"/>
                <w:szCs w:val="22"/>
              </w:rPr>
              <w:t>be</w:t>
            </w:r>
            <w:r w:rsidR="00994F99" w:rsidRPr="00A55A3A">
              <w:rPr>
                <w:color w:val="000000"/>
                <w:w w:val="105"/>
                <w:sz w:val="22"/>
                <w:szCs w:val="22"/>
              </w:rPr>
              <w:t xml:space="preserve"> more than 10 (ten) years old</w:t>
            </w:r>
            <w:r w:rsidRPr="00A55A3A">
              <w:rPr>
                <w:color w:val="000000"/>
                <w:w w:val="105"/>
                <w:sz w:val="22"/>
                <w:szCs w:val="22"/>
              </w:rPr>
              <w:t>.</w:t>
            </w:r>
          </w:p>
          <w:p w:rsidR="00A24367" w:rsidRPr="00A55A3A" w:rsidRDefault="00A24367" w:rsidP="004D6F77">
            <w:pPr>
              <w:widowControl w:val="0"/>
              <w:autoSpaceDE w:val="0"/>
              <w:autoSpaceDN w:val="0"/>
              <w:spacing w:line="360" w:lineRule="auto"/>
              <w:ind w:left="567" w:right="141"/>
              <w:jc w:val="both"/>
              <w:rPr>
                <w:b/>
                <w:bCs/>
                <w:color w:val="000000"/>
                <w:w w:val="105"/>
                <w:sz w:val="22"/>
                <w:szCs w:val="22"/>
              </w:rPr>
            </w:pPr>
          </w:p>
          <w:p w:rsidR="007A471E" w:rsidRPr="00A55A3A" w:rsidRDefault="002F0B25" w:rsidP="004D6F77">
            <w:pPr>
              <w:widowControl w:val="0"/>
              <w:autoSpaceDE w:val="0"/>
              <w:autoSpaceDN w:val="0"/>
              <w:spacing w:line="360" w:lineRule="auto"/>
              <w:ind w:left="567" w:right="141"/>
              <w:jc w:val="both"/>
              <w:rPr>
                <w:b/>
                <w:bCs/>
                <w:color w:val="000000"/>
                <w:w w:val="105"/>
                <w:sz w:val="22"/>
                <w:szCs w:val="22"/>
              </w:rPr>
            </w:pPr>
            <w:r w:rsidRPr="00A55A3A">
              <w:rPr>
                <w:b/>
                <w:bCs/>
                <w:color w:val="000000"/>
                <w:w w:val="105"/>
                <w:sz w:val="22"/>
                <w:szCs w:val="22"/>
              </w:rPr>
              <w:t>Note: “……………. kV”</w:t>
            </w:r>
          </w:p>
          <w:p w:rsidR="007A471E" w:rsidRPr="00A55A3A" w:rsidRDefault="002F0B25" w:rsidP="004D6F77">
            <w:pPr>
              <w:widowControl w:val="0"/>
              <w:autoSpaceDE w:val="0"/>
              <w:autoSpaceDN w:val="0"/>
              <w:spacing w:line="360" w:lineRule="auto"/>
              <w:ind w:left="567" w:right="141"/>
              <w:jc w:val="both"/>
              <w:rPr>
                <w:color w:val="000000"/>
                <w:w w:val="105"/>
                <w:sz w:val="22"/>
                <w:szCs w:val="22"/>
              </w:rPr>
            </w:pPr>
            <w:r w:rsidRPr="00A55A3A">
              <w:rPr>
                <w:color w:val="000000"/>
                <w:w w:val="105"/>
                <w:sz w:val="22"/>
                <w:szCs w:val="22"/>
              </w:rPr>
              <w:t>For different transmission line works, the works experience shall be considered as follows:</w:t>
            </w:r>
          </w:p>
          <w:p w:rsidR="00EB0371" w:rsidRPr="00A55A3A" w:rsidRDefault="002F0B25" w:rsidP="004D6F77">
            <w:pPr>
              <w:widowControl w:val="0"/>
              <w:autoSpaceDE w:val="0"/>
              <w:autoSpaceDN w:val="0"/>
              <w:spacing w:line="360" w:lineRule="auto"/>
              <w:ind w:left="567" w:right="141"/>
              <w:jc w:val="both"/>
              <w:rPr>
                <w:color w:val="000000"/>
                <w:w w:val="105"/>
                <w:sz w:val="22"/>
                <w:szCs w:val="22"/>
              </w:rPr>
            </w:pPr>
            <w:r w:rsidRPr="00A55A3A">
              <w:rPr>
                <w:color w:val="000000"/>
                <w:w w:val="105"/>
                <w:sz w:val="22"/>
                <w:szCs w:val="22"/>
              </w:rPr>
              <w:t>For 132 KV Transmission Line: - 110 KV or higher class</w:t>
            </w:r>
          </w:p>
          <w:p w:rsidR="00EB0371" w:rsidRPr="00A55A3A" w:rsidRDefault="002F0B25" w:rsidP="004D6F77">
            <w:pPr>
              <w:widowControl w:val="0"/>
              <w:autoSpaceDE w:val="0"/>
              <w:autoSpaceDN w:val="0"/>
              <w:spacing w:line="360" w:lineRule="auto"/>
              <w:ind w:left="567" w:right="141"/>
              <w:jc w:val="both"/>
              <w:rPr>
                <w:color w:val="000000"/>
                <w:w w:val="105"/>
                <w:sz w:val="22"/>
                <w:szCs w:val="22"/>
              </w:rPr>
            </w:pPr>
            <w:r w:rsidRPr="00A55A3A">
              <w:rPr>
                <w:color w:val="000000"/>
                <w:w w:val="105"/>
                <w:sz w:val="22"/>
                <w:szCs w:val="22"/>
              </w:rPr>
              <w:t>For 220 KV Transmission Line: - 1</w:t>
            </w:r>
            <w:r w:rsidR="00684D69" w:rsidRPr="00A55A3A">
              <w:rPr>
                <w:color w:val="000000"/>
                <w:w w:val="105"/>
                <w:sz w:val="22"/>
                <w:szCs w:val="22"/>
              </w:rPr>
              <w:t>10</w:t>
            </w:r>
            <w:r w:rsidRPr="00A55A3A">
              <w:rPr>
                <w:color w:val="000000"/>
                <w:w w:val="105"/>
                <w:sz w:val="22"/>
                <w:szCs w:val="22"/>
              </w:rPr>
              <w:t xml:space="preserve"> KV or higher class</w:t>
            </w:r>
          </w:p>
          <w:p w:rsidR="00EB0371" w:rsidRPr="00A55A3A" w:rsidRDefault="002F0B25" w:rsidP="004D6F77">
            <w:pPr>
              <w:widowControl w:val="0"/>
              <w:autoSpaceDE w:val="0"/>
              <w:autoSpaceDN w:val="0"/>
              <w:spacing w:line="360" w:lineRule="auto"/>
              <w:ind w:left="567" w:right="141"/>
              <w:jc w:val="both"/>
              <w:rPr>
                <w:color w:val="000000"/>
                <w:w w:val="105"/>
                <w:sz w:val="22"/>
                <w:szCs w:val="22"/>
              </w:rPr>
            </w:pPr>
            <w:r w:rsidRPr="00A55A3A">
              <w:rPr>
                <w:color w:val="000000"/>
                <w:w w:val="105"/>
                <w:sz w:val="22"/>
                <w:szCs w:val="22"/>
              </w:rPr>
              <w:t>For 400 KV Transmission Line: - 220 KV or higher class</w:t>
            </w:r>
          </w:p>
          <w:p w:rsidR="007A471E" w:rsidRPr="00A55A3A" w:rsidRDefault="002F0B25" w:rsidP="004D6F77">
            <w:pPr>
              <w:widowControl w:val="0"/>
              <w:autoSpaceDE w:val="0"/>
              <w:autoSpaceDN w:val="0"/>
              <w:spacing w:line="360" w:lineRule="auto"/>
              <w:ind w:left="567" w:right="141"/>
              <w:jc w:val="both"/>
              <w:rPr>
                <w:color w:val="000000"/>
                <w:w w:val="105"/>
                <w:sz w:val="22"/>
                <w:szCs w:val="22"/>
              </w:rPr>
            </w:pPr>
            <w:r w:rsidRPr="00A55A3A">
              <w:rPr>
                <w:color w:val="000000"/>
                <w:w w:val="105"/>
                <w:sz w:val="22"/>
                <w:szCs w:val="22"/>
              </w:rPr>
              <w:t xml:space="preserve">For 765 KV Transmission Line: </w:t>
            </w:r>
            <w:r w:rsidR="00DE6D5A" w:rsidRPr="00A55A3A">
              <w:rPr>
                <w:color w:val="000000"/>
                <w:w w:val="105"/>
                <w:sz w:val="22"/>
                <w:szCs w:val="22"/>
              </w:rPr>
              <w:t>- 400</w:t>
            </w:r>
            <w:r w:rsidR="005A0799" w:rsidRPr="00A55A3A">
              <w:rPr>
                <w:color w:val="000000"/>
                <w:w w:val="105"/>
                <w:sz w:val="22"/>
                <w:szCs w:val="22"/>
              </w:rPr>
              <w:t xml:space="preserve"> </w:t>
            </w:r>
            <w:r w:rsidRPr="00A55A3A">
              <w:rPr>
                <w:color w:val="000000"/>
                <w:w w:val="105"/>
                <w:sz w:val="22"/>
                <w:szCs w:val="22"/>
              </w:rPr>
              <w:t>KV or higher class</w:t>
            </w:r>
          </w:p>
          <w:p w:rsidR="00A84DD3" w:rsidRPr="00A55A3A" w:rsidRDefault="00A84DD3" w:rsidP="00141017">
            <w:pPr>
              <w:widowControl w:val="0"/>
              <w:autoSpaceDE w:val="0"/>
              <w:autoSpaceDN w:val="0"/>
              <w:spacing w:line="360" w:lineRule="auto"/>
              <w:ind w:left="567" w:right="899"/>
              <w:jc w:val="both"/>
              <w:rPr>
                <w:color w:val="000000"/>
                <w:w w:val="105"/>
                <w:sz w:val="22"/>
                <w:szCs w:val="22"/>
              </w:rPr>
            </w:pPr>
          </w:p>
          <w:p w:rsidR="009F6EFF" w:rsidRPr="00A55A3A" w:rsidRDefault="002F0B25" w:rsidP="00141017">
            <w:pPr>
              <w:widowControl w:val="0"/>
              <w:autoSpaceDE w:val="0"/>
              <w:autoSpaceDN w:val="0"/>
              <w:spacing w:line="360" w:lineRule="auto"/>
              <w:ind w:left="567" w:right="899"/>
              <w:jc w:val="both"/>
              <w:rPr>
                <w:color w:val="000000"/>
                <w:w w:val="105"/>
                <w:sz w:val="22"/>
                <w:szCs w:val="22"/>
              </w:rPr>
            </w:pPr>
            <w:r w:rsidRPr="00A55A3A">
              <w:rPr>
                <w:b/>
                <w:bCs/>
                <w:color w:val="000000"/>
                <w:w w:val="105"/>
                <w:sz w:val="22"/>
                <w:szCs w:val="22"/>
              </w:rPr>
              <w:t>1.3.1</w:t>
            </w:r>
            <w:r w:rsidRPr="00A55A3A">
              <w:rPr>
                <w:color w:val="000000"/>
                <w:w w:val="105"/>
                <w:sz w:val="22"/>
                <w:szCs w:val="22"/>
              </w:rPr>
              <w:t xml:space="preserve"> In</w:t>
            </w:r>
            <w:r w:rsidR="007A471E" w:rsidRPr="00A55A3A">
              <w:rPr>
                <w:color w:val="000000"/>
                <w:w w:val="105"/>
                <w:sz w:val="22"/>
                <w:szCs w:val="22"/>
              </w:rPr>
              <w:t xml:space="preserve"> case the Transmission Line foundation work involves piling, the bidder should have piling work experience in addition to the above “or” can furnish an authorization from a reputed Firm having piling experience. The piling work experience should be at least 50% (FIFTY PERCENT) of the scope of piling work experience (similar size or higher) during last 7 years</w:t>
            </w:r>
            <w:r w:rsidRPr="00A55A3A">
              <w:rPr>
                <w:color w:val="000000"/>
                <w:w w:val="105"/>
                <w:sz w:val="22"/>
                <w:szCs w:val="22"/>
              </w:rPr>
              <w:t xml:space="preserve"> as on the originally scheduled date of bid opening.</w:t>
            </w:r>
          </w:p>
          <w:p w:rsidR="007A471E" w:rsidRPr="00A55A3A" w:rsidRDefault="002F0B25" w:rsidP="00157E76">
            <w:pPr>
              <w:widowControl w:val="0"/>
              <w:numPr>
                <w:ilvl w:val="0"/>
                <w:numId w:val="2"/>
              </w:numPr>
              <w:autoSpaceDE w:val="0"/>
              <w:autoSpaceDN w:val="0"/>
              <w:spacing w:line="360" w:lineRule="auto"/>
              <w:ind w:right="899"/>
              <w:jc w:val="both"/>
              <w:rPr>
                <w:color w:val="000000"/>
                <w:w w:val="105"/>
                <w:sz w:val="22"/>
                <w:szCs w:val="22"/>
              </w:rPr>
            </w:pPr>
            <w:r w:rsidRPr="00A55A3A">
              <w:rPr>
                <w:color w:val="000000"/>
                <w:w w:val="105"/>
                <w:sz w:val="22"/>
                <w:szCs w:val="22"/>
              </w:rPr>
              <w:lastRenderedPageBreak/>
              <w:t>Piling Experience:</w:t>
            </w:r>
          </w:p>
          <w:p w:rsidR="00120A33" w:rsidRPr="00A55A3A" w:rsidRDefault="002F0B25" w:rsidP="00157E76">
            <w:pPr>
              <w:widowControl w:val="0"/>
              <w:numPr>
                <w:ilvl w:val="0"/>
                <w:numId w:val="2"/>
              </w:numPr>
              <w:autoSpaceDE w:val="0"/>
              <w:autoSpaceDN w:val="0"/>
              <w:spacing w:line="360" w:lineRule="auto"/>
              <w:ind w:right="899"/>
              <w:jc w:val="both"/>
              <w:rPr>
                <w:color w:val="000000"/>
                <w:w w:val="105"/>
                <w:sz w:val="22"/>
                <w:szCs w:val="22"/>
              </w:rPr>
            </w:pPr>
            <w:r w:rsidRPr="00A55A3A">
              <w:rPr>
                <w:color w:val="000000"/>
                <w:w w:val="105"/>
                <w:sz w:val="22"/>
                <w:szCs w:val="22"/>
              </w:rPr>
              <w:t>Cast in situ (combined/bored) using DMC under ream pile foundation having diameter up to 500 mm.</w:t>
            </w:r>
          </w:p>
          <w:p w:rsidR="007A471E" w:rsidRPr="00A55A3A" w:rsidRDefault="002F0B25" w:rsidP="00157E76">
            <w:pPr>
              <w:widowControl w:val="0"/>
              <w:numPr>
                <w:ilvl w:val="0"/>
                <w:numId w:val="2"/>
              </w:numPr>
              <w:autoSpaceDE w:val="0"/>
              <w:autoSpaceDN w:val="0"/>
              <w:spacing w:line="360" w:lineRule="auto"/>
              <w:ind w:right="899"/>
              <w:jc w:val="both"/>
              <w:rPr>
                <w:color w:val="000000"/>
                <w:w w:val="105"/>
                <w:sz w:val="22"/>
                <w:szCs w:val="22"/>
              </w:rPr>
            </w:pPr>
            <w:r w:rsidRPr="00A55A3A">
              <w:rPr>
                <w:color w:val="000000"/>
                <w:w w:val="105"/>
                <w:sz w:val="22"/>
                <w:szCs w:val="22"/>
              </w:rPr>
              <w:t xml:space="preserve">River </w:t>
            </w:r>
            <w:r w:rsidR="00BD31B6" w:rsidRPr="00A55A3A">
              <w:rPr>
                <w:color w:val="000000"/>
                <w:w w:val="105"/>
                <w:sz w:val="22"/>
                <w:szCs w:val="22"/>
              </w:rPr>
              <w:t>bed</w:t>
            </w:r>
            <w:r w:rsidRPr="00A55A3A">
              <w:rPr>
                <w:color w:val="000000"/>
                <w:w w:val="105"/>
                <w:sz w:val="22"/>
                <w:szCs w:val="22"/>
              </w:rPr>
              <w:t xml:space="preserve"> piling experience in case river crossing </w:t>
            </w:r>
            <w:r w:rsidR="009F6EFF" w:rsidRPr="00A55A3A">
              <w:rPr>
                <w:color w:val="000000"/>
                <w:w w:val="105"/>
                <w:sz w:val="22"/>
                <w:szCs w:val="22"/>
              </w:rPr>
              <w:t xml:space="preserve">of transmission line </w:t>
            </w:r>
            <w:r w:rsidRPr="00A55A3A">
              <w:rPr>
                <w:color w:val="000000"/>
                <w:w w:val="105"/>
                <w:sz w:val="22"/>
                <w:szCs w:val="22"/>
              </w:rPr>
              <w:t>are there in the scope of work. Riverbed piling using pipe cage pile foundation having diameter 1000 mm or more.</w:t>
            </w:r>
          </w:p>
          <w:p w:rsidR="009F6EFF" w:rsidRPr="00A55A3A" w:rsidRDefault="002F0B25" w:rsidP="00141017">
            <w:pPr>
              <w:widowControl w:val="0"/>
              <w:autoSpaceDE w:val="0"/>
              <w:autoSpaceDN w:val="0"/>
              <w:spacing w:line="360" w:lineRule="auto"/>
              <w:ind w:left="567" w:right="899"/>
              <w:jc w:val="both"/>
              <w:rPr>
                <w:color w:val="000000"/>
                <w:w w:val="105"/>
                <w:sz w:val="22"/>
                <w:szCs w:val="22"/>
              </w:rPr>
            </w:pPr>
            <w:r w:rsidRPr="00A55A3A">
              <w:rPr>
                <w:b/>
                <w:bCs/>
                <w:color w:val="000000"/>
                <w:w w:val="105"/>
                <w:sz w:val="22"/>
                <w:szCs w:val="22"/>
              </w:rPr>
              <w:t>Note-1 (*):</w:t>
            </w:r>
            <w:r w:rsidRPr="00A55A3A">
              <w:rPr>
                <w:color w:val="000000"/>
                <w:w w:val="105"/>
                <w:sz w:val="22"/>
                <w:szCs w:val="22"/>
              </w:rPr>
              <w:t xml:space="preserve"> In case of works executed under a contract that had been awarded on a Joint Venture, the experience of individual Joint Venture partner shall be considered limited to the scope of that partner under the said contract.</w:t>
            </w:r>
          </w:p>
          <w:p w:rsidR="009F6EFF" w:rsidRPr="00A55A3A" w:rsidRDefault="002F0B25" w:rsidP="00141017">
            <w:pPr>
              <w:widowControl w:val="0"/>
              <w:autoSpaceDE w:val="0"/>
              <w:autoSpaceDN w:val="0"/>
              <w:spacing w:line="360" w:lineRule="auto"/>
              <w:ind w:left="567" w:right="899"/>
              <w:jc w:val="both"/>
              <w:rPr>
                <w:color w:val="000000"/>
                <w:w w:val="105"/>
                <w:sz w:val="22"/>
                <w:szCs w:val="22"/>
              </w:rPr>
            </w:pPr>
            <w:r w:rsidRPr="00A55A3A">
              <w:rPr>
                <w:b/>
                <w:bCs/>
                <w:color w:val="000000"/>
                <w:w w:val="105"/>
                <w:sz w:val="22"/>
                <w:szCs w:val="22"/>
              </w:rPr>
              <w:t>Note-2:</w:t>
            </w:r>
            <w:r w:rsidRPr="00A55A3A">
              <w:rPr>
                <w:color w:val="000000"/>
                <w:w w:val="105"/>
                <w:sz w:val="22"/>
                <w:szCs w:val="22"/>
              </w:rPr>
              <w:t xml:space="preserve">  If a bidder has executed any work in the capacity of Joint Venture partner, his experience shall be considered to the extent of scope of work defined under the Joint Venture Agreement</w:t>
            </w:r>
            <w:r w:rsidR="00994F99" w:rsidRPr="00A55A3A">
              <w:rPr>
                <w:color w:val="000000"/>
                <w:w w:val="105"/>
                <w:sz w:val="22"/>
                <w:szCs w:val="22"/>
              </w:rPr>
              <w:t xml:space="preserve"> with documentary evidence</w:t>
            </w:r>
            <w:r w:rsidRPr="00A55A3A">
              <w:rPr>
                <w:color w:val="000000"/>
                <w:w w:val="105"/>
                <w:sz w:val="22"/>
                <w:szCs w:val="22"/>
              </w:rPr>
              <w:t>. In case the scope of work of the respective partner of the Joint Venture is not defined, the work experience of the Lead Partner and Other Partner shall be considered as 50%</w:t>
            </w:r>
            <w:r w:rsidR="00736DC0" w:rsidRPr="00A55A3A">
              <w:rPr>
                <w:color w:val="000000"/>
                <w:w w:val="105"/>
                <w:sz w:val="22"/>
                <w:szCs w:val="22"/>
              </w:rPr>
              <w:t xml:space="preserve"> each</w:t>
            </w:r>
            <w:r w:rsidRPr="00A55A3A">
              <w:rPr>
                <w:color w:val="000000"/>
                <w:w w:val="105"/>
                <w:sz w:val="22"/>
                <w:szCs w:val="22"/>
              </w:rPr>
              <w:t xml:space="preserve"> of the scope of work awarded to them.</w:t>
            </w:r>
          </w:p>
          <w:p w:rsidR="009F6EFF" w:rsidRPr="00A55A3A" w:rsidRDefault="002F0B25" w:rsidP="00141017">
            <w:pPr>
              <w:widowControl w:val="0"/>
              <w:autoSpaceDE w:val="0"/>
              <w:autoSpaceDN w:val="0"/>
              <w:spacing w:line="360" w:lineRule="auto"/>
              <w:ind w:left="567" w:right="899"/>
              <w:jc w:val="both"/>
              <w:rPr>
                <w:color w:val="000000"/>
                <w:w w:val="105"/>
                <w:sz w:val="22"/>
                <w:szCs w:val="22"/>
              </w:rPr>
            </w:pPr>
            <w:r w:rsidRPr="00A55A3A">
              <w:rPr>
                <w:b/>
                <w:bCs/>
                <w:color w:val="000000"/>
                <w:w w:val="105"/>
                <w:sz w:val="22"/>
                <w:szCs w:val="22"/>
              </w:rPr>
              <w:t>Note-3 (#):</w:t>
            </w:r>
            <w:r w:rsidRPr="00A55A3A">
              <w:rPr>
                <w:color w:val="000000"/>
                <w:w w:val="105"/>
                <w:sz w:val="22"/>
                <w:szCs w:val="22"/>
              </w:rPr>
              <w:t xml:space="preserve"> Satisfactory operation means certificate issued by the Employer certifying the operation without any adverse remark.</w:t>
            </w:r>
          </w:p>
          <w:p w:rsidR="001104CD" w:rsidRPr="00A55A3A" w:rsidRDefault="002F0B25" w:rsidP="00141017">
            <w:pPr>
              <w:widowControl w:val="0"/>
              <w:autoSpaceDE w:val="0"/>
              <w:autoSpaceDN w:val="0"/>
              <w:spacing w:line="360" w:lineRule="auto"/>
              <w:ind w:left="567" w:right="899"/>
              <w:jc w:val="both"/>
              <w:rPr>
                <w:color w:val="000000"/>
                <w:w w:val="105"/>
                <w:sz w:val="22"/>
                <w:szCs w:val="22"/>
              </w:rPr>
            </w:pPr>
            <w:r w:rsidRPr="00A55A3A">
              <w:rPr>
                <w:b/>
                <w:bCs/>
                <w:color w:val="000000"/>
                <w:w w:val="105"/>
                <w:sz w:val="22"/>
                <w:szCs w:val="22"/>
              </w:rPr>
              <w:t>Note-4:</w:t>
            </w:r>
            <w:r w:rsidRPr="00A55A3A">
              <w:rPr>
                <w:color w:val="000000"/>
                <w:w w:val="105"/>
                <w:sz w:val="22"/>
                <w:szCs w:val="22"/>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rsidR="007B0C34" w:rsidRPr="0007773E" w:rsidRDefault="002F0B25" w:rsidP="00141017">
            <w:pPr>
              <w:widowControl w:val="0"/>
              <w:autoSpaceDE w:val="0"/>
              <w:autoSpaceDN w:val="0"/>
              <w:spacing w:line="360" w:lineRule="auto"/>
              <w:ind w:left="567" w:right="899"/>
              <w:jc w:val="both"/>
              <w:rPr>
                <w:rFonts w:ascii="Book Antiqua" w:hAnsi="Book Antiqua" w:cs="Arial"/>
                <w:strike/>
                <w:sz w:val="22"/>
                <w:szCs w:val="22"/>
              </w:rPr>
            </w:pPr>
            <w:r w:rsidRPr="00A55A3A">
              <w:rPr>
                <w:b/>
                <w:bCs/>
                <w:color w:val="000000"/>
                <w:w w:val="105"/>
                <w:sz w:val="22"/>
                <w:szCs w:val="22"/>
              </w:rPr>
              <w:t xml:space="preserve">Note-5: </w:t>
            </w:r>
            <w:r w:rsidR="0086505C" w:rsidRPr="00A55A3A">
              <w:rPr>
                <w:w w:val="105"/>
                <w:sz w:val="22"/>
                <w:szCs w:val="22"/>
              </w:rPr>
              <w:t>The Bidder</w:t>
            </w:r>
            <w:r w:rsidRPr="00A55A3A">
              <w:rPr>
                <w:w w:val="105"/>
                <w:sz w:val="22"/>
                <w:szCs w:val="22"/>
              </w:rPr>
              <w:t xml:space="preserve"> should </w:t>
            </w:r>
            <w:r w:rsidR="006369A4" w:rsidRPr="00A55A3A">
              <w:rPr>
                <w:w w:val="105"/>
                <w:sz w:val="22"/>
                <w:szCs w:val="22"/>
              </w:rPr>
              <w:t xml:space="preserve">either have its own manufacturing unit or should </w:t>
            </w:r>
            <w:r w:rsidRPr="00A55A3A">
              <w:rPr>
                <w:w w:val="105"/>
                <w:sz w:val="22"/>
                <w:szCs w:val="22"/>
              </w:rPr>
              <w:t>tie-up with the Tower Manufacturer</w:t>
            </w:r>
            <w:r w:rsidR="00C1089D" w:rsidRPr="00A55A3A">
              <w:rPr>
                <w:w w:val="105"/>
                <w:sz w:val="22"/>
                <w:szCs w:val="22"/>
              </w:rPr>
              <w:t>*</w:t>
            </w:r>
            <w:r w:rsidRPr="00A55A3A">
              <w:rPr>
                <w:w w:val="105"/>
                <w:sz w:val="22"/>
                <w:szCs w:val="22"/>
              </w:rPr>
              <w:t xml:space="preserve"> </w:t>
            </w:r>
            <w:r w:rsidR="006369A4" w:rsidRPr="00A55A3A">
              <w:rPr>
                <w:w w:val="105"/>
                <w:sz w:val="22"/>
                <w:szCs w:val="22"/>
              </w:rPr>
              <w:t xml:space="preserve">having requisite experience </w:t>
            </w:r>
            <w:r w:rsidRPr="00A55A3A">
              <w:rPr>
                <w:w w:val="105"/>
                <w:sz w:val="22"/>
                <w:szCs w:val="22"/>
              </w:rPr>
              <w:t>for supply of tower</w:t>
            </w:r>
            <w:r w:rsidR="00C1089D" w:rsidRPr="00A55A3A">
              <w:rPr>
                <w:w w:val="105"/>
                <w:sz w:val="22"/>
                <w:szCs w:val="22"/>
              </w:rPr>
              <w:t>s</w:t>
            </w:r>
            <w:r w:rsidRPr="00A55A3A">
              <w:rPr>
                <w:w w:val="105"/>
                <w:sz w:val="22"/>
                <w:szCs w:val="22"/>
              </w:rPr>
              <w:t xml:space="preserve"> and </w:t>
            </w:r>
            <w:r w:rsidR="00290219" w:rsidRPr="00A55A3A">
              <w:rPr>
                <w:w w:val="105"/>
                <w:sz w:val="22"/>
                <w:szCs w:val="22"/>
              </w:rPr>
              <w:t xml:space="preserve">in this regard </w:t>
            </w:r>
            <w:r w:rsidRPr="00A55A3A">
              <w:rPr>
                <w:w w:val="105"/>
                <w:sz w:val="22"/>
                <w:szCs w:val="22"/>
              </w:rPr>
              <w:t xml:space="preserve">a joint deed of undertaking by the tower manufacturer along with the bidder as per the attached proforma should be submitted. The Tower Manufacturer and the Bidder should declare that </w:t>
            </w:r>
            <w:r w:rsidR="00290219" w:rsidRPr="00A55A3A">
              <w:rPr>
                <w:w w:val="105"/>
                <w:sz w:val="22"/>
                <w:szCs w:val="22"/>
              </w:rPr>
              <w:t>they</w:t>
            </w:r>
            <w:r w:rsidRPr="00A55A3A">
              <w:rPr>
                <w:w w:val="105"/>
                <w:sz w:val="22"/>
                <w:szCs w:val="22"/>
              </w:rPr>
              <w:t xml:space="preserve"> shall be jointly and severally bound unto the Odisha Power Transmission Corporation Limited, for the manufacture, testing, supply of tower</w:t>
            </w:r>
            <w:r w:rsidR="00C1089D" w:rsidRPr="00A55A3A">
              <w:rPr>
                <w:w w:val="105"/>
                <w:sz w:val="22"/>
                <w:szCs w:val="22"/>
              </w:rPr>
              <w:t>s</w:t>
            </w:r>
            <w:r w:rsidRPr="00A55A3A">
              <w:rPr>
                <w:w w:val="105"/>
                <w:sz w:val="22"/>
                <w:szCs w:val="22"/>
              </w:rPr>
              <w:t xml:space="preserve"> on FOR destination delivery at site</w:t>
            </w:r>
            <w:r w:rsidR="00C1089D" w:rsidRPr="00A55A3A">
              <w:rPr>
                <w:w w:val="105"/>
                <w:sz w:val="22"/>
                <w:szCs w:val="22"/>
              </w:rPr>
              <w:t>/store</w:t>
            </w:r>
            <w:r w:rsidRPr="00A55A3A">
              <w:rPr>
                <w:w w:val="105"/>
                <w:sz w:val="22"/>
                <w:szCs w:val="22"/>
              </w:rPr>
              <w:t xml:space="preserve"> basis in accordance with the Contract </w:t>
            </w:r>
            <w:r w:rsidR="00AD1673" w:rsidRPr="00A55A3A">
              <w:rPr>
                <w:w w:val="105"/>
                <w:sz w:val="22"/>
                <w:szCs w:val="22"/>
              </w:rPr>
              <w:t>Specifications.</w:t>
            </w:r>
            <w:r w:rsidR="00AD1673" w:rsidRPr="00A55A3A">
              <w:rPr>
                <w:rFonts w:ascii="Book Antiqua" w:hAnsi="Book Antiqua" w:cs="Arial"/>
                <w:sz w:val="22"/>
                <w:szCs w:val="22"/>
              </w:rPr>
              <w:t xml:space="preserve"> </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1.4 Qualification Requirement for Transmission Line (Underground Cable):</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 xml:space="preserve">Bidder must have successfully erected, tested &amp; commissioned (including civil works) of UG cable of </w:t>
            </w:r>
            <w:r w:rsidRPr="0058362B">
              <w:rPr>
                <w:b/>
                <w:bCs/>
                <w:strike/>
                <w:color w:val="000000"/>
                <w:w w:val="105"/>
                <w:sz w:val="22"/>
                <w:szCs w:val="22"/>
              </w:rPr>
              <w:t>“         kV”</w:t>
            </w:r>
            <w:r w:rsidRPr="0058362B">
              <w:rPr>
                <w:strike/>
                <w:color w:val="000000"/>
                <w:w w:val="105"/>
                <w:sz w:val="22"/>
                <w:szCs w:val="22"/>
              </w:rPr>
              <w:t xml:space="preserve"> or above voltage level as a </w:t>
            </w:r>
            <w:r w:rsidRPr="0058362B">
              <w:rPr>
                <w:b/>
                <w:bCs/>
                <w:strike/>
                <w:color w:val="000000"/>
                <w:w w:val="105"/>
                <w:sz w:val="22"/>
                <w:szCs w:val="22"/>
              </w:rPr>
              <w:t>prime contractor (independently or as a partner of JV) *</w:t>
            </w:r>
            <w:r w:rsidRPr="0058362B">
              <w:rPr>
                <w:strike/>
                <w:color w:val="000000"/>
                <w:w w:val="105"/>
                <w:sz w:val="22"/>
                <w:szCs w:val="22"/>
              </w:rPr>
              <w:t xml:space="preserve"> with a cumulative line length of not less than 50% (FIFTY PERCENT) of the scope (Single Circuit Kms)  of work (rounded off to the next integer) in India during last seven (7) years and the UG cable system must be in </w:t>
            </w:r>
            <w:r w:rsidRPr="0058362B">
              <w:rPr>
                <w:b/>
                <w:bCs/>
                <w:strike/>
                <w:color w:val="000000"/>
                <w:w w:val="105"/>
                <w:sz w:val="22"/>
                <w:szCs w:val="22"/>
              </w:rPr>
              <w:t>satisfactory operation#</w:t>
            </w:r>
            <w:r w:rsidRPr="0058362B">
              <w:rPr>
                <w:strike/>
                <w:color w:val="000000"/>
                <w:w w:val="105"/>
                <w:sz w:val="22"/>
                <w:szCs w:val="22"/>
              </w:rPr>
              <w:t xml:space="preserve"> for a minimum period of one year as on the originally scheduled date of bid opening &amp; the work order should not be more than 10 (ten) years old.</w:t>
            </w:r>
          </w:p>
          <w:p w:rsidR="0058362B" w:rsidRPr="0058362B" w:rsidRDefault="0058362B" w:rsidP="0058362B">
            <w:pPr>
              <w:widowControl w:val="0"/>
              <w:autoSpaceDE w:val="0"/>
              <w:autoSpaceDN w:val="0"/>
              <w:ind w:left="567" w:right="897"/>
              <w:jc w:val="both"/>
              <w:rPr>
                <w:strike/>
                <w:color w:val="000000"/>
                <w:w w:val="105"/>
                <w:sz w:val="22"/>
                <w:szCs w:val="22"/>
              </w:rPr>
            </w:pP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Note: “……………..kV”</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For different transmission line (UG cable) works, the works experience shall be considered as follows:</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For 132 KV UG cable Line: - 110 KV or higher class</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For 220 KV UG cable Line: - 220 KV or higher class</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For 400 KV UG cable Line: - 220 KV or higher class</w:t>
            </w:r>
          </w:p>
          <w:p w:rsidR="0058362B" w:rsidRPr="0058362B" w:rsidRDefault="0058362B" w:rsidP="0058362B">
            <w:pPr>
              <w:widowControl w:val="0"/>
              <w:autoSpaceDE w:val="0"/>
              <w:autoSpaceDN w:val="0"/>
              <w:ind w:left="567" w:right="897"/>
              <w:jc w:val="both"/>
              <w:rPr>
                <w:strike/>
                <w:color w:val="000000"/>
                <w:w w:val="105"/>
                <w:sz w:val="22"/>
                <w:szCs w:val="22"/>
              </w:rPr>
            </w:pPr>
          </w:p>
          <w:p w:rsidR="0058362B" w:rsidRPr="0058362B" w:rsidRDefault="002F0B25" w:rsidP="0058362B">
            <w:pPr>
              <w:widowControl w:val="0"/>
              <w:autoSpaceDE w:val="0"/>
              <w:autoSpaceDN w:val="0"/>
              <w:ind w:left="567" w:right="897"/>
              <w:jc w:val="both"/>
              <w:rPr>
                <w:strike/>
                <w:color w:val="000000"/>
                <w:w w:val="105"/>
                <w:sz w:val="22"/>
                <w:szCs w:val="22"/>
              </w:rPr>
            </w:pPr>
            <w:r w:rsidRPr="0058362B">
              <w:rPr>
                <w:b/>
                <w:bCs/>
                <w:strike/>
                <w:color w:val="000000"/>
                <w:w w:val="105"/>
                <w:sz w:val="22"/>
                <w:szCs w:val="22"/>
              </w:rPr>
              <w:t>Note-1 (*):</w:t>
            </w:r>
            <w:r w:rsidRPr="0058362B">
              <w:rPr>
                <w:strike/>
                <w:color w:val="000000"/>
                <w:w w:val="105"/>
                <w:sz w:val="22"/>
                <w:szCs w:val="22"/>
              </w:rPr>
              <w:t xml:space="preserve"> In case of works executed under a contract that had been awarded on a Joint Venture, </w:t>
            </w:r>
            <w:r w:rsidRPr="0058362B">
              <w:rPr>
                <w:strike/>
                <w:color w:val="000000"/>
                <w:w w:val="105"/>
                <w:sz w:val="22"/>
                <w:szCs w:val="22"/>
              </w:rPr>
              <w:lastRenderedPageBreak/>
              <w:t>the experience of individual Joint Venture partner shall be considered limited to the scope of that partner under the said contract.</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b/>
                <w:bCs/>
                <w:strike/>
                <w:color w:val="000000"/>
                <w:w w:val="105"/>
                <w:sz w:val="22"/>
                <w:szCs w:val="22"/>
              </w:rPr>
              <w:t>Note-2:</w:t>
            </w:r>
            <w:r w:rsidRPr="0058362B">
              <w:rPr>
                <w:strike/>
                <w:color w:val="000000"/>
                <w:w w:val="105"/>
                <w:sz w:val="22"/>
                <w:szCs w:val="22"/>
              </w:rPr>
              <w:t xml:space="preserve">  If a bidder has executed any work in the capacity of Joint Venture partner, his experience shall be considered to the extent of scope of work defined under the Joint Venture Agreement with documentary evidence. In case the scope of work of the respective partner of the Joint Venture is not defined, the work experience of the Lead Partner and Other Partner shall be considered as 50% each of the scope of work awarded to them.</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b/>
                <w:bCs/>
                <w:strike/>
                <w:color w:val="000000"/>
                <w:w w:val="105"/>
                <w:sz w:val="22"/>
                <w:szCs w:val="22"/>
              </w:rPr>
              <w:t>Note-3 (#):</w:t>
            </w:r>
            <w:r w:rsidRPr="0058362B">
              <w:rPr>
                <w:strike/>
                <w:color w:val="000000"/>
                <w:w w:val="105"/>
                <w:sz w:val="22"/>
                <w:szCs w:val="22"/>
              </w:rPr>
              <w:t xml:space="preserve"> Satisfactory operation means certificate issued by the Employer certifying the operation without any adverse remark.</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b/>
                <w:bCs/>
                <w:strike/>
                <w:color w:val="000000"/>
                <w:w w:val="105"/>
                <w:sz w:val="22"/>
                <w:szCs w:val="22"/>
              </w:rPr>
              <w:t>Note-4:</w:t>
            </w:r>
            <w:r w:rsidRPr="0058362B">
              <w:rPr>
                <w:strike/>
                <w:color w:val="000000"/>
                <w:w w:val="105"/>
                <w:sz w:val="22"/>
                <w:szCs w:val="22"/>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rsidR="0058362B" w:rsidRPr="0058362B" w:rsidRDefault="0058362B" w:rsidP="0058362B">
            <w:pPr>
              <w:widowControl w:val="0"/>
              <w:autoSpaceDE w:val="0"/>
              <w:autoSpaceDN w:val="0"/>
              <w:ind w:left="567" w:right="897"/>
              <w:jc w:val="both"/>
              <w:rPr>
                <w:b/>
                <w:bCs/>
                <w:strike/>
                <w:color w:val="000000"/>
                <w:w w:val="105"/>
                <w:sz w:val="22"/>
                <w:szCs w:val="22"/>
              </w:rPr>
            </w:pPr>
          </w:p>
          <w:p w:rsidR="0058362B" w:rsidRPr="0058362B" w:rsidRDefault="002F0B25" w:rsidP="0058362B">
            <w:pPr>
              <w:widowControl w:val="0"/>
              <w:autoSpaceDE w:val="0"/>
              <w:autoSpaceDN w:val="0"/>
              <w:ind w:left="567" w:right="897"/>
              <w:jc w:val="both"/>
              <w:rPr>
                <w:strike/>
                <w:color w:val="000000"/>
                <w:w w:val="105"/>
                <w:sz w:val="22"/>
                <w:szCs w:val="22"/>
              </w:rPr>
            </w:pPr>
            <w:r w:rsidRPr="0058362B">
              <w:rPr>
                <w:b/>
                <w:bCs/>
                <w:strike/>
                <w:color w:val="000000"/>
                <w:w w:val="105"/>
                <w:sz w:val="22"/>
                <w:szCs w:val="22"/>
              </w:rPr>
              <w:t>1.4.1</w:t>
            </w:r>
            <w:r w:rsidRPr="0058362B">
              <w:rPr>
                <w:strike/>
                <w:color w:val="000000"/>
                <w:w w:val="105"/>
                <w:sz w:val="22"/>
                <w:szCs w:val="22"/>
              </w:rPr>
              <w:t xml:space="preserve"> In case the bidder is not a Cable manufacturer, but meeting the above qualification criteria (1.4), the bidder shall submit the manufacturer authorization from any EHV cable manufacturers, who meets the Qualification requirements as stated below for 110 KV or above voltage class XLPE insulated underground cable:</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 xml:space="preserve">I. A. For 132kV or 220kV Voltage class cable, the cable manufacturers must have established production line in India. They must have experience in manufacturing and supply of (rated   KV**) or higher voltage class insulated cables during last 10 (Ten) years as on the originally scheduled date of bid opening. </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Note: (rated…. KV**): To be inserted as per tender requirement.</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 xml:space="preserve">     B. For 400kV Voltage class cable, the cable manufacturers must have established production line in India. They must have experience in manufacturing and supply of (400 KV**) or higher voltage class insulated cables during last 3 (Three) years as on the originally scheduled date of bid opening.</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&amp;</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II. The cable Manufacturer must have to furnish type test report of same or higher voltage level with same or higher cross sectional area of insulated cables duly Designed, Manufactured &amp; Type Tested (as per IEC &amp; IS standard) which, shall not be older than 10 (Ten) years as on the originally scheduled date of bid opening.</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&amp;</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 xml:space="preserve">III. The manufacturer should have supplied the type tested EHV cable of at least (**   KM) of (rated KV** or higher voltage class) of same or higher cross sectional area single core insulated cable of same construction material during last 07 (seven) years. The supplied cable of 50% scope length quantity must be in satisfactory operation for at least 01 (One) year as on the originally scheduled date of bid opening. The manufacturer must supply the required cables from its manufacturing base in INDIA to the aforesaid projects. </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b/>
                <w:bCs/>
                <w:strike/>
                <w:color w:val="000000"/>
                <w:w w:val="105"/>
                <w:sz w:val="22"/>
                <w:szCs w:val="22"/>
              </w:rPr>
              <w:t>Note:</w:t>
            </w:r>
            <w:r w:rsidRPr="0058362B">
              <w:rPr>
                <w:strike/>
                <w:color w:val="000000"/>
                <w:w w:val="105"/>
                <w:sz w:val="22"/>
                <w:szCs w:val="22"/>
              </w:rPr>
              <w:t xml:space="preserve"> (1) (rated…. KV**): To be inserted as per tender requirement. </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 xml:space="preserve">          (2) (**……….KM): At least 100% or more of the total scope length.</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 xml:space="preserve"> &amp;</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IV. The cable manufacturer must have their own equipped workshop and testing facilities in India for testing of (rated KV**) or higher current rating single core insulated cable. The purchaser may carry out the tests on the cables as &amp; when required during the contract period in the said laboratory.</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&amp;</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V. The cable manufacturer must have the relevant ISO 9001:2000 certified for Quality Standard &amp; ISO: 14001 certified for Environmental Management System by reputed accreditation body.</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&amp;</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VI. The Cable manufacturer must have genuine after sales services to meet any exigencies &amp; an Undertaking to this effect (in non-Judiciary stamp papers of worth minimum Rs. 100/-) shall be enclosed along with the bid.</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t>&amp;</w:t>
            </w:r>
          </w:p>
          <w:p w:rsidR="0058362B" w:rsidRPr="0058362B" w:rsidRDefault="002F0B25" w:rsidP="0058362B">
            <w:pPr>
              <w:widowControl w:val="0"/>
              <w:autoSpaceDE w:val="0"/>
              <w:autoSpaceDN w:val="0"/>
              <w:ind w:left="567" w:right="897"/>
              <w:jc w:val="both"/>
              <w:rPr>
                <w:strike/>
                <w:color w:val="000000"/>
                <w:w w:val="105"/>
                <w:sz w:val="22"/>
                <w:szCs w:val="22"/>
              </w:rPr>
            </w:pPr>
            <w:r w:rsidRPr="0058362B">
              <w:rPr>
                <w:strike/>
                <w:color w:val="000000"/>
                <w:w w:val="105"/>
                <w:sz w:val="22"/>
                <w:szCs w:val="22"/>
              </w:rPr>
              <w:t>VII. A confirmation letter from the cable manufacturer stating that the manufacturer shall furnish corporate performance guarantee for an amount of 10% of the Taxable Value of such materials. This guarantee shall be in addition to Contract Performance Guarantee to be submitted by the bidder.</w:t>
            </w:r>
          </w:p>
          <w:p w:rsidR="0058362B" w:rsidRPr="0058362B" w:rsidRDefault="002F0B25" w:rsidP="0058362B">
            <w:pPr>
              <w:widowControl w:val="0"/>
              <w:autoSpaceDE w:val="0"/>
              <w:autoSpaceDN w:val="0"/>
              <w:ind w:left="567" w:right="897"/>
              <w:jc w:val="both"/>
              <w:rPr>
                <w:b/>
                <w:bCs/>
                <w:strike/>
                <w:color w:val="000000"/>
                <w:w w:val="105"/>
                <w:sz w:val="22"/>
                <w:szCs w:val="22"/>
              </w:rPr>
            </w:pPr>
            <w:r w:rsidRPr="0058362B">
              <w:rPr>
                <w:b/>
                <w:bCs/>
                <w:strike/>
                <w:color w:val="000000"/>
                <w:w w:val="105"/>
                <w:sz w:val="22"/>
                <w:szCs w:val="22"/>
              </w:rPr>
              <w:lastRenderedPageBreak/>
              <w:t>&amp;</w:t>
            </w:r>
          </w:p>
          <w:p w:rsidR="0058362B" w:rsidRPr="0058362B" w:rsidRDefault="002F0B25" w:rsidP="0058362B">
            <w:pPr>
              <w:widowControl w:val="0"/>
              <w:autoSpaceDE w:val="0"/>
              <w:autoSpaceDN w:val="0"/>
              <w:spacing w:line="360" w:lineRule="auto"/>
              <w:ind w:left="567" w:right="897"/>
              <w:jc w:val="both"/>
              <w:rPr>
                <w:strike/>
                <w:color w:val="000000"/>
                <w:w w:val="105"/>
                <w:sz w:val="22"/>
                <w:szCs w:val="22"/>
              </w:rPr>
            </w:pPr>
            <w:r w:rsidRPr="0058362B">
              <w:rPr>
                <w:strike/>
                <w:color w:val="000000"/>
                <w:w w:val="105"/>
                <w:sz w:val="22"/>
                <w:szCs w:val="22"/>
              </w:rPr>
              <w:t>VIII. In case the bidder itself is a cable manufacturer, the bidder should   also meet the above qualification criteria.</w:t>
            </w:r>
          </w:p>
          <w:p w:rsidR="0058362B" w:rsidRPr="0058362B" w:rsidRDefault="002F0B25" w:rsidP="0058362B">
            <w:pPr>
              <w:widowControl w:val="0"/>
              <w:autoSpaceDE w:val="0"/>
              <w:autoSpaceDN w:val="0"/>
              <w:spacing w:line="360" w:lineRule="auto"/>
              <w:ind w:left="567" w:right="899"/>
              <w:jc w:val="both"/>
              <w:rPr>
                <w:b/>
                <w:bCs/>
                <w:strike/>
                <w:color w:val="000000"/>
                <w:w w:val="105"/>
                <w:sz w:val="22"/>
                <w:szCs w:val="22"/>
              </w:rPr>
            </w:pPr>
            <w:r w:rsidRPr="0058362B">
              <w:rPr>
                <w:b/>
                <w:bCs/>
                <w:strike/>
                <w:color w:val="000000"/>
                <w:w w:val="105"/>
                <w:sz w:val="22"/>
                <w:szCs w:val="22"/>
              </w:rPr>
              <w:t>1.4.A Qualification Requirement for Transmission Line (HTLS Conductor):</w:t>
            </w:r>
          </w:p>
          <w:p w:rsidR="0058362B" w:rsidRPr="0058362B" w:rsidRDefault="002F0B25" w:rsidP="0058362B">
            <w:pPr>
              <w:widowControl w:val="0"/>
              <w:autoSpaceDE w:val="0"/>
              <w:autoSpaceDN w:val="0"/>
              <w:spacing w:line="276" w:lineRule="auto"/>
              <w:ind w:left="567" w:right="330"/>
              <w:jc w:val="both"/>
              <w:rPr>
                <w:rFonts w:ascii="Calibri" w:hAnsi="Calibri" w:cs="Calibri"/>
                <w:b/>
                <w:bCs/>
                <w:strike/>
                <w:color w:val="000000"/>
                <w:w w:val="105"/>
              </w:rPr>
            </w:pPr>
            <w:r w:rsidRPr="0058362B">
              <w:rPr>
                <w:rFonts w:ascii="Calibri" w:hAnsi="Calibri" w:cs="Calibri"/>
                <w:strike/>
              </w:rPr>
              <w:t>1.4. A. This bid shall be open to only original equipment manufacturer (OEM) or OEM along with EPC contractor domicile in India independently, who meets the following Technical qualifying requirement.</w:t>
            </w:r>
          </w:p>
          <w:p w:rsidR="0058362B" w:rsidRPr="0058362B" w:rsidRDefault="002F0B25" w:rsidP="0058362B">
            <w:pPr>
              <w:widowControl w:val="0"/>
              <w:autoSpaceDE w:val="0"/>
              <w:autoSpaceDN w:val="0"/>
              <w:spacing w:line="360" w:lineRule="auto"/>
              <w:ind w:left="567" w:right="330"/>
              <w:jc w:val="both"/>
              <w:rPr>
                <w:rFonts w:ascii="Calibri" w:hAnsi="Calibri" w:cs="Calibri"/>
                <w:b/>
                <w:bCs/>
                <w:strike/>
                <w:w w:val="105"/>
              </w:rPr>
            </w:pPr>
            <w:r w:rsidRPr="0058362B">
              <w:rPr>
                <w:rFonts w:ascii="Calibri" w:hAnsi="Calibri" w:cs="Calibri"/>
                <w:bCs/>
                <w:strike/>
                <w:w w:val="105"/>
              </w:rPr>
              <w:t>1.4.A.1</w:t>
            </w:r>
            <w:r w:rsidRPr="0058362B">
              <w:rPr>
                <w:rFonts w:ascii="Calibri" w:hAnsi="Calibri" w:cs="Calibri"/>
                <w:b/>
                <w:bCs/>
                <w:strike/>
                <w:w w:val="105"/>
              </w:rPr>
              <w:t xml:space="preserve"> Qualification Requirement for Transmission Line (HTLS):</w:t>
            </w:r>
          </w:p>
          <w:p w:rsidR="0058362B" w:rsidRPr="0058362B" w:rsidRDefault="002F0B25" w:rsidP="0058362B">
            <w:pPr>
              <w:widowControl w:val="0"/>
              <w:autoSpaceDE w:val="0"/>
              <w:autoSpaceDN w:val="0"/>
              <w:spacing w:line="276" w:lineRule="auto"/>
              <w:ind w:left="567" w:right="330"/>
              <w:jc w:val="both"/>
              <w:rPr>
                <w:rFonts w:ascii="Calibri" w:hAnsi="Calibri" w:cs="Calibri"/>
                <w:strike/>
                <w:lang w:eastAsia="ar-SA"/>
              </w:rPr>
            </w:pPr>
            <w:r w:rsidRPr="0058362B">
              <w:rPr>
                <w:rFonts w:ascii="Calibri" w:hAnsi="Calibri" w:cs="Calibri"/>
                <w:strike/>
                <w:lang w:eastAsia="ar-SA"/>
              </w:rPr>
              <w:t>Bidder must have successfully erected, tested &amp; commissioned (including civil works) of …….HTLS conductor or above as a prime contractor (independently or as a partner of JV) * with a cumulative line length of not less than 50% (FIFTY PERCENT) of the scope (Circuit Kms)  of work (rounded off to the next integer) in India during last seven (7) years and the HTLS system must be in satisfactory operation# for a minimum period of one year as on the originally scheduled date of bid opening &amp; the work order should not be more than 10 (ten) years old.</w:t>
            </w:r>
          </w:p>
          <w:p w:rsidR="0058362B" w:rsidRPr="0058362B" w:rsidRDefault="002F0B25" w:rsidP="0058362B">
            <w:pPr>
              <w:widowControl w:val="0"/>
              <w:autoSpaceDE w:val="0"/>
              <w:autoSpaceDN w:val="0"/>
              <w:ind w:left="567" w:right="330"/>
              <w:jc w:val="both"/>
              <w:rPr>
                <w:rFonts w:ascii="Calibri" w:hAnsi="Calibri" w:cs="Calibri"/>
                <w:strike/>
                <w:sz w:val="22"/>
                <w:szCs w:val="22"/>
              </w:rPr>
            </w:pPr>
            <w:r w:rsidRPr="0058362B">
              <w:rPr>
                <w:rFonts w:ascii="Calibri" w:hAnsi="Calibri" w:cs="Calibri"/>
                <w:strike/>
                <w:sz w:val="22"/>
                <w:szCs w:val="22"/>
              </w:rPr>
              <w:t>1.4.A.2</w:t>
            </w:r>
            <w:r w:rsidRPr="0058362B">
              <w:rPr>
                <w:rFonts w:ascii="Calibri" w:hAnsi="Calibri" w:cs="Calibri"/>
                <w:b/>
                <w:strike/>
                <w:sz w:val="22"/>
                <w:szCs w:val="22"/>
              </w:rPr>
              <w:t xml:space="preserve"> QUALIFICATIONS FOR HTLS CONDUCTOR MANUFACTURER:</w:t>
            </w:r>
          </w:p>
          <w:p w:rsidR="0058362B" w:rsidRPr="0058362B" w:rsidRDefault="002F0B25" w:rsidP="0058362B">
            <w:pPr>
              <w:numPr>
                <w:ilvl w:val="0"/>
                <w:numId w:val="3"/>
              </w:numPr>
              <w:spacing w:before="120" w:after="120" w:line="276" w:lineRule="auto"/>
              <w:ind w:left="567" w:right="330" w:hanging="283"/>
              <w:contextualSpacing/>
              <w:jc w:val="both"/>
              <w:rPr>
                <w:rFonts w:ascii="Calibri" w:eastAsia="Calibri" w:hAnsi="Calibri" w:cs="Calibri"/>
                <w:strike/>
                <w:sz w:val="22"/>
                <w:szCs w:val="22"/>
                <w:lang w:val="en-IN"/>
              </w:rPr>
            </w:pPr>
            <w:r w:rsidRPr="0058362B">
              <w:rPr>
                <w:rFonts w:ascii="Calibri" w:hAnsi="Calibri" w:cs="Calibri"/>
                <w:strike/>
                <w:sz w:val="22"/>
                <w:szCs w:val="22"/>
              </w:rPr>
              <w:t>The high temperature low sag</w:t>
            </w:r>
            <w:r w:rsidRPr="0058362B">
              <w:rPr>
                <w:rFonts w:ascii="Calibri" w:hAnsi="Calibri" w:cs="Calibri"/>
                <w:b/>
                <w:strike/>
                <w:sz w:val="22"/>
                <w:szCs w:val="22"/>
              </w:rPr>
              <w:t xml:space="preserve"> (HTLS</w:t>
            </w:r>
            <w:r w:rsidRPr="0058362B">
              <w:rPr>
                <w:rFonts w:ascii="Calibri" w:hAnsi="Calibri" w:cs="Calibri"/>
                <w:strike/>
                <w:sz w:val="22"/>
                <w:szCs w:val="22"/>
              </w:rPr>
              <w:t>) conductor manufacturer should have established manufacturing and testing facility in INDIA for ……conductor</w:t>
            </w:r>
            <w:r w:rsidRPr="0058362B">
              <w:rPr>
                <w:rFonts w:ascii="Calibri" w:hAnsi="Calibri" w:cs="Calibri"/>
                <w:b/>
                <w:strike/>
                <w:sz w:val="22"/>
                <w:szCs w:val="22"/>
              </w:rPr>
              <w:t xml:space="preserve"> equivalent high temperature low sag (HTLS) conductor &amp; above </w:t>
            </w:r>
            <w:r w:rsidRPr="0058362B">
              <w:rPr>
                <w:rFonts w:ascii="Calibri" w:hAnsi="Calibri" w:cs="Calibri"/>
                <w:strike/>
                <w:sz w:val="22"/>
                <w:szCs w:val="22"/>
              </w:rPr>
              <w:t xml:space="preserve"> and should manufacture and supply the same  from its manufacturing base in INDIA. </w:t>
            </w:r>
          </w:p>
          <w:p w:rsidR="0058362B" w:rsidRPr="0058362B" w:rsidRDefault="002F0B25" w:rsidP="0058362B">
            <w:pPr>
              <w:numPr>
                <w:ilvl w:val="0"/>
                <w:numId w:val="3"/>
              </w:numPr>
              <w:tabs>
                <w:tab w:val="left" w:pos="458"/>
              </w:tabs>
              <w:suppressAutoHyphens/>
              <w:spacing w:before="120" w:after="120" w:line="276" w:lineRule="auto"/>
              <w:ind w:left="567" w:right="330" w:hanging="357"/>
              <w:jc w:val="both"/>
              <w:rPr>
                <w:rFonts w:ascii="Calibri" w:hAnsi="Calibri" w:cs="Calibri"/>
                <w:strike/>
                <w:sz w:val="22"/>
                <w:szCs w:val="22"/>
              </w:rPr>
            </w:pPr>
            <w:r w:rsidRPr="0058362B">
              <w:rPr>
                <w:rFonts w:ascii="Calibri" w:hAnsi="Calibri" w:cs="Calibri"/>
                <w:strike/>
                <w:sz w:val="22"/>
                <w:szCs w:val="22"/>
              </w:rPr>
              <w:t xml:space="preserve">The bidder should have manufactured, tested and supplied at least 100% of the scope of supply </w:t>
            </w:r>
            <w:r w:rsidRPr="0058362B">
              <w:rPr>
                <w:rFonts w:ascii="Calibri" w:hAnsi="Calibri" w:cs="Calibri"/>
                <w:b/>
                <w:strike/>
                <w:sz w:val="22"/>
                <w:szCs w:val="22"/>
              </w:rPr>
              <w:t xml:space="preserve">of high temperature low sag (HTLS) conductor of same technology as that of the conductor being offered in this package </w:t>
            </w:r>
            <w:r w:rsidRPr="0058362B">
              <w:rPr>
                <w:rFonts w:ascii="Calibri" w:hAnsi="Calibri" w:cs="Calibri"/>
                <w:strike/>
                <w:sz w:val="22"/>
                <w:szCs w:val="22"/>
              </w:rPr>
              <w:t xml:space="preserve">in India during last 7 years and the same must be in satisfactory operation (#) for a minimum period of </w:t>
            </w:r>
            <w:r w:rsidRPr="0058362B">
              <w:rPr>
                <w:rFonts w:ascii="Calibri" w:hAnsi="Calibri" w:cs="Calibri"/>
                <w:b/>
                <w:strike/>
                <w:sz w:val="22"/>
                <w:szCs w:val="22"/>
              </w:rPr>
              <w:t>One (01) year</w:t>
            </w:r>
            <w:r w:rsidRPr="0058362B">
              <w:rPr>
                <w:rFonts w:ascii="Calibri" w:hAnsi="Calibri" w:cs="Calibri"/>
                <w:strike/>
                <w:sz w:val="22"/>
                <w:szCs w:val="22"/>
              </w:rPr>
              <w:t>, reckoned from the date of bid opening.</w:t>
            </w:r>
          </w:p>
          <w:p w:rsidR="0058362B" w:rsidRPr="0058362B" w:rsidRDefault="002F0B25" w:rsidP="0058362B">
            <w:pPr>
              <w:numPr>
                <w:ilvl w:val="0"/>
                <w:numId w:val="3"/>
              </w:numPr>
              <w:tabs>
                <w:tab w:val="left" w:pos="458"/>
              </w:tabs>
              <w:suppressAutoHyphens/>
              <w:spacing w:before="120" w:after="120" w:line="276" w:lineRule="auto"/>
              <w:ind w:left="567" w:right="330" w:hanging="357"/>
              <w:jc w:val="both"/>
              <w:rPr>
                <w:rFonts w:ascii="Calibri" w:hAnsi="Calibri" w:cs="Calibri"/>
                <w:strike/>
                <w:sz w:val="22"/>
                <w:szCs w:val="22"/>
              </w:rPr>
            </w:pPr>
            <w:r w:rsidRPr="0058362B">
              <w:rPr>
                <w:rFonts w:ascii="Calibri" w:hAnsi="Calibri" w:cs="Calibri"/>
                <w:strike/>
                <w:sz w:val="22"/>
                <w:szCs w:val="22"/>
              </w:rPr>
              <w:t xml:space="preserve">The Manufacturer shall have to furnish type test report of HTLS conductor  duly Designed, Manufactured, Tested (as per standard &amp; TS ) and also for core as per </w:t>
            </w:r>
            <w:r w:rsidRPr="0058362B">
              <w:rPr>
                <w:rFonts w:ascii="Calibri" w:hAnsi="Calibri" w:cs="Calibri"/>
                <w:b/>
                <w:strike/>
                <w:sz w:val="22"/>
                <w:szCs w:val="22"/>
              </w:rPr>
              <w:t xml:space="preserve">ASTM B-987 </w:t>
            </w:r>
            <w:r w:rsidRPr="0058362B">
              <w:rPr>
                <w:rFonts w:ascii="Calibri" w:hAnsi="Calibri" w:cs="Calibri"/>
                <w:strike/>
                <w:sz w:val="22"/>
                <w:szCs w:val="22"/>
              </w:rPr>
              <w:t>and</w:t>
            </w:r>
            <w:r w:rsidRPr="0058362B">
              <w:rPr>
                <w:rFonts w:ascii="Calibri" w:hAnsi="Calibri" w:cs="Calibri"/>
                <w:b/>
                <w:strike/>
                <w:sz w:val="22"/>
                <w:szCs w:val="22"/>
              </w:rPr>
              <w:t xml:space="preserve"> TS</w:t>
            </w:r>
            <w:r w:rsidRPr="0058362B">
              <w:rPr>
                <w:rFonts w:ascii="Calibri" w:hAnsi="Calibri" w:cs="Calibri"/>
                <w:strike/>
                <w:sz w:val="22"/>
                <w:szCs w:val="22"/>
              </w:rPr>
              <w:t xml:space="preserve"> which, shall not be older than </w:t>
            </w:r>
            <w:r w:rsidRPr="0058362B">
              <w:rPr>
                <w:rFonts w:ascii="Calibri" w:hAnsi="Calibri" w:cs="Calibri"/>
                <w:b/>
                <w:strike/>
                <w:sz w:val="22"/>
                <w:szCs w:val="22"/>
              </w:rPr>
              <w:t>Seven (7)</w:t>
            </w:r>
            <w:r w:rsidRPr="0058362B">
              <w:rPr>
                <w:rFonts w:ascii="Calibri" w:hAnsi="Calibri" w:cs="Calibri"/>
                <w:strike/>
                <w:sz w:val="22"/>
                <w:szCs w:val="22"/>
              </w:rPr>
              <w:t xml:space="preserve"> years, as on date of bid opening. The Type Test Reports of the HTLS conductor shall be of the ratings that are equal to or higher than those specified for the Project.  The Type Test should have been preferably conducted at any internationally reputed testing laboratories.</w:t>
            </w:r>
          </w:p>
          <w:p w:rsidR="0058362B" w:rsidRPr="0058362B" w:rsidRDefault="002F0B25" w:rsidP="0058362B">
            <w:pPr>
              <w:numPr>
                <w:ilvl w:val="0"/>
                <w:numId w:val="3"/>
              </w:numPr>
              <w:tabs>
                <w:tab w:val="left" w:pos="458"/>
              </w:tabs>
              <w:suppressAutoHyphens/>
              <w:spacing w:before="120" w:after="120" w:line="276" w:lineRule="auto"/>
              <w:ind w:left="567" w:right="330" w:hanging="357"/>
              <w:jc w:val="both"/>
              <w:rPr>
                <w:rFonts w:ascii="Calibri" w:hAnsi="Calibri" w:cs="Calibri"/>
                <w:strike/>
                <w:sz w:val="22"/>
                <w:szCs w:val="22"/>
              </w:rPr>
            </w:pPr>
            <w:r w:rsidRPr="0058362B">
              <w:rPr>
                <w:rFonts w:ascii="Calibri" w:hAnsi="Calibri" w:cs="Calibri"/>
                <w:strike/>
                <w:sz w:val="22"/>
                <w:szCs w:val="22"/>
              </w:rPr>
              <w:t>A confirmation letter from the HTLS manufacturer stating that the manufacturer shall furnish corporate performance guarantee for an amount of 10% of the Taxable Value of such materials. This guarantee shall be in addition to Contract Performance Guarantee to be submitted by the bidder.</w:t>
            </w:r>
          </w:p>
          <w:p w:rsidR="0058362B" w:rsidRPr="0058362B" w:rsidRDefault="002F0B25" w:rsidP="0058362B">
            <w:pPr>
              <w:widowControl w:val="0"/>
              <w:autoSpaceDE w:val="0"/>
              <w:autoSpaceDN w:val="0"/>
              <w:spacing w:line="276" w:lineRule="auto"/>
              <w:ind w:left="709" w:right="613"/>
              <w:jc w:val="both"/>
              <w:rPr>
                <w:rFonts w:ascii="Calibri" w:eastAsia="DejaVu LGC Sans" w:hAnsi="Calibri" w:cs="Calibri"/>
                <w:b/>
                <w:strike/>
                <w:sz w:val="22"/>
                <w:szCs w:val="22"/>
              </w:rPr>
            </w:pPr>
            <w:r w:rsidRPr="0058362B">
              <w:rPr>
                <w:rFonts w:ascii="Calibri" w:eastAsia="DejaVu LGC Sans" w:hAnsi="Calibri" w:cs="Calibri"/>
                <w:b/>
                <w:strike/>
                <w:sz w:val="22"/>
                <w:szCs w:val="22"/>
              </w:rPr>
              <w:t>Note: “…….Conductor”</w:t>
            </w:r>
          </w:p>
          <w:p w:rsidR="0058362B" w:rsidRPr="0058362B" w:rsidRDefault="002F0B25" w:rsidP="0058362B">
            <w:pPr>
              <w:widowControl w:val="0"/>
              <w:autoSpaceDE w:val="0"/>
              <w:autoSpaceDN w:val="0"/>
              <w:spacing w:line="276" w:lineRule="auto"/>
              <w:ind w:left="709" w:right="613"/>
              <w:jc w:val="both"/>
              <w:rPr>
                <w:rFonts w:ascii="Calibri" w:hAnsi="Calibri" w:cs="Calibri"/>
                <w:strike/>
                <w:color w:val="000000"/>
                <w:w w:val="105"/>
              </w:rPr>
            </w:pPr>
            <w:r w:rsidRPr="0058362B">
              <w:rPr>
                <w:rFonts w:ascii="Calibri" w:hAnsi="Calibri" w:cs="Calibri"/>
                <w:strike/>
                <w:color w:val="000000"/>
                <w:w w:val="105"/>
              </w:rPr>
              <w:t>For different conductor replacement works, the works experience shall be considered as follows:</w:t>
            </w:r>
          </w:p>
          <w:p w:rsidR="0058362B" w:rsidRPr="0058362B" w:rsidRDefault="002F0B25" w:rsidP="0058362B">
            <w:pPr>
              <w:widowControl w:val="0"/>
              <w:autoSpaceDE w:val="0"/>
              <w:autoSpaceDN w:val="0"/>
              <w:spacing w:line="276" w:lineRule="auto"/>
              <w:ind w:left="709" w:right="613"/>
              <w:jc w:val="both"/>
              <w:rPr>
                <w:rFonts w:ascii="Calibri" w:hAnsi="Calibri" w:cs="Calibri"/>
                <w:strike/>
                <w:color w:val="000000"/>
                <w:w w:val="105"/>
              </w:rPr>
            </w:pPr>
            <w:r w:rsidRPr="0058362B">
              <w:rPr>
                <w:rFonts w:ascii="Calibri" w:hAnsi="Calibri" w:cs="Calibri"/>
                <w:strike/>
                <w:color w:val="000000"/>
                <w:w w:val="105"/>
              </w:rPr>
              <w:t xml:space="preserve">For ACSR Panther conductor: - </w:t>
            </w:r>
            <w:r w:rsidRPr="0058362B">
              <w:rPr>
                <w:rFonts w:ascii="Calibri" w:hAnsi="Calibri" w:cs="Calibri"/>
                <w:strike/>
              </w:rPr>
              <w:t xml:space="preserve">equivalent high temperature low sag (HTLS) conductor &amp; above  </w:t>
            </w:r>
          </w:p>
          <w:p w:rsidR="0058362B" w:rsidRPr="0058362B" w:rsidRDefault="002F0B25" w:rsidP="0058362B">
            <w:pPr>
              <w:widowControl w:val="0"/>
              <w:autoSpaceDE w:val="0"/>
              <w:autoSpaceDN w:val="0"/>
              <w:spacing w:line="276" w:lineRule="auto"/>
              <w:ind w:left="709" w:right="613"/>
              <w:jc w:val="both"/>
              <w:rPr>
                <w:rFonts w:ascii="Calibri" w:hAnsi="Calibri" w:cs="Calibri"/>
                <w:strike/>
              </w:rPr>
            </w:pPr>
            <w:r w:rsidRPr="0058362B">
              <w:rPr>
                <w:rFonts w:ascii="Calibri" w:hAnsi="Calibri" w:cs="Calibri"/>
                <w:strike/>
                <w:color w:val="000000"/>
                <w:w w:val="105"/>
              </w:rPr>
              <w:t xml:space="preserve">For ACSR Zebra conductor: - </w:t>
            </w:r>
            <w:r w:rsidRPr="0058362B">
              <w:rPr>
                <w:rFonts w:ascii="Calibri" w:hAnsi="Calibri" w:cs="Calibri"/>
                <w:strike/>
              </w:rPr>
              <w:t xml:space="preserve">equivalent high temperature low sag (HTLS) conductor &amp; above </w:t>
            </w:r>
          </w:p>
          <w:p w:rsidR="0058362B" w:rsidRPr="0058362B" w:rsidRDefault="002F0B25" w:rsidP="0058362B">
            <w:pPr>
              <w:widowControl w:val="0"/>
              <w:autoSpaceDE w:val="0"/>
              <w:autoSpaceDN w:val="0"/>
              <w:spacing w:line="276" w:lineRule="auto"/>
              <w:ind w:left="709" w:right="613"/>
              <w:jc w:val="both"/>
              <w:rPr>
                <w:rFonts w:ascii="Calibri" w:hAnsi="Calibri" w:cs="Calibri"/>
                <w:strike/>
                <w:color w:val="000000"/>
                <w:w w:val="105"/>
              </w:rPr>
            </w:pPr>
            <w:r w:rsidRPr="0058362B">
              <w:rPr>
                <w:rFonts w:ascii="Calibri" w:hAnsi="Calibri" w:cs="Calibri"/>
                <w:strike/>
                <w:color w:val="000000"/>
                <w:w w:val="105"/>
              </w:rPr>
              <w:t xml:space="preserve">For ACSR Moose conductor: - </w:t>
            </w:r>
            <w:r w:rsidRPr="0058362B">
              <w:rPr>
                <w:rFonts w:ascii="Calibri" w:hAnsi="Calibri" w:cs="Calibri"/>
                <w:strike/>
              </w:rPr>
              <w:t xml:space="preserve">equivalent high temperature low sag (HTLS) conductor &amp; above  </w:t>
            </w:r>
          </w:p>
          <w:p w:rsidR="0058362B" w:rsidRPr="0058362B" w:rsidRDefault="002F0B25" w:rsidP="0058362B">
            <w:pPr>
              <w:widowControl w:val="0"/>
              <w:autoSpaceDE w:val="0"/>
              <w:autoSpaceDN w:val="0"/>
              <w:spacing w:line="276" w:lineRule="auto"/>
              <w:ind w:left="709" w:right="613"/>
              <w:jc w:val="both"/>
              <w:rPr>
                <w:rFonts w:ascii="Calibri" w:hAnsi="Calibri" w:cs="Calibri"/>
                <w:strike/>
                <w:color w:val="000000"/>
                <w:w w:val="105"/>
              </w:rPr>
            </w:pPr>
            <w:r w:rsidRPr="0058362B">
              <w:rPr>
                <w:rFonts w:ascii="Calibri" w:hAnsi="Calibri" w:cs="Calibri"/>
                <w:b/>
                <w:bCs/>
                <w:strike/>
                <w:color w:val="000000"/>
                <w:w w:val="105"/>
              </w:rPr>
              <w:t>Note-1 (*):</w:t>
            </w:r>
            <w:r w:rsidRPr="0058362B">
              <w:rPr>
                <w:rFonts w:ascii="Calibri" w:hAnsi="Calibri" w:cs="Calibri"/>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rsidR="0058362B" w:rsidRPr="0058362B" w:rsidRDefault="002F0B25" w:rsidP="0058362B">
            <w:pPr>
              <w:widowControl w:val="0"/>
              <w:autoSpaceDE w:val="0"/>
              <w:autoSpaceDN w:val="0"/>
              <w:spacing w:line="276" w:lineRule="auto"/>
              <w:ind w:left="709" w:right="613"/>
              <w:jc w:val="both"/>
              <w:rPr>
                <w:rFonts w:ascii="Calibri" w:hAnsi="Calibri" w:cs="Calibri"/>
                <w:strike/>
                <w:color w:val="000000"/>
                <w:w w:val="105"/>
              </w:rPr>
            </w:pPr>
            <w:r w:rsidRPr="0058362B">
              <w:rPr>
                <w:rFonts w:ascii="Calibri" w:hAnsi="Calibri" w:cs="Calibri"/>
                <w:b/>
                <w:bCs/>
                <w:strike/>
                <w:color w:val="000000"/>
                <w:w w:val="105"/>
              </w:rPr>
              <w:t>Note-2:</w:t>
            </w:r>
            <w:r w:rsidRPr="0058362B">
              <w:rPr>
                <w:rFonts w:ascii="Calibri" w:hAnsi="Calibri" w:cs="Calibri"/>
                <w:strike/>
                <w:color w:val="000000"/>
                <w:w w:val="105"/>
              </w:rPr>
              <w:t xml:space="preserve">  If a bidder has executed any work in the capacity of Joint Venture partner, his experience shall be considered to the extent of scope of work defined under the Joint Venture Agreement with documentary evidence. In case the scope of work of the respective partner of the Joint Venture is not defined, the work experience of the Lead Partner and Other Partner shall be considered as 50% each of the scope of work awarded </w:t>
            </w:r>
            <w:r w:rsidRPr="0058362B">
              <w:rPr>
                <w:rFonts w:ascii="Calibri" w:hAnsi="Calibri" w:cs="Calibri"/>
                <w:strike/>
                <w:color w:val="000000"/>
                <w:w w:val="105"/>
              </w:rPr>
              <w:lastRenderedPageBreak/>
              <w:t>to them.</w:t>
            </w:r>
          </w:p>
          <w:p w:rsidR="0058362B" w:rsidRPr="0058362B" w:rsidRDefault="002F0B25" w:rsidP="0058362B">
            <w:pPr>
              <w:widowControl w:val="0"/>
              <w:autoSpaceDE w:val="0"/>
              <w:autoSpaceDN w:val="0"/>
              <w:spacing w:line="276" w:lineRule="auto"/>
              <w:ind w:left="709" w:right="613"/>
              <w:jc w:val="both"/>
              <w:rPr>
                <w:rFonts w:ascii="Calibri" w:hAnsi="Calibri" w:cs="Calibri"/>
                <w:strike/>
                <w:color w:val="000000"/>
                <w:w w:val="105"/>
              </w:rPr>
            </w:pPr>
            <w:r w:rsidRPr="0058362B">
              <w:rPr>
                <w:rFonts w:ascii="Calibri" w:hAnsi="Calibri" w:cs="Calibri"/>
                <w:b/>
                <w:bCs/>
                <w:strike/>
                <w:color w:val="000000"/>
                <w:w w:val="105"/>
              </w:rPr>
              <w:t>Note-3 (#):</w:t>
            </w:r>
            <w:r w:rsidRPr="0058362B">
              <w:rPr>
                <w:rFonts w:ascii="Calibri" w:hAnsi="Calibri" w:cs="Calibri"/>
                <w:strike/>
                <w:color w:val="000000"/>
                <w:w w:val="105"/>
              </w:rPr>
              <w:t xml:space="preserve"> Satisfactory operation means certificate issued by the Employer (Authorized officer) certifying the operation without any adverse remark.</w:t>
            </w:r>
          </w:p>
          <w:p w:rsidR="0058362B" w:rsidRPr="0058362B" w:rsidRDefault="002F0B25" w:rsidP="0058362B">
            <w:pPr>
              <w:widowControl w:val="0"/>
              <w:autoSpaceDE w:val="0"/>
              <w:autoSpaceDN w:val="0"/>
              <w:spacing w:line="276" w:lineRule="auto"/>
              <w:ind w:left="709" w:right="613"/>
              <w:jc w:val="both"/>
              <w:rPr>
                <w:rFonts w:ascii="Calibri" w:hAnsi="Calibri" w:cs="Calibri"/>
                <w:strike/>
                <w:color w:val="000000"/>
                <w:w w:val="105"/>
              </w:rPr>
            </w:pPr>
            <w:r w:rsidRPr="0058362B">
              <w:rPr>
                <w:rFonts w:ascii="Calibri" w:hAnsi="Calibri" w:cs="Calibri"/>
                <w:b/>
                <w:bCs/>
                <w:strike/>
                <w:color w:val="000000"/>
                <w:w w:val="105"/>
              </w:rPr>
              <w:t>Note-4:</w:t>
            </w:r>
            <w:r w:rsidRPr="0058362B">
              <w:rPr>
                <w:rFonts w:ascii="Calibri" w:hAnsi="Calibri" w:cs="Calibri"/>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rsidR="00157E76" w:rsidRDefault="002F0B25" w:rsidP="0058362B">
            <w:pPr>
              <w:widowControl w:val="0"/>
              <w:autoSpaceDE w:val="0"/>
              <w:autoSpaceDN w:val="0"/>
              <w:spacing w:line="276" w:lineRule="auto"/>
              <w:ind w:left="709" w:right="613"/>
              <w:jc w:val="both"/>
              <w:rPr>
                <w:rFonts w:ascii="Calibri" w:hAnsi="Calibri" w:cs="Calibri"/>
                <w:strike/>
                <w:w w:val="105"/>
              </w:rPr>
            </w:pPr>
            <w:r w:rsidRPr="0058362B">
              <w:rPr>
                <w:rFonts w:ascii="Calibri" w:hAnsi="Calibri" w:cs="Calibri"/>
                <w:b/>
                <w:bCs/>
                <w:strike/>
                <w:color w:val="000000"/>
                <w:w w:val="105"/>
              </w:rPr>
              <w:t xml:space="preserve">Note-5: </w:t>
            </w:r>
            <w:r w:rsidRPr="0058362B">
              <w:rPr>
                <w:rFonts w:ascii="Calibri" w:hAnsi="Calibri" w:cs="Calibri"/>
                <w:strike/>
                <w:w w:val="105"/>
              </w:rPr>
              <w:t>The Bidder should either have its own manufacturing unit or should tie-up with the HTLS conductor Manufacturer* having requisite experience for supply of HTLS conductor and in this regard a joint deed of undertaking by the HTLS conductor manufacturer along with the bidder as per the attached proforma should be submitted. The HTLS conductor Manufacturer and the Bidder should declare that they shall be jointly and severally bound unto the Odisha Power Transmission Corporation Limited, for the manufacture, testing, supply of towers on FOR destination delivery at site/store basis in accordance with the Contract Specifications.</w:t>
            </w:r>
          </w:p>
          <w:p w:rsidR="00046C3A" w:rsidRPr="0058362B" w:rsidRDefault="00046C3A" w:rsidP="0058362B">
            <w:pPr>
              <w:widowControl w:val="0"/>
              <w:autoSpaceDE w:val="0"/>
              <w:autoSpaceDN w:val="0"/>
              <w:spacing w:line="276" w:lineRule="auto"/>
              <w:ind w:left="709" w:right="613"/>
              <w:jc w:val="both"/>
              <w:rPr>
                <w:rFonts w:ascii="Calibri" w:hAnsi="Calibri" w:cs="Calibri"/>
                <w:strike/>
                <w:w w:val="105"/>
              </w:rPr>
            </w:pPr>
          </w:p>
          <w:p w:rsidR="007A471E" w:rsidRPr="00921637" w:rsidRDefault="002F0B25" w:rsidP="00A84DD3">
            <w:pPr>
              <w:widowControl w:val="0"/>
              <w:autoSpaceDE w:val="0"/>
              <w:autoSpaceDN w:val="0"/>
              <w:spacing w:line="360" w:lineRule="auto"/>
              <w:ind w:left="567" w:right="899"/>
              <w:jc w:val="both"/>
              <w:rPr>
                <w:b/>
                <w:bCs/>
                <w:color w:val="000000"/>
                <w:w w:val="105"/>
                <w:sz w:val="22"/>
                <w:szCs w:val="22"/>
              </w:rPr>
            </w:pPr>
            <w:r w:rsidRPr="00921637">
              <w:rPr>
                <w:b/>
                <w:bCs/>
                <w:color w:val="000000"/>
                <w:w w:val="105"/>
                <w:sz w:val="22"/>
                <w:szCs w:val="22"/>
              </w:rPr>
              <w:t xml:space="preserve">1.5 </w:t>
            </w:r>
            <w:r w:rsidRPr="00F00526">
              <w:rPr>
                <w:b/>
                <w:bCs/>
                <w:color w:val="000000"/>
                <w:w w:val="105"/>
                <w:sz w:val="22"/>
                <w:szCs w:val="22"/>
                <w:highlight w:val="green"/>
              </w:rPr>
              <w:t>JOINT</w:t>
            </w:r>
            <w:r w:rsidR="003525D7" w:rsidRPr="00921637">
              <w:rPr>
                <w:b/>
                <w:bCs/>
                <w:color w:val="000000"/>
                <w:w w:val="105"/>
                <w:sz w:val="22"/>
                <w:szCs w:val="22"/>
              </w:rPr>
              <w:t xml:space="preserve"> VENTURE</w:t>
            </w:r>
            <w:r w:rsidR="00A45B60" w:rsidRPr="00921637">
              <w:rPr>
                <w:b/>
                <w:bCs/>
                <w:color w:val="000000"/>
                <w:w w:val="105"/>
                <w:sz w:val="22"/>
                <w:szCs w:val="22"/>
              </w:rPr>
              <w:t xml:space="preserve"> </w:t>
            </w:r>
            <w:r w:rsidRPr="00921637">
              <w:rPr>
                <w:b/>
                <w:bCs/>
                <w:color w:val="000000"/>
                <w:w w:val="105"/>
                <w:sz w:val="22"/>
                <w:szCs w:val="22"/>
              </w:rPr>
              <w:t>QUALIFICATION:</w:t>
            </w:r>
          </w:p>
          <w:p w:rsidR="007A471E" w:rsidRPr="00921637" w:rsidRDefault="002F0B25" w:rsidP="00A84DD3">
            <w:pPr>
              <w:widowControl w:val="0"/>
              <w:autoSpaceDE w:val="0"/>
              <w:autoSpaceDN w:val="0"/>
              <w:spacing w:line="360" w:lineRule="auto"/>
              <w:ind w:left="567" w:right="899"/>
              <w:jc w:val="both"/>
              <w:rPr>
                <w:b/>
                <w:bCs/>
                <w:color w:val="000000"/>
                <w:w w:val="105"/>
                <w:sz w:val="22"/>
                <w:szCs w:val="22"/>
              </w:rPr>
            </w:pPr>
            <w:r w:rsidRPr="00921637">
              <w:rPr>
                <w:b/>
                <w:bCs/>
                <w:color w:val="000000"/>
                <w:w w:val="105"/>
                <w:sz w:val="22"/>
                <w:szCs w:val="22"/>
              </w:rPr>
              <w:t>1.5.1</w:t>
            </w:r>
            <w:r w:rsidR="00A45B60" w:rsidRPr="00921637">
              <w:rPr>
                <w:b/>
                <w:bCs/>
                <w:color w:val="000000"/>
                <w:w w:val="105"/>
                <w:sz w:val="22"/>
                <w:szCs w:val="22"/>
              </w:rPr>
              <w:t xml:space="preserve"> </w:t>
            </w:r>
            <w:r w:rsidRPr="00921637">
              <w:rPr>
                <w:b/>
                <w:bCs/>
                <w:color w:val="000000"/>
                <w:w w:val="105"/>
                <w:sz w:val="22"/>
                <w:szCs w:val="22"/>
              </w:rPr>
              <w:t>Technical Qualification Criteria</w:t>
            </w:r>
            <w:r w:rsidR="00A45B60" w:rsidRPr="00921637">
              <w:rPr>
                <w:b/>
                <w:bCs/>
                <w:color w:val="000000"/>
                <w:w w:val="105"/>
                <w:sz w:val="22"/>
                <w:szCs w:val="22"/>
              </w:rPr>
              <w:t>:</w:t>
            </w:r>
          </w:p>
          <w:p w:rsidR="007A471E" w:rsidRPr="004D6F77" w:rsidRDefault="002F0B25" w:rsidP="00A84DD3">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1.5.1.1</w:t>
            </w:r>
            <w:r w:rsidR="00A45B60">
              <w:rPr>
                <w:color w:val="000000"/>
                <w:w w:val="105"/>
                <w:sz w:val="22"/>
                <w:szCs w:val="22"/>
              </w:rPr>
              <w:t xml:space="preserve"> </w:t>
            </w:r>
            <w:r w:rsidR="003525D7" w:rsidRPr="004D6F77">
              <w:rPr>
                <w:color w:val="000000"/>
                <w:w w:val="105"/>
                <w:sz w:val="22"/>
                <w:szCs w:val="22"/>
              </w:rPr>
              <w:t xml:space="preserve">Joint Venture </w:t>
            </w:r>
            <w:r w:rsidRPr="004D6F77">
              <w:rPr>
                <w:color w:val="000000"/>
                <w:w w:val="105"/>
                <w:sz w:val="22"/>
                <w:szCs w:val="22"/>
              </w:rPr>
              <w:t xml:space="preserve">Partners together should meet 100% of the Technical Qualification requirement (Sub-Stations Work and Line Works). </w:t>
            </w:r>
          </w:p>
          <w:p w:rsidR="007A471E" w:rsidRPr="004D6F77" w:rsidRDefault="002F0B25" w:rsidP="00A84DD3">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1.5.1.2</w:t>
            </w:r>
            <w:r>
              <w:rPr>
                <w:color w:val="000000"/>
                <w:w w:val="105"/>
                <w:sz w:val="22"/>
                <w:szCs w:val="22"/>
              </w:rPr>
              <w:t xml:space="preserve"> </w:t>
            </w:r>
            <w:r w:rsidRPr="004D6F77">
              <w:rPr>
                <w:color w:val="000000"/>
                <w:w w:val="105"/>
                <w:sz w:val="22"/>
                <w:szCs w:val="22"/>
              </w:rPr>
              <w:t xml:space="preserve">In case of both Sub-station &amp; Transmission Line work (combined), the Lead Partner of the Joint Venture shall meet at least 50% of the Technical qualifying requirement as mentioned in Clause </w:t>
            </w:r>
            <w:r w:rsidR="008F1B9D" w:rsidRPr="004D6F77">
              <w:rPr>
                <w:color w:val="000000"/>
                <w:w w:val="105"/>
                <w:sz w:val="22"/>
                <w:szCs w:val="22"/>
              </w:rPr>
              <w:t xml:space="preserve">for </w:t>
            </w:r>
            <w:r w:rsidRPr="004D6F77">
              <w:rPr>
                <w:color w:val="000000"/>
                <w:w w:val="105"/>
                <w:sz w:val="22"/>
                <w:szCs w:val="22"/>
              </w:rPr>
              <w:t xml:space="preserve">Substation Work and </w:t>
            </w:r>
            <w:r w:rsidR="008F1B9D" w:rsidRPr="004D6F77">
              <w:rPr>
                <w:color w:val="000000"/>
                <w:w w:val="105"/>
                <w:sz w:val="22"/>
                <w:szCs w:val="22"/>
              </w:rPr>
              <w:t xml:space="preserve">for </w:t>
            </w:r>
            <w:r w:rsidRPr="004D6F77">
              <w:rPr>
                <w:color w:val="000000"/>
                <w:w w:val="105"/>
                <w:sz w:val="22"/>
                <w:szCs w:val="22"/>
              </w:rPr>
              <w:t xml:space="preserve">Line Work above (rounded off to the next higher integer) and </w:t>
            </w:r>
            <w:r w:rsidR="008F1B9D" w:rsidRPr="004D6F77">
              <w:rPr>
                <w:color w:val="000000"/>
                <w:w w:val="105"/>
                <w:sz w:val="22"/>
                <w:szCs w:val="22"/>
              </w:rPr>
              <w:t>other</w:t>
            </w:r>
            <w:r w:rsidRPr="004D6F77">
              <w:rPr>
                <w:color w:val="000000"/>
                <w:w w:val="105"/>
                <w:sz w:val="22"/>
                <w:szCs w:val="22"/>
              </w:rPr>
              <w:t xml:space="preserve"> partner shall meet at least 25% of the Technical qualifying requirement as mentioned in Clause </w:t>
            </w:r>
            <w:r w:rsidR="008F1B9D" w:rsidRPr="004D6F77">
              <w:rPr>
                <w:color w:val="000000"/>
                <w:w w:val="105"/>
                <w:sz w:val="22"/>
                <w:szCs w:val="22"/>
              </w:rPr>
              <w:t>for Substation Work and for Line Work above</w:t>
            </w:r>
            <w:r w:rsidRPr="004D6F77">
              <w:rPr>
                <w:color w:val="000000"/>
                <w:w w:val="105"/>
                <w:sz w:val="22"/>
                <w:szCs w:val="22"/>
              </w:rPr>
              <w:t xml:space="preserve"> (rounded off to the next higher integer).</w:t>
            </w:r>
          </w:p>
          <w:p w:rsidR="00B56DEA" w:rsidRPr="00CD179E" w:rsidRDefault="002F0B25" w:rsidP="00A84DD3">
            <w:pPr>
              <w:widowControl w:val="0"/>
              <w:autoSpaceDE w:val="0"/>
              <w:autoSpaceDN w:val="0"/>
              <w:spacing w:line="360" w:lineRule="auto"/>
              <w:ind w:left="567" w:right="899"/>
              <w:jc w:val="both"/>
              <w:rPr>
                <w:b/>
                <w:bCs/>
                <w:color w:val="000000"/>
                <w:w w:val="105"/>
                <w:sz w:val="22"/>
                <w:szCs w:val="22"/>
              </w:rPr>
            </w:pPr>
            <w:r w:rsidRPr="00CD179E">
              <w:rPr>
                <w:b/>
                <w:bCs/>
                <w:color w:val="000000"/>
                <w:w w:val="105"/>
                <w:sz w:val="22"/>
                <w:szCs w:val="22"/>
              </w:rPr>
              <w:t>OR</w:t>
            </w:r>
          </w:p>
          <w:p w:rsidR="00B56DEA" w:rsidRPr="004D6F77" w:rsidRDefault="002F0B25" w:rsidP="00A84DD3">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 xml:space="preserve">The Lead partner of the Joint </w:t>
            </w:r>
            <w:r w:rsidR="00C23936" w:rsidRPr="004D6F77">
              <w:rPr>
                <w:color w:val="000000"/>
                <w:w w:val="105"/>
                <w:sz w:val="22"/>
                <w:szCs w:val="22"/>
              </w:rPr>
              <w:t>v</w:t>
            </w:r>
            <w:r w:rsidRPr="004D6F77">
              <w:rPr>
                <w:color w:val="000000"/>
                <w:w w:val="105"/>
                <w:sz w:val="22"/>
                <w:szCs w:val="22"/>
              </w:rPr>
              <w:t xml:space="preserve">enture shall meet 100% of Sub-station or Transmission Line Technical qualifying requirement as mentioned in </w:t>
            </w:r>
            <w:r w:rsidR="008F1B9D" w:rsidRPr="004D6F77">
              <w:rPr>
                <w:color w:val="000000"/>
                <w:w w:val="105"/>
                <w:sz w:val="22"/>
                <w:szCs w:val="22"/>
              </w:rPr>
              <w:t xml:space="preserve">the said </w:t>
            </w:r>
            <w:r w:rsidRPr="004D6F77">
              <w:rPr>
                <w:color w:val="000000"/>
                <w:w w:val="105"/>
                <w:sz w:val="22"/>
                <w:szCs w:val="22"/>
              </w:rPr>
              <w:t>Clause</w:t>
            </w:r>
            <w:r w:rsidR="008F1B9D" w:rsidRPr="004D6F77">
              <w:rPr>
                <w:color w:val="000000"/>
                <w:w w:val="105"/>
                <w:sz w:val="22"/>
                <w:szCs w:val="22"/>
              </w:rPr>
              <w:t>s</w:t>
            </w:r>
            <w:r w:rsidRPr="004D6F77">
              <w:rPr>
                <w:color w:val="000000"/>
                <w:w w:val="105"/>
                <w:sz w:val="22"/>
                <w:szCs w:val="22"/>
              </w:rPr>
              <w:t xml:space="preserve"> and the other partner shall meet 100% of Sub-station or Transmission Line Technical qualifying requirement as mentioned </w:t>
            </w:r>
            <w:r w:rsidR="008F1B9D" w:rsidRPr="004D6F77">
              <w:rPr>
                <w:color w:val="000000"/>
                <w:w w:val="105"/>
                <w:sz w:val="22"/>
                <w:szCs w:val="22"/>
              </w:rPr>
              <w:t>in the said Clauses</w:t>
            </w:r>
            <w:r w:rsidRPr="004D6F77">
              <w:rPr>
                <w:color w:val="000000"/>
                <w:w w:val="105"/>
                <w:sz w:val="22"/>
                <w:szCs w:val="22"/>
              </w:rPr>
              <w:t>.</w:t>
            </w:r>
          </w:p>
          <w:p w:rsidR="007A471E" w:rsidRPr="004D6F77" w:rsidRDefault="002F0B25" w:rsidP="00A84DD3">
            <w:pPr>
              <w:widowControl w:val="0"/>
              <w:autoSpaceDE w:val="0"/>
              <w:autoSpaceDN w:val="0"/>
              <w:spacing w:line="360" w:lineRule="auto"/>
              <w:ind w:left="567" w:right="899"/>
              <w:jc w:val="both"/>
              <w:rPr>
                <w:color w:val="000000"/>
                <w:w w:val="105"/>
                <w:sz w:val="22"/>
                <w:szCs w:val="22"/>
              </w:rPr>
            </w:pPr>
            <w:r w:rsidRPr="00A779BC">
              <w:rPr>
                <w:b/>
                <w:bCs/>
                <w:color w:val="000000"/>
                <w:w w:val="105"/>
                <w:sz w:val="22"/>
                <w:szCs w:val="22"/>
              </w:rPr>
              <w:t>1.5.1.3</w:t>
            </w:r>
            <w:r>
              <w:rPr>
                <w:color w:val="000000"/>
                <w:w w:val="105"/>
                <w:sz w:val="22"/>
                <w:szCs w:val="22"/>
              </w:rPr>
              <w:t xml:space="preserve"> </w:t>
            </w:r>
            <w:r w:rsidRPr="004D6F77">
              <w:rPr>
                <w:color w:val="000000"/>
                <w:w w:val="105"/>
                <w:sz w:val="22"/>
                <w:szCs w:val="22"/>
              </w:rPr>
              <w:t xml:space="preserve">In case of only sub-station, Lead Partner of the </w:t>
            </w:r>
            <w:r w:rsidR="003525D7" w:rsidRPr="004D6F77">
              <w:rPr>
                <w:color w:val="000000"/>
                <w:w w:val="105"/>
                <w:sz w:val="22"/>
                <w:szCs w:val="22"/>
              </w:rPr>
              <w:t xml:space="preserve">Joint Venture </w:t>
            </w:r>
            <w:r w:rsidRPr="004D6F77">
              <w:rPr>
                <w:color w:val="000000"/>
                <w:w w:val="105"/>
                <w:sz w:val="22"/>
                <w:szCs w:val="22"/>
              </w:rPr>
              <w:t xml:space="preserve">shall meet at least 100% of the Technical qualifying </w:t>
            </w:r>
            <w:r w:rsidR="008F1B9D" w:rsidRPr="004D6F77">
              <w:rPr>
                <w:color w:val="000000"/>
                <w:w w:val="105"/>
                <w:sz w:val="22"/>
                <w:szCs w:val="22"/>
              </w:rPr>
              <w:t>requirement as</w:t>
            </w:r>
            <w:r w:rsidRPr="004D6F77">
              <w:rPr>
                <w:color w:val="000000"/>
                <w:w w:val="105"/>
                <w:sz w:val="22"/>
                <w:szCs w:val="22"/>
              </w:rPr>
              <w:t xml:space="preserve"> mentioned in Clause </w:t>
            </w:r>
            <w:r w:rsidR="008F1B9D" w:rsidRPr="004D6F77">
              <w:rPr>
                <w:color w:val="000000"/>
                <w:w w:val="105"/>
                <w:sz w:val="22"/>
                <w:szCs w:val="22"/>
              </w:rPr>
              <w:t xml:space="preserve">for </w:t>
            </w:r>
            <w:r w:rsidRPr="004D6F77">
              <w:rPr>
                <w:color w:val="000000"/>
                <w:w w:val="105"/>
                <w:sz w:val="22"/>
                <w:szCs w:val="22"/>
              </w:rPr>
              <w:t xml:space="preserve">Substation Work </w:t>
            </w:r>
            <w:r w:rsidR="008F1B9D" w:rsidRPr="004D6F77">
              <w:rPr>
                <w:color w:val="000000"/>
                <w:w w:val="105"/>
                <w:sz w:val="22"/>
                <w:szCs w:val="22"/>
              </w:rPr>
              <w:t>above and</w:t>
            </w:r>
            <w:r w:rsidRPr="004D6F77">
              <w:rPr>
                <w:color w:val="000000"/>
                <w:w w:val="105"/>
                <w:sz w:val="22"/>
                <w:szCs w:val="22"/>
              </w:rPr>
              <w:t xml:space="preserve"> </w:t>
            </w:r>
            <w:r w:rsidR="008F1B9D" w:rsidRPr="004D6F77">
              <w:rPr>
                <w:color w:val="000000"/>
                <w:w w:val="105"/>
                <w:sz w:val="22"/>
                <w:szCs w:val="22"/>
              </w:rPr>
              <w:t>other</w:t>
            </w:r>
            <w:r w:rsidRPr="004D6F77">
              <w:rPr>
                <w:color w:val="000000"/>
                <w:w w:val="105"/>
                <w:sz w:val="22"/>
                <w:szCs w:val="22"/>
              </w:rPr>
              <w:t xml:space="preserve"> partner shall meet at least </w:t>
            </w:r>
            <w:r w:rsidR="00E21EE8" w:rsidRPr="00DE6D5A">
              <w:rPr>
                <w:color w:val="000000"/>
                <w:w w:val="105"/>
                <w:sz w:val="22"/>
                <w:szCs w:val="22"/>
              </w:rPr>
              <w:t>50</w:t>
            </w:r>
            <w:r w:rsidRPr="004D6F77">
              <w:rPr>
                <w:color w:val="000000"/>
                <w:w w:val="105"/>
                <w:sz w:val="22"/>
                <w:szCs w:val="22"/>
              </w:rPr>
              <w:t xml:space="preserve">% of the Technical qualifying </w:t>
            </w:r>
            <w:r w:rsidR="008F1B9D" w:rsidRPr="004D6F77">
              <w:rPr>
                <w:color w:val="000000"/>
                <w:w w:val="105"/>
                <w:sz w:val="22"/>
                <w:szCs w:val="22"/>
              </w:rPr>
              <w:t>requirement</w:t>
            </w:r>
            <w:r w:rsidR="0097400B">
              <w:rPr>
                <w:color w:val="000000"/>
                <w:w w:val="105"/>
                <w:sz w:val="22"/>
                <w:szCs w:val="22"/>
              </w:rPr>
              <w:t xml:space="preserve"> </w:t>
            </w:r>
            <w:r w:rsidR="0097400B" w:rsidRPr="004D6F77">
              <w:rPr>
                <w:color w:val="000000"/>
                <w:w w:val="105"/>
                <w:sz w:val="22"/>
                <w:szCs w:val="22"/>
              </w:rPr>
              <w:t xml:space="preserve">(rounded off to the next </w:t>
            </w:r>
            <w:r w:rsidR="00737825" w:rsidRPr="004D6F77">
              <w:rPr>
                <w:color w:val="000000"/>
                <w:w w:val="105"/>
                <w:sz w:val="22"/>
                <w:szCs w:val="22"/>
              </w:rPr>
              <w:t>integer) as</w:t>
            </w:r>
            <w:r w:rsidRPr="004D6F77">
              <w:rPr>
                <w:color w:val="000000"/>
                <w:w w:val="105"/>
                <w:sz w:val="22"/>
                <w:szCs w:val="22"/>
              </w:rPr>
              <w:t xml:space="preserve"> mentioned in Clause </w:t>
            </w:r>
            <w:r w:rsidR="008F1B9D" w:rsidRPr="004D6F77">
              <w:rPr>
                <w:color w:val="000000"/>
                <w:w w:val="105"/>
                <w:sz w:val="22"/>
                <w:szCs w:val="22"/>
              </w:rPr>
              <w:t xml:space="preserve">for </w:t>
            </w:r>
            <w:r w:rsidRPr="004D6F77">
              <w:rPr>
                <w:color w:val="000000"/>
                <w:w w:val="105"/>
                <w:sz w:val="22"/>
                <w:szCs w:val="22"/>
              </w:rPr>
              <w:t>Substation Work above.</w:t>
            </w:r>
          </w:p>
          <w:p w:rsidR="007A471E" w:rsidRPr="00B948BD" w:rsidRDefault="002F0B25" w:rsidP="00A84DD3">
            <w:pPr>
              <w:widowControl w:val="0"/>
              <w:autoSpaceDE w:val="0"/>
              <w:autoSpaceDN w:val="0"/>
              <w:spacing w:line="360" w:lineRule="auto"/>
              <w:ind w:left="567" w:right="899"/>
              <w:jc w:val="both"/>
              <w:rPr>
                <w:strike/>
                <w:color w:val="000000"/>
                <w:w w:val="105"/>
                <w:sz w:val="22"/>
                <w:szCs w:val="22"/>
              </w:rPr>
            </w:pPr>
            <w:r w:rsidRPr="00B948BD">
              <w:rPr>
                <w:b/>
                <w:bCs/>
                <w:strike/>
                <w:color w:val="000000"/>
                <w:w w:val="105"/>
                <w:sz w:val="22"/>
                <w:szCs w:val="22"/>
              </w:rPr>
              <w:t>1.5.1.4</w:t>
            </w:r>
            <w:r w:rsidRPr="00B948BD">
              <w:rPr>
                <w:strike/>
                <w:color w:val="000000"/>
                <w:w w:val="105"/>
                <w:sz w:val="22"/>
                <w:szCs w:val="22"/>
              </w:rPr>
              <w:t xml:space="preserve"> In case of only Transmission line work, Lead Partner of the </w:t>
            </w:r>
            <w:r w:rsidR="003525D7" w:rsidRPr="00B948BD">
              <w:rPr>
                <w:strike/>
                <w:color w:val="000000"/>
                <w:w w:val="105"/>
                <w:sz w:val="22"/>
                <w:szCs w:val="22"/>
              </w:rPr>
              <w:t xml:space="preserve">Joint Venture </w:t>
            </w:r>
            <w:r w:rsidRPr="00B948BD">
              <w:rPr>
                <w:strike/>
                <w:color w:val="000000"/>
                <w:w w:val="105"/>
                <w:sz w:val="22"/>
                <w:szCs w:val="22"/>
              </w:rPr>
              <w:t xml:space="preserve">shall meet at least </w:t>
            </w:r>
            <w:r w:rsidR="00B56DEA" w:rsidRPr="00B948BD">
              <w:rPr>
                <w:strike/>
                <w:color w:val="000000"/>
                <w:w w:val="105"/>
                <w:sz w:val="22"/>
                <w:szCs w:val="22"/>
              </w:rPr>
              <w:lastRenderedPageBreak/>
              <w:t>10</w:t>
            </w:r>
            <w:r w:rsidRPr="00B948BD">
              <w:rPr>
                <w:strike/>
                <w:color w:val="000000"/>
                <w:w w:val="105"/>
                <w:sz w:val="22"/>
                <w:szCs w:val="22"/>
              </w:rPr>
              <w:t xml:space="preserve">0% of the Technical qualifying </w:t>
            </w:r>
            <w:r w:rsidR="008F1B9D" w:rsidRPr="00B948BD">
              <w:rPr>
                <w:strike/>
                <w:color w:val="000000"/>
                <w:w w:val="105"/>
                <w:sz w:val="22"/>
                <w:szCs w:val="22"/>
              </w:rPr>
              <w:t>requirement as mentioned in Clause for Transmission Line and</w:t>
            </w:r>
            <w:r w:rsidRPr="00B948BD">
              <w:rPr>
                <w:strike/>
                <w:color w:val="000000"/>
                <w:w w:val="105"/>
                <w:sz w:val="22"/>
                <w:szCs w:val="22"/>
              </w:rPr>
              <w:t xml:space="preserve"> </w:t>
            </w:r>
            <w:r w:rsidR="008F1B9D" w:rsidRPr="00B948BD">
              <w:rPr>
                <w:strike/>
                <w:color w:val="000000"/>
                <w:w w:val="105"/>
                <w:sz w:val="22"/>
                <w:szCs w:val="22"/>
              </w:rPr>
              <w:t>other</w:t>
            </w:r>
            <w:r w:rsidRPr="00B948BD">
              <w:rPr>
                <w:strike/>
                <w:color w:val="000000"/>
                <w:w w:val="105"/>
                <w:sz w:val="22"/>
                <w:szCs w:val="22"/>
              </w:rPr>
              <w:t xml:space="preserve"> partner shall meet at least </w:t>
            </w:r>
            <w:r w:rsidR="00B56DEA" w:rsidRPr="00B948BD">
              <w:rPr>
                <w:strike/>
                <w:color w:val="000000"/>
                <w:w w:val="105"/>
                <w:sz w:val="22"/>
                <w:szCs w:val="22"/>
              </w:rPr>
              <w:t>50</w:t>
            </w:r>
            <w:r w:rsidRPr="00B948BD">
              <w:rPr>
                <w:strike/>
                <w:color w:val="000000"/>
                <w:w w:val="105"/>
                <w:sz w:val="22"/>
                <w:szCs w:val="22"/>
              </w:rPr>
              <w:t xml:space="preserve">% of the Technical qualifying requirement as mentioned in Clause </w:t>
            </w:r>
            <w:r w:rsidR="008F1B9D" w:rsidRPr="00B948BD">
              <w:rPr>
                <w:strike/>
                <w:color w:val="000000"/>
                <w:w w:val="105"/>
                <w:sz w:val="22"/>
                <w:szCs w:val="22"/>
              </w:rPr>
              <w:t>Transmission Line (</w:t>
            </w:r>
            <w:r w:rsidRPr="00B948BD">
              <w:rPr>
                <w:strike/>
                <w:color w:val="000000"/>
                <w:w w:val="105"/>
                <w:sz w:val="22"/>
                <w:szCs w:val="22"/>
              </w:rPr>
              <w:t>rounded off to the next higher integer) above.</w:t>
            </w:r>
          </w:p>
          <w:p w:rsidR="001104CD" w:rsidRPr="004D6F77" w:rsidRDefault="001104CD" w:rsidP="00A84DD3">
            <w:pPr>
              <w:widowControl w:val="0"/>
              <w:autoSpaceDE w:val="0"/>
              <w:autoSpaceDN w:val="0"/>
              <w:spacing w:line="360" w:lineRule="auto"/>
              <w:ind w:left="567" w:right="899"/>
              <w:jc w:val="both"/>
              <w:rPr>
                <w:color w:val="000000"/>
                <w:w w:val="105"/>
                <w:sz w:val="22"/>
                <w:szCs w:val="22"/>
              </w:rPr>
            </w:pPr>
          </w:p>
          <w:p w:rsidR="007A471E" w:rsidRPr="00921637" w:rsidRDefault="002F0B25" w:rsidP="00CD179E">
            <w:pPr>
              <w:widowControl w:val="0"/>
              <w:autoSpaceDE w:val="0"/>
              <w:autoSpaceDN w:val="0"/>
              <w:spacing w:line="360" w:lineRule="auto"/>
              <w:ind w:left="567" w:right="899"/>
              <w:rPr>
                <w:b/>
                <w:bCs/>
                <w:color w:val="000000"/>
                <w:w w:val="105"/>
                <w:sz w:val="22"/>
                <w:szCs w:val="22"/>
              </w:rPr>
            </w:pPr>
            <w:r>
              <w:rPr>
                <w:b/>
                <w:bCs/>
                <w:color w:val="000000"/>
                <w:w w:val="105"/>
                <w:sz w:val="22"/>
                <w:szCs w:val="22"/>
              </w:rPr>
              <w:t xml:space="preserve">1.6 </w:t>
            </w:r>
            <w:r w:rsidRPr="00921637">
              <w:rPr>
                <w:b/>
                <w:bCs/>
                <w:color w:val="000000"/>
                <w:w w:val="105"/>
                <w:sz w:val="22"/>
                <w:szCs w:val="22"/>
              </w:rPr>
              <w:t>Tech</w:t>
            </w:r>
            <w:r w:rsidR="008C51DC">
              <w:rPr>
                <w:b/>
                <w:bCs/>
                <w:color w:val="000000"/>
                <w:w w:val="105"/>
                <w:sz w:val="22"/>
                <w:szCs w:val="22"/>
              </w:rPr>
              <w:t>nical</w:t>
            </w:r>
            <w:r w:rsidRPr="00921637">
              <w:rPr>
                <w:b/>
                <w:bCs/>
                <w:color w:val="000000"/>
                <w:w w:val="105"/>
                <w:sz w:val="22"/>
                <w:szCs w:val="22"/>
              </w:rPr>
              <w:t xml:space="preserve"> Work Experience Schedule</w:t>
            </w:r>
          </w:p>
          <w:p w:rsidR="007A471E" w:rsidRDefault="002F0B25" w:rsidP="00A84DD3">
            <w:pPr>
              <w:widowControl w:val="0"/>
              <w:autoSpaceDE w:val="0"/>
              <w:autoSpaceDN w:val="0"/>
              <w:spacing w:line="360" w:lineRule="auto"/>
              <w:ind w:left="567" w:right="899"/>
              <w:jc w:val="both"/>
              <w:rPr>
                <w:color w:val="000000"/>
                <w:w w:val="105"/>
                <w:sz w:val="22"/>
                <w:szCs w:val="22"/>
              </w:rPr>
            </w:pPr>
            <w:r>
              <w:rPr>
                <w:color w:val="000000"/>
                <w:w w:val="105"/>
                <w:sz w:val="22"/>
                <w:szCs w:val="22"/>
              </w:rPr>
              <w:t>The</w:t>
            </w:r>
            <w:r w:rsidRPr="004D6F77">
              <w:rPr>
                <w:color w:val="000000"/>
                <w:w w:val="105"/>
                <w:sz w:val="22"/>
                <w:szCs w:val="22"/>
              </w:rPr>
              <w:t xml:space="preserve"> Bidder must provide the data of the relevant Works, meeting the technical qualifying criteria as indicated in the respective clause as per the below format (</w:t>
            </w:r>
            <w:r w:rsidRPr="008C51DC">
              <w:rPr>
                <w:b/>
                <w:bCs/>
                <w:color w:val="000000"/>
                <w:w w:val="105"/>
                <w:sz w:val="22"/>
                <w:szCs w:val="22"/>
              </w:rPr>
              <w:t>Table: Tech-1-</w:t>
            </w:r>
            <w:r w:rsidRPr="00D700E1">
              <w:rPr>
                <w:color w:val="000000"/>
                <w:w w:val="105"/>
                <w:sz w:val="22"/>
                <w:szCs w:val="22"/>
              </w:rPr>
              <w:t xml:space="preserve"> Work Experience Schedule</w:t>
            </w:r>
            <w:r w:rsidRPr="004D6F77">
              <w:rPr>
                <w:color w:val="000000"/>
                <w:w w:val="105"/>
                <w:sz w:val="22"/>
                <w:szCs w:val="22"/>
              </w:rPr>
              <w:t xml:space="preserve">) &amp; attach the same along with the bid for evaluation. </w:t>
            </w:r>
          </w:p>
          <w:p w:rsidR="00994208" w:rsidRPr="004D6F77" w:rsidRDefault="00994208" w:rsidP="00A84DD3">
            <w:pPr>
              <w:widowControl w:val="0"/>
              <w:autoSpaceDE w:val="0"/>
              <w:autoSpaceDN w:val="0"/>
              <w:spacing w:line="360" w:lineRule="auto"/>
              <w:ind w:left="567" w:right="899"/>
              <w:jc w:val="both"/>
              <w:rPr>
                <w:color w:val="000000"/>
                <w:w w:val="105"/>
                <w:sz w:val="22"/>
                <w:szCs w:val="22"/>
              </w:rPr>
            </w:pPr>
          </w:p>
          <w:p w:rsidR="007A471E" w:rsidRPr="00921637" w:rsidRDefault="002F0B25" w:rsidP="00A45B60">
            <w:pPr>
              <w:widowControl w:val="0"/>
              <w:autoSpaceDE w:val="0"/>
              <w:autoSpaceDN w:val="0"/>
              <w:spacing w:line="360" w:lineRule="auto"/>
              <w:ind w:left="567" w:right="899"/>
              <w:jc w:val="center"/>
              <w:rPr>
                <w:b/>
                <w:bCs/>
                <w:color w:val="000000"/>
                <w:w w:val="105"/>
                <w:sz w:val="22"/>
                <w:szCs w:val="22"/>
              </w:rPr>
            </w:pPr>
            <w:r w:rsidRPr="00921637">
              <w:rPr>
                <w:b/>
                <w:bCs/>
                <w:color w:val="000000"/>
                <w:w w:val="105"/>
                <w:sz w:val="22"/>
                <w:szCs w:val="22"/>
              </w:rPr>
              <w:t>Table: Tech-1</w:t>
            </w:r>
          </w:p>
          <w:p w:rsidR="007A471E" w:rsidRPr="00921637" w:rsidRDefault="002F0B25" w:rsidP="00A45B60">
            <w:pPr>
              <w:widowControl w:val="0"/>
              <w:autoSpaceDE w:val="0"/>
              <w:autoSpaceDN w:val="0"/>
              <w:spacing w:line="360" w:lineRule="auto"/>
              <w:ind w:left="567" w:right="899"/>
              <w:jc w:val="center"/>
              <w:rPr>
                <w:b/>
                <w:bCs/>
                <w:color w:val="000000"/>
                <w:w w:val="105"/>
                <w:sz w:val="22"/>
                <w:szCs w:val="22"/>
              </w:rPr>
            </w:pPr>
            <w:r w:rsidRPr="00921637">
              <w:rPr>
                <w:b/>
                <w:bCs/>
                <w:color w:val="000000"/>
                <w:w w:val="105"/>
                <w:sz w:val="22"/>
                <w:szCs w:val="22"/>
              </w:rPr>
              <w:t>Work Experience Schedule</w:t>
            </w:r>
          </w:p>
          <w:tbl>
            <w:tblPr>
              <w:tblStyle w:val="TableGrid"/>
              <w:tblW w:w="9637" w:type="dxa"/>
              <w:tblInd w:w="567" w:type="dxa"/>
              <w:tblLayout w:type="fixed"/>
              <w:tblLook w:val="04A0" w:firstRow="1" w:lastRow="0" w:firstColumn="1" w:lastColumn="0" w:noHBand="0" w:noVBand="1"/>
            </w:tblPr>
            <w:tblGrid>
              <w:gridCol w:w="562"/>
              <w:gridCol w:w="1134"/>
              <w:gridCol w:w="2127"/>
              <w:gridCol w:w="1420"/>
              <w:gridCol w:w="1701"/>
              <w:gridCol w:w="992"/>
              <w:gridCol w:w="1701"/>
            </w:tblGrid>
            <w:tr w:rsidR="00A33E3B" w:rsidTr="002F0B25">
              <w:trPr>
                <w:trHeight w:val="739"/>
              </w:trPr>
              <w:tc>
                <w:tcPr>
                  <w:tcW w:w="5243" w:type="dxa"/>
                  <w:gridSpan w:val="4"/>
                </w:tcPr>
                <w:p w:rsidR="0031235E" w:rsidRPr="00A779BC" w:rsidRDefault="002F0B25" w:rsidP="004D6F77">
                  <w:pPr>
                    <w:spacing w:line="360" w:lineRule="auto"/>
                    <w:ind w:left="567" w:right="141"/>
                    <w:jc w:val="both"/>
                    <w:rPr>
                      <w:rFonts w:ascii="Calibri" w:eastAsia="Calibri" w:hAnsi="Calibri" w:cs="Kalinga"/>
                      <w:b/>
                      <w:bCs/>
                      <w:color w:val="000000"/>
                      <w:w w:val="105"/>
                    </w:rPr>
                  </w:pPr>
                  <w:r w:rsidRPr="00A779BC">
                    <w:rPr>
                      <w:rFonts w:ascii="Calibri" w:eastAsia="Calibri" w:hAnsi="Calibri" w:cs="Kalinga"/>
                      <w:b/>
                      <w:bCs/>
                      <w:color w:val="000000"/>
                      <w:w w:val="105"/>
                    </w:rPr>
                    <w:t>Work Order Particulars</w:t>
                  </w:r>
                </w:p>
              </w:tc>
              <w:tc>
                <w:tcPr>
                  <w:tcW w:w="4394" w:type="dxa"/>
                  <w:gridSpan w:val="3"/>
                </w:tcPr>
                <w:p w:rsidR="0031235E" w:rsidRPr="00A779BC" w:rsidRDefault="002F0B25" w:rsidP="00A45B60">
                  <w:pPr>
                    <w:spacing w:line="360" w:lineRule="auto"/>
                    <w:ind w:right="141"/>
                    <w:jc w:val="both"/>
                    <w:rPr>
                      <w:rFonts w:ascii="Calibri" w:eastAsia="Calibri" w:hAnsi="Calibri" w:cs="Kalinga"/>
                      <w:b/>
                      <w:bCs/>
                      <w:color w:val="000000"/>
                      <w:w w:val="105"/>
                    </w:rPr>
                  </w:pPr>
                  <w:r w:rsidRPr="00A779BC">
                    <w:rPr>
                      <w:rFonts w:ascii="Calibri" w:eastAsia="Calibri" w:hAnsi="Calibri" w:cs="Kalinga"/>
                      <w:b/>
                      <w:bCs/>
                      <w:color w:val="000000"/>
                      <w:w w:val="105"/>
                    </w:rPr>
                    <w:t xml:space="preserve">Sub-Stations/Lines </w:t>
                  </w:r>
                  <w:r w:rsidR="00C863CF" w:rsidRPr="00A779BC">
                    <w:rPr>
                      <w:rFonts w:ascii="Calibri" w:eastAsia="Calibri" w:hAnsi="Calibri" w:cs="Kalinga"/>
                      <w:b/>
                      <w:bCs/>
                      <w:color w:val="000000"/>
                      <w:w w:val="105"/>
                    </w:rPr>
                    <w:t>Erected, Tested</w:t>
                  </w:r>
                  <w:r w:rsidRPr="00A779BC">
                    <w:rPr>
                      <w:rFonts w:ascii="Calibri" w:eastAsia="Calibri" w:hAnsi="Calibri" w:cs="Kalinga"/>
                      <w:b/>
                      <w:bCs/>
                      <w:color w:val="000000"/>
                      <w:w w:val="105"/>
                    </w:rPr>
                    <w:t xml:space="preserve"> &amp; Commissioned</w:t>
                  </w:r>
                  <w:r w:rsidR="00F9559F">
                    <w:rPr>
                      <w:rFonts w:ascii="Calibri" w:eastAsia="Calibri" w:hAnsi="Calibri" w:cs="Kalinga"/>
                      <w:b/>
                      <w:bCs/>
                      <w:color w:val="000000"/>
                      <w:w w:val="105"/>
                    </w:rPr>
                    <w:t>.</w:t>
                  </w:r>
                </w:p>
              </w:tc>
            </w:tr>
            <w:tr w:rsidR="00A33E3B" w:rsidTr="002F0B25">
              <w:tc>
                <w:tcPr>
                  <w:tcW w:w="562" w:type="dxa"/>
                </w:tcPr>
                <w:p w:rsidR="00C863CF" w:rsidRPr="004D6F77" w:rsidRDefault="002F0B25" w:rsidP="00994208">
                  <w:pPr>
                    <w:ind w:right="-42" w:hanging="27"/>
                    <w:jc w:val="both"/>
                    <w:rPr>
                      <w:rFonts w:ascii="Calibri" w:eastAsia="Calibri" w:hAnsi="Calibri" w:cs="Kalinga"/>
                      <w:color w:val="000000"/>
                      <w:w w:val="105"/>
                    </w:rPr>
                  </w:pPr>
                  <w:r w:rsidRPr="004D6F77">
                    <w:rPr>
                      <w:rFonts w:ascii="Calibri" w:eastAsia="Calibri" w:hAnsi="Calibri" w:cs="Kalinga"/>
                      <w:color w:val="000000"/>
                      <w:w w:val="105"/>
                    </w:rPr>
                    <w:t>Sl. No.</w:t>
                  </w:r>
                </w:p>
              </w:tc>
              <w:tc>
                <w:tcPr>
                  <w:tcW w:w="1134" w:type="dxa"/>
                </w:tcPr>
                <w:p w:rsidR="00C863CF" w:rsidRPr="004D6F77" w:rsidRDefault="002F0B25" w:rsidP="00994208">
                  <w:pPr>
                    <w:ind w:right="-42" w:hanging="27"/>
                    <w:jc w:val="both"/>
                    <w:rPr>
                      <w:rFonts w:ascii="Calibri" w:eastAsia="Calibri" w:hAnsi="Calibri" w:cs="Kalinga"/>
                      <w:color w:val="000000"/>
                      <w:w w:val="105"/>
                    </w:rPr>
                  </w:pPr>
                  <w:r w:rsidRPr="004D6F77">
                    <w:rPr>
                      <w:rFonts w:ascii="Calibri" w:eastAsia="Calibri" w:hAnsi="Calibri" w:cs="Kalinga"/>
                      <w:color w:val="000000"/>
                      <w:w w:val="105"/>
                    </w:rPr>
                    <w:t>Financial Year</w:t>
                  </w:r>
                </w:p>
              </w:tc>
              <w:tc>
                <w:tcPr>
                  <w:tcW w:w="2127" w:type="dxa"/>
                </w:tcPr>
                <w:p w:rsidR="00C863CF" w:rsidRPr="004D6F77" w:rsidRDefault="002F0B25" w:rsidP="00994208">
                  <w:pPr>
                    <w:ind w:right="-42" w:hanging="27"/>
                    <w:jc w:val="both"/>
                    <w:rPr>
                      <w:rFonts w:ascii="Calibri" w:eastAsia="Calibri" w:hAnsi="Calibri" w:cs="Kalinga"/>
                      <w:color w:val="000000"/>
                      <w:w w:val="105"/>
                    </w:rPr>
                  </w:pPr>
                  <w:r w:rsidRPr="004D6F77">
                    <w:rPr>
                      <w:rFonts w:ascii="Calibri" w:eastAsia="Calibri" w:hAnsi="Calibri" w:cs="Kalinga"/>
                      <w:color w:val="000000"/>
                      <w:w w:val="105"/>
                    </w:rPr>
                    <w:t>Name of the Client, detail address, e-mail, Telephone/Mobile No &amp; Contact person details.</w:t>
                  </w:r>
                </w:p>
              </w:tc>
              <w:tc>
                <w:tcPr>
                  <w:tcW w:w="1420" w:type="dxa"/>
                </w:tcPr>
                <w:p w:rsidR="00C863CF" w:rsidRPr="004D6F77" w:rsidRDefault="002F0B25" w:rsidP="00994208">
                  <w:pPr>
                    <w:ind w:right="-42" w:hanging="27"/>
                    <w:jc w:val="both"/>
                    <w:rPr>
                      <w:rFonts w:ascii="Calibri" w:eastAsia="Calibri" w:hAnsi="Calibri" w:cs="Kalinga"/>
                      <w:color w:val="000000"/>
                      <w:w w:val="105"/>
                    </w:rPr>
                  </w:pPr>
                  <w:r w:rsidRPr="004D6F77">
                    <w:rPr>
                      <w:rFonts w:ascii="Calibri" w:eastAsia="Calibri" w:hAnsi="Calibri" w:cs="Kalinga"/>
                      <w:color w:val="000000"/>
                      <w:w w:val="105"/>
                    </w:rPr>
                    <w:t>Work Order Ref (No.  &amp; Date) with Amount in INR</w:t>
                  </w:r>
                </w:p>
              </w:tc>
              <w:tc>
                <w:tcPr>
                  <w:tcW w:w="1701" w:type="dxa"/>
                </w:tcPr>
                <w:p w:rsidR="00C863CF" w:rsidRPr="00291630" w:rsidRDefault="002F0B25" w:rsidP="00994208">
                  <w:pPr>
                    <w:ind w:right="-42" w:hanging="27"/>
                    <w:jc w:val="both"/>
                    <w:rPr>
                      <w:rFonts w:ascii="Calibri" w:eastAsia="Calibri" w:hAnsi="Calibri" w:cs="Kalinga"/>
                      <w:color w:val="000000"/>
                      <w:w w:val="105"/>
                      <w:highlight w:val="green"/>
                    </w:rPr>
                  </w:pPr>
                  <w:r>
                    <w:rPr>
                      <w:rFonts w:ascii="Calibri" w:eastAsia="Calibri" w:hAnsi="Calibri" w:cs="Kalinga"/>
                      <w:color w:val="000000"/>
                      <w:w w:val="105"/>
                      <w:highlight w:val="green"/>
                    </w:rPr>
                    <w:t>Quantity.</w:t>
                  </w:r>
                </w:p>
                <w:p w:rsidR="00C863CF" w:rsidRPr="004D6F77" w:rsidRDefault="002F0B25" w:rsidP="00994208">
                  <w:pPr>
                    <w:ind w:right="-42" w:hanging="27"/>
                    <w:jc w:val="both"/>
                    <w:rPr>
                      <w:rFonts w:ascii="Calibri" w:eastAsia="Calibri" w:hAnsi="Calibri" w:cs="Kalinga"/>
                      <w:color w:val="000000"/>
                      <w:w w:val="105"/>
                    </w:rPr>
                  </w:pPr>
                  <w:r w:rsidRPr="00291630">
                    <w:rPr>
                      <w:rFonts w:ascii="Calibri" w:eastAsia="Calibri" w:hAnsi="Calibri" w:cs="Kalinga"/>
                      <w:color w:val="000000"/>
                      <w:w w:val="105"/>
                      <w:highlight w:val="green"/>
                    </w:rPr>
                    <w:t xml:space="preserve">(No. of </w:t>
                  </w:r>
                  <w:r w:rsidR="00007DF7">
                    <w:rPr>
                      <w:rFonts w:ascii="Calibri" w:eastAsia="Calibri" w:hAnsi="Calibri" w:cs="Kalinga"/>
                      <w:color w:val="000000"/>
                      <w:w w:val="105"/>
                      <w:highlight w:val="green"/>
                    </w:rPr>
                    <w:t xml:space="preserve">SAS </w:t>
                  </w:r>
                  <w:r w:rsidRPr="00291630">
                    <w:rPr>
                      <w:rFonts w:ascii="Calibri" w:eastAsia="Calibri" w:hAnsi="Calibri" w:cs="Kalinga"/>
                      <w:color w:val="000000"/>
                      <w:w w:val="105"/>
                      <w:highlight w:val="green"/>
                    </w:rPr>
                    <w:t xml:space="preserve">Sub-Stations / </w:t>
                  </w:r>
                  <w:r w:rsidRPr="00291630">
                    <w:rPr>
                      <w:rFonts w:ascii="Calibri" w:eastAsia="Calibri" w:hAnsi="Calibri" w:cs="Kalinga"/>
                      <w:strike/>
                      <w:color w:val="000000"/>
                      <w:w w:val="105"/>
                      <w:highlight w:val="green"/>
                    </w:rPr>
                    <w:t>Kms of Lines</w:t>
                  </w:r>
                  <w:r w:rsidRPr="00291630">
                    <w:rPr>
                      <w:rFonts w:ascii="Calibri" w:eastAsia="Calibri" w:hAnsi="Calibri" w:cs="Kalinga"/>
                      <w:color w:val="000000"/>
                      <w:w w:val="105"/>
                      <w:highlight w:val="green"/>
                    </w:rPr>
                    <w:t>) Installed / Erected</w:t>
                  </w:r>
                </w:p>
              </w:tc>
              <w:tc>
                <w:tcPr>
                  <w:tcW w:w="992" w:type="dxa"/>
                </w:tcPr>
                <w:p w:rsidR="00C863CF" w:rsidRPr="004D6F77" w:rsidRDefault="002F0B25" w:rsidP="00994208">
                  <w:pPr>
                    <w:ind w:right="-42" w:hanging="27"/>
                    <w:jc w:val="both"/>
                    <w:rPr>
                      <w:rFonts w:ascii="Calibri" w:eastAsia="Calibri" w:hAnsi="Calibri" w:cs="Kalinga"/>
                      <w:color w:val="000000"/>
                      <w:w w:val="105"/>
                    </w:rPr>
                  </w:pPr>
                  <w:r w:rsidRPr="004D6F77">
                    <w:rPr>
                      <w:rFonts w:ascii="Calibri" w:eastAsia="Calibri" w:hAnsi="Calibri" w:cs="Kalinga"/>
                      <w:color w:val="000000"/>
                      <w:w w:val="105"/>
                    </w:rPr>
                    <w:t>Date of Commissioning</w:t>
                  </w:r>
                </w:p>
              </w:tc>
              <w:tc>
                <w:tcPr>
                  <w:tcW w:w="1701" w:type="dxa"/>
                </w:tcPr>
                <w:p w:rsidR="00C863CF" w:rsidRPr="004D6F77" w:rsidRDefault="002F0B25" w:rsidP="00994208">
                  <w:pPr>
                    <w:ind w:right="-42" w:hanging="27"/>
                    <w:jc w:val="both"/>
                    <w:rPr>
                      <w:rFonts w:ascii="Calibri" w:eastAsia="Calibri" w:hAnsi="Calibri" w:cs="Kalinga"/>
                      <w:color w:val="000000"/>
                      <w:w w:val="105"/>
                    </w:rPr>
                  </w:pPr>
                  <w:r w:rsidRPr="004D6F77">
                    <w:rPr>
                      <w:rFonts w:ascii="Calibri" w:eastAsia="Calibri" w:hAnsi="Calibri" w:cs="Kalinga"/>
                      <w:color w:val="000000"/>
                      <w:w w:val="105"/>
                    </w:rPr>
                    <w:t>Satisfactory Performance report reference No. &amp; date; details of issuing authority (address, e-mail, Telephone/Mobile No &amp; Contact person details)</w:t>
                  </w:r>
                </w:p>
              </w:tc>
            </w:tr>
            <w:tr w:rsidR="00A33E3B" w:rsidTr="002F0B25">
              <w:tc>
                <w:tcPr>
                  <w:tcW w:w="562"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134"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2127"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420"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701"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992"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701" w:type="dxa"/>
                </w:tcPr>
                <w:p w:rsidR="00C863CF" w:rsidRPr="004D6F77" w:rsidRDefault="00C863CF" w:rsidP="004D6F77">
                  <w:pPr>
                    <w:spacing w:line="360" w:lineRule="auto"/>
                    <w:ind w:left="567" w:right="141"/>
                    <w:jc w:val="both"/>
                    <w:rPr>
                      <w:rFonts w:ascii="Calibri" w:eastAsia="Calibri" w:hAnsi="Calibri" w:cs="Kalinga"/>
                      <w:color w:val="000000"/>
                      <w:w w:val="105"/>
                    </w:rPr>
                  </w:pPr>
                </w:p>
              </w:tc>
            </w:tr>
            <w:tr w:rsidR="00A33E3B" w:rsidTr="002F0B25">
              <w:tc>
                <w:tcPr>
                  <w:tcW w:w="562"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134"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2127"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420"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701"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992"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701" w:type="dxa"/>
                </w:tcPr>
                <w:p w:rsidR="00C863CF" w:rsidRPr="004D6F77" w:rsidRDefault="00C863CF" w:rsidP="004D6F77">
                  <w:pPr>
                    <w:spacing w:line="360" w:lineRule="auto"/>
                    <w:ind w:left="567" w:right="141"/>
                    <w:jc w:val="both"/>
                    <w:rPr>
                      <w:rFonts w:ascii="Calibri" w:eastAsia="Calibri" w:hAnsi="Calibri" w:cs="Kalinga"/>
                      <w:color w:val="000000"/>
                      <w:w w:val="105"/>
                    </w:rPr>
                  </w:pPr>
                </w:p>
              </w:tc>
            </w:tr>
            <w:tr w:rsidR="00A33E3B" w:rsidTr="002F0B25">
              <w:tc>
                <w:tcPr>
                  <w:tcW w:w="562"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134"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2127"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420"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701"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992" w:type="dxa"/>
                </w:tcPr>
                <w:p w:rsidR="00C863CF" w:rsidRPr="004D6F77" w:rsidRDefault="00C863CF" w:rsidP="004D6F77">
                  <w:pPr>
                    <w:spacing w:line="360" w:lineRule="auto"/>
                    <w:ind w:left="567" w:right="141"/>
                    <w:jc w:val="both"/>
                    <w:rPr>
                      <w:rFonts w:ascii="Calibri" w:eastAsia="Calibri" w:hAnsi="Calibri" w:cs="Kalinga"/>
                      <w:color w:val="000000"/>
                      <w:w w:val="105"/>
                    </w:rPr>
                  </w:pPr>
                </w:p>
              </w:tc>
              <w:tc>
                <w:tcPr>
                  <w:tcW w:w="1701" w:type="dxa"/>
                </w:tcPr>
                <w:p w:rsidR="00C863CF" w:rsidRPr="004D6F77" w:rsidRDefault="00C863CF" w:rsidP="004D6F77">
                  <w:pPr>
                    <w:spacing w:line="360" w:lineRule="auto"/>
                    <w:ind w:left="567" w:right="141"/>
                    <w:jc w:val="both"/>
                    <w:rPr>
                      <w:rFonts w:ascii="Calibri" w:eastAsia="Calibri" w:hAnsi="Calibri" w:cs="Kalinga"/>
                      <w:color w:val="000000"/>
                      <w:w w:val="105"/>
                    </w:rPr>
                  </w:pPr>
                </w:p>
              </w:tc>
            </w:tr>
          </w:tbl>
          <w:p w:rsidR="0031235E" w:rsidRPr="004D6F77" w:rsidRDefault="0031235E" w:rsidP="004D6F77">
            <w:pPr>
              <w:widowControl w:val="0"/>
              <w:autoSpaceDE w:val="0"/>
              <w:autoSpaceDN w:val="0"/>
              <w:spacing w:line="360" w:lineRule="auto"/>
              <w:ind w:left="567" w:right="141"/>
              <w:jc w:val="both"/>
              <w:rPr>
                <w:color w:val="000000"/>
                <w:w w:val="105"/>
                <w:sz w:val="22"/>
                <w:szCs w:val="22"/>
              </w:rPr>
            </w:pPr>
          </w:p>
          <w:p w:rsidR="007A471E" w:rsidRPr="004D6F77" w:rsidRDefault="002F0B25" w:rsidP="00A53EB0">
            <w:pPr>
              <w:widowControl w:val="0"/>
              <w:autoSpaceDE w:val="0"/>
              <w:autoSpaceDN w:val="0"/>
              <w:spacing w:line="360" w:lineRule="auto"/>
              <w:ind w:left="567" w:right="899"/>
              <w:jc w:val="both"/>
              <w:rPr>
                <w:color w:val="000000"/>
                <w:w w:val="105"/>
                <w:sz w:val="22"/>
                <w:szCs w:val="22"/>
              </w:rPr>
            </w:pPr>
            <w:r w:rsidRPr="008C51DC">
              <w:rPr>
                <w:b/>
                <w:bCs/>
                <w:color w:val="000000"/>
                <w:w w:val="105"/>
                <w:sz w:val="22"/>
                <w:szCs w:val="22"/>
              </w:rPr>
              <w:t>Note:</w:t>
            </w:r>
            <w:r w:rsidRPr="004D6F77">
              <w:rPr>
                <w:color w:val="000000"/>
                <w:w w:val="105"/>
                <w:sz w:val="22"/>
                <w:szCs w:val="22"/>
              </w:rPr>
              <w:t xml:space="preserve"> Bidders are advised to provide such documents, which are relevant to qualifying criteria only. Failure to furnish/upload any or all information as required as a part of </w:t>
            </w:r>
            <w:r w:rsidR="008142B2" w:rsidRPr="004D6F77">
              <w:rPr>
                <w:color w:val="000000"/>
                <w:w w:val="105"/>
                <w:sz w:val="22"/>
                <w:szCs w:val="22"/>
              </w:rPr>
              <w:t xml:space="preserve">qualification in line with the </w:t>
            </w:r>
            <w:r w:rsidRPr="004D6F77">
              <w:rPr>
                <w:color w:val="000000"/>
                <w:w w:val="105"/>
                <w:sz w:val="22"/>
                <w:szCs w:val="22"/>
              </w:rPr>
              <w:t>Bid document in all respect</w:t>
            </w:r>
            <w:r w:rsidR="00AC4FE9">
              <w:rPr>
                <w:color w:val="000000"/>
                <w:w w:val="105"/>
                <w:sz w:val="22"/>
                <w:szCs w:val="22"/>
              </w:rPr>
              <w:t>,</w:t>
            </w:r>
            <w:r w:rsidRPr="004D6F77">
              <w:rPr>
                <w:color w:val="000000"/>
                <w:w w:val="105"/>
                <w:sz w:val="22"/>
                <w:szCs w:val="22"/>
              </w:rPr>
              <w:t xml:space="preserve"> will be at the Bidder’s risk and may result in rejection of the Bid. </w:t>
            </w:r>
          </w:p>
          <w:p w:rsidR="007A471E" w:rsidRPr="00921637" w:rsidRDefault="002F0B25" w:rsidP="00A53EB0">
            <w:pPr>
              <w:widowControl w:val="0"/>
              <w:autoSpaceDE w:val="0"/>
              <w:autoSpaceDN w:val="0"/>
              <w:spacing w:line="360" w:lineRule="auto"/>
              <w:ind w:left="567" w:right="899"/>
              <w:jc w:val="both"/>
              <w:rPr>
                <w:b/>
                <w:bCs/>
                <w:color w:val="000000"/>
                <w:w w:val="105"/>
                <w:sz w:val="22"/>
                <w:szCs w:val="22"/>
              </w:rPr>
            </w:pPr>
            <w:r w:rsidRPr="00921637">
              <w:rPr>
                <w:b/>
                <w:bCs/>
                <w:color w:val="000000"/>
                <w:w w:val="105"/>
                <w:sz w:val="22"/>
                <w:szCs w:val="22"/>
              </w:rPr>
              <w:t>1.7 Bidder’s Performance Qualification</w:t>
            </w:r>
          </w:p>
          <w:p w:rsidR="007A471E" w:rsidRPr="004D6F77" w:rsidRDefault="002F0B25" w:rsidP="00A53EB0">
            <w:pPr>
              <w:widowControl w:val="0"/>
              <w:autoSpaceDE w:val="0"/>
              <w:autoSpaceDN w:val="0"/>
              <w:spacing w:line="360" w:lineRule="auto"/>
              <w:ind w:left="567" w:right="899"/>
              <w:jc w:val="both"/>
              <w:rPr>
                <w:color w:val="000000"/>
                <w:w w:val="105"/>
                <w:sz w:val="22"/>
                <w:szCs w:val="22"/>
              </w:rPr>
            </w:pPr>
            <w:r w:rsidRPr="00B948BD">
              <w:rPr>
                <w:color w:val="000000"/>
                <w:w w:val="105"/>
                <w:sz w:val="22"/>
                <w:szCs w:val="22"/>
              </w:rPr>
              <w:t xml:space="preserve">(1) </w:t>
            </w:r>
            <w:r w:rsidRPr="00B948BD">
              <w:rPr>
                <w:color w:val="000000"/>
                <w:w w:val="105"/>
                <w:sz w:val="22"/>
                <w:szCs w:val="22"/>
                <w:highlight w:val="green"/>
              </w:rPr>
              <w:t xml:space="preserve">The bidder must not been declared Insolvent or referred to National Company Law Tribunal (NCLT) under the </w:t>
            </w:r>
            <w:hyperlink r:id="rId10" w:history="1">
              <w:r w:rsidRPr="00B948BD">
                <w:rPr>
                  <w:color w:val="000000"/>
                  <w:w w:val="105"/>
                  <w:sz w:val="22"/>
                  <w:szCs w:val="22"/>
                  <w:highlight w:val="green"/>
                </w:rPr>
                <w:t>Insolvency and Bankruptcy Code</w:t>
              </w:r>
            </w:hyperlink>
            <w:r w:rsidRPr="00B948BD">
              <w:rPr>
                <w:color w:val="000000"/>
                <w:w w:val="105"/>
                <w:sz w:val="22"/>
                <w:szCs w:val="22"/>
                <w:highlight w:val="green"/>
              </w:rPr>
              <w:t xml:space="preserve"> (IBC), 2016</w:t>
            </w:r>
            <w:r w:rsidRPr="00B948BD">
              <w:rPr>
                <w:color w:val="000000"/>
                <w:w w:val="105"/>
                <w:sz w:val="22"/>
                <w:szCs w:val="22"/>
              </w:rPr>
              <w:t>.  In such case the bid shall be rejected. In this respect one undertaking from the bidder that they are not declared as Insolvent or referred to NCLT under IBC shall be submitted along with the bid. Non-disclosure of this fact by the bidder will lead to rejection of the bid or termination of the contract with forfeiture of EMD/CPBG.</w:t>
            </w:r>
          </w:p>
          <w:p w:rsidR="007A471E" w:rsidRPr="001C7472" w:rsidRDefault="002F0B25" w:rsidP="00A53EB0">
            <w:pPr>
              <w:widowControl w:val="0"/>
              <w:autoSpaceDE w:val="0"/>
              <w:autoSpaceDN w:val="0"/>
              <w:spacing w:line="360" w:lineRule="auto"/>
              <w:ind w:left="567" w:right="899"/>
              <w:jc w:val="both"/>
              <w:rPr>
                <w:b/>
                <w:bCs/>
                <w:color w:val="000000"/>
                <w:w w:val="105"/>
                <w:sz w:val="22"/>
                <w:szCs w:val="22"/>
              </w:rPr>
            </w:pPr>
            <w:r w:rsidRPr="001C7472">
              <w:rPr>
                <w:b/>
                <w:bCs/>
                <w:color w:val="000000"/>
                <w:w w:val="105"/>
                <w:sz w:val="22"/>
                <w:szCs w:val="22"/>
              </w:rPr>
              <w:t>Note:</w:t>
            </w:r>
          </w:p>
          <w:p w:rsidR="004B4D10" w:rsidRDefault="002F0B25" w:rsidP="004B4D10">
            <w:pPr>
              <w:widowControl w:val="0"/>
              <w:numPr>
                <w:ilvl w:val="0"/>
                <w:numId w:val="4"/>
              </w:numPr>
              <w:autoSpaceDE w:val="0"/>
              <w:autoSpaceDN w:val="0"/>
              <w:spacing w:line="360" w:lineRule="auto"/>
              <w:ind w:right="141"/>
              <w:jc w:val="both"/>
              <w:rPr>
                <w:color w:val="000000"/>
                <w:w w:val="105"/>
                <w:sz w:val="22"/>
                <w:szCs w:val="22"/>
              </w:rPr>
            </w:pPr>
            <w:r w:rsidRPr="004D6F77">
              <w:rPr>
                <w:color w:val="000000"/>
                <w:w w:val="105"/>
                <w:sz w:val="22"/>
                <w:szCs w:val="22"/>
              </w:rPr>
              <w:lastRenderedPageBreak/>
              <w:t>The intending bidder shall furnish/upload the undertaking to this effect.</w:t>
            </w:r>
          </w:p>
          <w:p w:rsidR="007A471E" w:rsidRDefault="002F0B25" w:rsidP="004B4D10">
            <w:pPr>
              <w:widowControl w:val="0"/>
              <w:numPr>
                <w:ilvl w:val="0"/>
                <w:numId w:val="4"/>
              </w:numPr>
              <w:autoSpaceDE w:val="0"/>
              <w:autoSpaceDN w:val="0"/>
              <w:spacing w:line="360" w:lineRule="auto"/>
              <w:ind w:right="899"/>
              <w:jc w:val="both"/>
              <w:rPr>
                <w:color w:val="000000"/>
                <w:w w:val="105"/>
                <w:sz w:val="22"/>
                <w:szCs w:val="22"/>
              </w:rPr>
            </w:pPr>
            <w:r w:rsidRPr="004B4D10">
              <w:rPr>
                <w:color w:val="000000"/>
                <w:w w:val="105"/>
                <w:sz w:val="22"/>
                <w:szCs w:val="22"/>
              </w:rPr>
              <w:t>Failure to furnish/</w:t>
            </w:r>
            <w:r w:rsidR="001104CD" w:rsidRPr="004B4D10">
              <w:rPr>
                <w:color w:val="000000"/>
                <w:w w:val="105"/>
                <w:sz w:val="22"/>
                <w:szCs w:val="22"/>
              </w:rPr>
              <w:t>upload any</w:t>
            </w:r>
            <w:r w:rsidRPr="004B4D10">
              <w:rPr>
                <w:color w:val="000000"/>
                <w:w w:val="105"/>
                <w:sz w:val="22"/>
                <w:szCs w:val="22"/>
              </w:rPr>
              <w:t xml:space="preserve"> or all information as required as a part of Bid document in all respect will be at the Bidder’s risk and may result in rejection of the Bid.</w:t>
            </w:r>
          </w:p>
          <w:p w:rsidR="004D6EC5" w:rsidRPr="00B36DD5" w:rsidRDefault="002F0B25" w:rsidP="004D6EC5">
            <w:pPr>
              <w:numPr>
                <w:ilvl w:val="0"/>
                <w:numId w:val="5"/>
              </w:numPr>
              <w:suppressAutoHyphens/>
              <w:spacing w:line="276" w:lineRule="auto"/>
              <w:jc w:val="both"/>
              <w:rPr>
                <w:bCs/>
                <w:i/>
                <w:lang w:eastAsia="ar-SA"/>
              </w:rPr>
            </w:pPr>
            <w:r w:rsidRPr="00B36DD5">
              <w:rPr>
                <w:i/>
                <w:lang w:eastAsia="ar-SA"/>
              </w:rPr>
              <w:t>The bidders,</w:t>
            </w:r>
          </w:p>
          <w:p w:rsidR="004D6EC5" w:rsidRPr="00B36DD5" w:rsidRDefault="002F0B25" w:rsidP="004D6EC5">
            <w:pPr>
              <w:numPr>
                <w:ilvl w:val="0"/>
                <w:numId w:val="6"/>
              </w:numPr>
              <w:suppressAutoHyphens/>
              <w:spacing w:line="276" w:lineRule="auto"/>
              <w:jc w:val="both"/>
              <w:rPr>
                <w:bCs/>
                <w:i/>
                <w:lang w:eastAsia="ar-SA"/>
              </w:rPr>
            </w:pPr>
            <w:r w:rsidRPr="00B36DD5">
              <w:rPr>
                <w:i/>
                <w:lang w:eastAsia="ar-SA"/>
              </w:rPr>
              <w:t xml:space="preserve"> Who have earlier failed to execute even a single work order of the OPTCL/ Govt. Of Odisha /Govt. funded Project during last three financial years (and the current financial year). </w:t>
            </w:r>
          </w:p>
          <w:p w:rsidR="004D6EC5" w:rsidRPr="00B36DD5" w:rsidRDefault="002F0B25" w:rsidP="004D6EC5">
            <w:pPr>
              <w:numPr>
                <w:ilvl w:val="0"/>
                <w:numId w:val="6"/>
              </w:numPr>
              <w:suppressAutoHyphens/>
              <w:spacing w:line="276" w:lineRule="auto"/>
              <w:jc w:val="both"/>
              <w:rPr>
                <w:i/>
                <w:lang w:eastAsia="ar-SA"/>
              </w:rPr>
            </w:pPr>
            <w:r w:rsidRPr="00B36DD5">
              <w:rPr>
                <w:i/>
                <w:lang w:eastAsia="ar-SA"/>
              </w:rPr>
              <w:t>Who, the working contractors of OPTCL have been disqualified to participate in the OPTCL tender on the basis of their performance rating for previous six months reckoning from the date of opening of the tender.</w:t>
            </w:r>
          </w:p>
          <w:p w:rsidR="004D6EC5" w:rsidRPr="00B36DD5" w:rsidRDefault="004D6EC5" w:rsidP="004D6EC5">
            <w:pPr>
              <w:suppressAutoHyphens/>
              <w:spacing w:line="276" w:lineRule="auto"/>
              <w:ind w:left="720"/>
              <w:jc w:val="both"/>
              <w:rPr>
                <w:i/>
                <w:lang w:eastAsia="ar-SA"/>
              </w:rPr>
            </w:pPr>
          </w:p>
          <w:p w:rsidR="004D6EC5" w:rsidRPr="00B36DD5" w:rsidRDefault="002F0B25" w:rsidP="004D6EC5">
            <w:pPr>
              <w:numPr>
                <w:ilvl w:val="0"/>
                <w:numId w:val="6"/>
              </w:numPr>
              <w:suppressAutoHyphens/>
              <w:spacing w:line="276" w:lineRule="auto"/>
              <w:jc w:val="both"/>
              <w:rPr>
                <w:bCs/>
                <w:i/>
                <w:lang w:eastAsia="ar-SA"/>
              </w:rPr>
            </w:pPr>
            <w:r w:rsidRPr="00B36DD5">
              <w:rPr>
                <w:i/>
                <w:lang w:eastAsia="ar-SA"/>
              </w:rPr>
              <w:t>Who stand currently debarred / blacklisted by OPTCL / Govt. Of Odisha/any other Distribution / Transmission / Generation Utility in India</w:t>
            </w:r>
          </w:p>
          <w:p w:rsidR="004D6EC5" w:rsidRPr="00B36DD5" w:rsidRDefault="004D6EC5" w:rsidP="004D6EC5">
            <w:pPr>
              <w:widowControl w:val="0"/>
              <w:autoSpaceDE w:val="0"/>
              <w:autoSpaceDN w:val="0"/>
              <w:rPr>
                <w:i/>
                <w:sz w:val="22"/>
                <w:szCs w:val="22"/>
              </w:rPr>
            </w:pPr>
          </w:p>
          <w:p w:rsidR="00921637" w:rsidRPr="00B36DD5" w:rsidRDefault="002F0B25" w:rsidP="00B36DD5">
            <w:pPr>
              <w:widowControl w:val="0"/>
              <w:autoSpaceDE w:val="0"/>
              <w:autoSpaceDN w:val="0"/>
              <w:spacing w:line="276" w:lineRule="auto"/>
              <w:ind w:left="927" w:right="899"/>
              <w:jc w:val="both"/>
              <w:rPr>
                <w:color w:val="000000"/>
                <w:w w:val="105"/>
                <w:sz w:val="22"/>
                <w:szCs w:val="22"/>
              </w:rPr>
            </w:pPr>
            <w:r w:rsidRPr="00B36DD5">
              <w:rPr>
                <w:i/>
              </w:rPr>
              <w:t xml:space="preserve"> shall not be eligible to participate in this tender. This is also applicable to Joint Venture (Joint Venture/Consortium) bidder. If any one of the Joint Venture partner suffers from any of the above disqualification, the bids submitted by the Joint Venture/Consortium shall be rejected.</w:t>
            </w:r>
          </w:p>
          <w:p w:rsidR="007A471E" w:rsidRPr="00D700E1" w:rsidRDefault="002F0B25" w:rsidP="004D6F77">
            <w:pPr>
              <w:widowControl w:val="0"/>
              <w:autoSpaceDE w:val="0"/>
              <w:autoSpaceDN w:val="0"/>
              <w:spacing w:line="360" w:lineRule="auto"/>
              <w:ind w:left="567" w:right="141"/>
              <w:jc w:val="both"/>
              <w:rPr>
                <w:b/>
                <w:bCs/>
                <w:color w:val="000000"/>
                <w:w w:val="105"/>
                <w:sz w:val="22"/>
                <w:szCs w:val="22"/>
              </w:rPr>
            </w:pPr>
            <w:r w:rsidRPr="00D700E1">
              <w:rPr>
                <w:b/>
                <w:bCs/>
                <w:color w:val="000000"/>
                <w:w w:val="105"/>
                <w:sz w:val="22"/>
                <w:szCs w:val="22"/>
              </w:rPr>
              <w:t>2.0 FINANCIAL CRITERIA:</w:t>
            </w:r>
          </w:p>
          <w:p w:rsidR="007A471E" w:rsidRPr="004D6F77" w:rsidRDefault="002F0B25" w:rsidP="004B4D10">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Bidder must meet the following minimum financial criteria:</w:t>
            </w:r>
          </w:p>
          <w:p w:rsidR="007A471E" w:rsidRPr="00D700E1" w:rsidRDefault="002F0B25" w:rsidP="004B4D10">
            <w:pPr>
              <w:widowControl w:val="0"/>
              <w:autoSpaceDE w:val="0"/>
              <w:autoSpaceDN w:val="0"/>
              <w:spacing w:line="360" w:lineRule="auto"/>
              <w:ind w:left="567" w:right="899"/>
              <w:jc w:val="both"/>
              <w:rPr>
                <w:b/>
                <w:bCs/>
                <w:color w:val="000000"/>
                <w:w w:val="105"/>
                <w:sz w:val="22"/>
                <w:szCs w:val="22"/>
              </w:rPr>
            </w:pPr>
            <w:r w:rsidRPr="00D700E1">
              <w:rPr>
                <w:b/>
                <w:bCs/>
                <w:color w:val="000000"/>
                <w:w w:val="105"/>
                <w:sz w:val="22"/>
                <w:szCs w:val="22"/>
              </w:rPr>
              <w:t xml:space="preserve">2.1 MINIMUM AVERAGE ANNUAL TURNOVER: </w:t>
            </w:r>
            <w:r w:rsidR="009A5B3B" w:rsidRPr="00D700E1">
              <w:rPr>
                <w:b/>
                <w:bCs/>
                <w:color w:val="000000"/>
                <w:w w:val="105"/>
                <w:sz w:val="22"/>
                <w:szCs w:val="22"/>
              </w:rPr>
              <w:t>(MAAT)</w:t>
            </w:r>
          </w:p>
          <w:p w:rsidR="007A471E" w:rsidRPr="004D6F77" w:rsidRDefault="002F0B25" w:rsidP="004B4D10">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 xml:space="preserve">The Minimum Average Annual Turnover (MAAT) requirement of the bidder (The Average of Best Three Financial Years out of the Last Five Financial Years preceding to the year of IFB) as indicated in the following Table-Fin-1 shall </w:t>
            </w:r>
            <w:r w:rsidRPr="00781230">
              <w:rPr>
                <w:color w:val="000000"/>
                <w:w w:val="105"/>
                <w:sz w:val="22"/>
                <w:szCs w:val="22"/>
                <w:highlight w:val="cyan"/>
              </w:rPr>
              <w:t>not be less than</w:t>
            </w:r>
            <w:r w:rsidR="00F82AD2" w:rsidRPr="00781230">
              <w:rPr>
                <w:color w:val="000000"/>
                <w:w w:val="105"/>
                <w:sz w:val="22"/>
                <w:szCs w:val="22"/>
                <w:highlight w:val="cyan"/>
              </w:rPr>
              <w:t xml:space="preserve"> </w:t>
            </w:r>
            <w:r w:rsidR="00723A99" w:rsidRPr="00781230">
              <w:rPr>
                <w:b/>
                <w:sz w:val="22"/>
                <w:szCs w:val="22"/>
                <w:highlight w:val="cyan"/>
              </w:rPr>
              <w:t xml:space="preserve">₹ </w:t>
            </w:r>
            <w:r w:rsidR="00C17616" w:rsidRPr="00781230">
              <w:rPr>
                <w:b/>
                <w:sz w:val="22"/>
                <w:szCs w:val="22"/>
                <w:highlight w:val="cyan"/>
              </w:rPr>
              <w:t xml:space="preserve"> </w:t>
            </w:r>
            <w:r w:rsidR="002356F4">
              <w:rPr>
                <w:b/>
                <w:sz w:val="22"/>
                <w:szCs w:val="22"/>
                <w:highlight w:val="cyan"/>
              </w:rPr>
              <w:t>43,13,49,107</w:t>
            </w:r>
            <w:r w:rsidR="00781230" w:rsidRPr="00781230">
              <w:rPr>
                <w:b/>
                <w:sz w:val="22"/>
                <w:szCs w:val="22"/>
                <w:highlight w:val="cyan"/>
              </w:rPr>
              <w:t>/-</w:t>
            </w:r>
            <w:r w:rsidR="00C17616" w:rsidRPr="00781230">
              <w:rPr>
                <w:b/>
                <w:color w:val="FF0000"/>
                <w:sz w:val="22"/>
                <w:szCs w:val="22"/>
                <w:highlight w:val="cyan"/>
              </w:rPr>
              <w:t xml:space="preserve"> </w:t>
            </w:r>
            <w:r w:rsidR="00723A99" w:rsidRPr="00781230">
              <w:rPr>
                <w:b/>
                <w:color w:val="FF0000"/>
                <w:sz w:val="22"/>
                <w:szCs w:val="22"/>
                <w:highlight w:val="cyan"/>
              </w:rPr>
              <w:t xml:space="preserve"> </w:t>
            </w:r>
            <w:r w:rsidRPr="00900636">
              <w:rPr>
                <w:b/>
                <w:bCs/>
                <w:color w:val="000000"/>
                <w:w w:val="105"/>
                <w:sz w:val="22"/>
                <w:szCs w:val="22"/>
                <w:highlight w:val="green"/>
              </w:rPr>
              <w:t>[(Estimated Cost/ Schedule Completion Period in Years) x 1.5</w:t>
            </w:r>
            <w:r w:rsidRPr="00900636">
              <w:rPr>
                <w:color w:val="000000"/>
                <w:w w:val="105"/>
                <w:sz w:val="22"/>
                <w:szCs w:val="22"/>
                <w:highlight w:val="green"/>
              </w:rPr>
              <w:t>]</w:t>
            </w:r>
            <w:r w:rsidRPr="004D6F77">
              <w:rPr>
                <w:color w:val="000000"/>
                <w:w w:val="105"/>
                <w:sz w:val="22"/>
                <w:szCs w:val="22"/>
              </w:rPr>
              <w:t xml:space="preserve">. In case the Bidder is in existence for less than three financial years, the average annual turnover shall be sum of turnover in the completed no of financial years divided by three for the purpose of meeting the above criteria. Turnover of the bidding company on standalone basis only (excluding its associate companies on Standalone Basis) shall be considered for arriving at Annual Turnover. </w:t>
            </w:r>
          </w:p>
          <w:p w:rsidR="007A471E" w:rsidRPr="00D700E1" w:rsidRDefault="002F0B25" w:rsidP="004B4D10">
            <w:pPr>
              <w:widowControl w:val="0"/>
              <w:autoSpaceDE w:val="0"/>
              <w:autoSpaceDN w:val="0"/>
              <w:spacing w:line="360" w:lineRule="auto"/>
              <w:ind w:left="567" w:right="899"/>
              <w:jc w:val="both"/>
              <w:rPr>
                <w:color w:val="000000"/>
                <w:w w:val="105"/>
                <w:sz w:val="22"/>
                <w:szCs w:val="22"/>
              </w:rPr>
            </w:pPr>
            <w:r w:rsidRPr="00D700E1">
              <w:rPr>
                <w:color w:val="000000"/>
                <w:w w:val="105"/>
                <w:sz w:val="22"/>
                <w:szCs w:val="22"/>
              </w:rPr>
              <w:t xml:space="preserve">Note: </w:t>
            </w:r>
          </w:p>
          <w:p w:rsidR="007A471E" w:rsidRPr="004D6F77" w:rsidRDefault="002F0B25" w:rsidP="00F60376">
            <w:pPr>
              <w:widowControl w:val="0"/>
              <w:numPr>
                <w:ilvl w:val="0"/>
                <w:numId w:val="2"/>
              </w:numPr>
              <w:autoSpaceDE w:val="0"/>
              <w:autoSpaceDN w:val="0"/>
              <w:spacing w:line="360" w:lineRule="auto"/>
              <w:ind w:right="899"/>
              <w:jc w:val="both"/>
              <w:rPr>
                <w:color w:val="000000"/>
                <w:w w:val="105"/>
                <w:sz w:val="22"/>
                <w:szCs w:val="22"/>
              </w:rPr>
            </w:pPr>
            <w:r w:rsidRPr="004D6F77">
              <w:rPr>
                <w:color w:val="000000"/>
                <w:w w:val="105"/>
                <w:sz w:val="22"/>
                <w:szCs w:val="22"/>
              </w:rPr>
              <w:t xml:space="preserve">MAAT is applicable independently for each package/works irrespective of the no. of packages/works in which bidder has participated. </w:t>
            </w:r>
          </w:p>
          <w:p w:rsidR="007A471E" w:rsidRPr="004D6F77" w:rsidRDefault="002F0B25" w:rsidP="00F60376">
            <w:pPr>
              <w:widowControl w:val="0"/>
              <w:numPr>
                <w:ilvl w:val="0"/>
                <w:numId w:val="2"/>
              </w:numPr>
              <w:autoSpaceDE w:val="0"/>
              <w:autoSpaceDN w:val="0"/>
              <w:spacing w:line="360" w:lineRule="auto"/>
              <w:ind w:right="899"/>
              <w:jc w:val="both"/>
              <w:rPr>
                <w:color w:val="000000"/>
                <w:w w:val="105"/>
                <w:sz w:val="22"/>
                <w:szCs w:val="22"/>
              </w:rPr>
            </w:pPr>
            <w:r w:rsidRPr="004D6F77">
              <w:rPr>
                <w:color w:val="000000"/>
                <w:w w:val="105"/>
                <w:sz w:val="22"/>
                <w:szCs w:val="22"/>
              </w:rPr>
              <w:t xml:space="preserve">In case of bidder participated through </w:t>
            </w:r>
            <w:r w:rsidR="003525D7" w:rsidRPr="004D6F77">
              <w:rPr>
                <w:color w:val="000000"/>
                <w:w w:val="105"/>
                <w:sz w:val="22"/>
                <w:szCs w:val="22"/>
              </w:rPr>
              <w:t>Joint Venture</w:t>
            </w:r>
            <w:r w:rsidRPr="004D6F77">
              <w:rPr>
                <w:color w:val="000000"/>
                <w:w w:val="105"/>
                <w:sz w:val="22"/>
                <w:szCs w:val="22"/>
              </w:rPr>
              <w:t xml:space="preserve">, the MAAT shall be considered together.  </w:t>
            </w:r>
          </w:p>
          <w:p w:rsidR="007A471E" w:rsidRPr="004D6F77" w:rsidRDefault="002F0B25" w:rsidP="004B4D10">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The bidder has to furnish the Annual Turnover of the company based on audited accounts of the last Five Financial Years</w:t>
            </w:r>
            <w:r w:rsidR="009621D3" w:rsidRPr="004D6F77">
              <w:rPr>
                <w:color w:val="000000"/>
                <w:w w:val="105"/>
                <w:sz w:val="22"/>
                <w:szCs w:val="22"/>
              </w:rPr>
              <w:t>.</w:t>
            </w:r>
          </w:p>
          <w:p w:rsidR="007A471E" w:rsidRPr="004D6F77" w:rsidRDefault="002F0B25" w:rsidP="00F60376">
            <w:pPr>
              <w:widowControl w:val="0"/>
              <w:numPr>
                <w:ilvl w:val="0"/>
                <w:numId w:val="7"/>
              </w:numPr>
              <w:autoSpaceDE w:val="0"/>
              <w:autoSpaceDN w:val="0"/>
              <w:spacing w:line="360" w:lineRule="auto"/>
              <w:ind w:right="899"/>
              <w:jc w:val="both"/>
              <w:rPr>
                <w:color w:val="000000"/>
                <w:w w:val="105"/>
                <w:sz w:val="22"/>
                <w:szCs w:val="22"/>
              </w:rPr>
            </w:pPr>
            <w:r w:rsidRPr="004D6F77">
              <w:rPr>
                <w:color w:val="000000"/>
                <w:w w:val="105"/>
                <w:sz w:val="22"/>
                <w:szCs w:val="22"/>
              </w:rPr>
              <w:t xml:space="preserve">In case of </w:t>
            </w:r>
            <w:r w:rsidR="003525D7" w:rsidRPr="004D6F77">
              <w:rPr>
                <w:color w:val="000000"/>
                <w:w w:val="105"/>
                <w:sz w:val="22"/>
                <w:szCs w:val="22"/>
              </w:rPr>
              <w:t>Joint Venture</w:t>
            </w:r>
            <w:r w:rsidRPr="004D6F77">
              <w:rPr>
                <w:color w:val="000000"/>
                <w:w w:val="105"/>
                <w:sz w:val="22"/>
                <w:szCs w:val="22"/>
              </w:rPr>
              <w:t>, (Fin-1) of the Bidder(s) shall be furnished independently by each partner</w:t>
            </w:r>
            <w:r w:rsidR="009621D3" w:rsidRPr="004D6F77">
              <w:rPr>
                <w:color w:val="000000"/>
                <w:w w:val="105"/>
                <w:sz w:val="22"/>
                <w:szCs w:val="22"/>
              </w:rPr>
              <w:t>.</w:t>
            </w:r>
          </w:p>
          <w:p w:rsidR="007A471E" w:rsidRPr="001C7472" w:rsidRDefault="002F0B25" w:rsidP="00F60376">
            <w:pPr>
              <w:widowControl w:val="0"/>
              <w:autoSpaceDE w:val="0"/>
              <w:autoSpaceDN w:val="0"/>
              <w:spacing w:line="360" w:lineRule="auto"/>
              <w:ind w:left="567" w:right="899"/>
              <w:jc w:val="center"/>
              <w:rPr>
                <w:b/>
                <w:bCs/>
                <w:color w:val="000000"/>
                <w:w w:val="105"/>
                <w:sz w:val="22"/>
                <w:szCs w:val="22"/>
              </w:rPr>
            </w:pPr>
            <w:r w:rsidRPr="001C7472">
              <w:rPr>
                <w:b/>
                <w:bCs/>
                <w:color w:val="000000"/>
                <w:w w:val="105"/>
                <w:sz w:val="22"/>
                <w:szCs w:val="22"/>
              </w:rPr>
              <w:t>Table-Fin-1</w:t>
            </w:r>
            <w:r w:rsidR="00F60376" w:rsidRPr="001C7472">
              <w:rPr>
                <w:b/>
                <w:bCs/>
                <w:color w:val="000000"/>
                <w:w w:val="105"/>
                <w:sz w:val="22"/>
                <w:szCs w:val="22"/>
              </w:rPr>
              <w:t xml:space="preserve"> (</w:t>
            </w:r>
            <w:r w:rsidRPr="001C7472">
              <w:rPr>
                <w:b/>
                <w:bCs/>
                <w:color w:val="000000"/>
                <w:w w:val="105"/>
                <w:sz w:val="22"/>
                <w:szCs w:val="22"/>
              </w:rPr>
              <w:t>MAAT Schedule</w:t>
            </w:r>
            <w:r w:rsidR="00F60376" w:rsidRPr="001C7472">
              <w:rPr>
                <w:b/>
                <w:bCs/>
                <w:color w:val="000000"/>
                <w:w w:val="105"/>
                <w:sz w:val="22"/>
                <w:szCs w:val="22"/>
              </w:rPr>
              <w:t>)</w:t>
            </w:r>
          </w:p>
          <w:p w:rsidR="007A471E" w:rsidRPr="004D6F77" w:rsidRDefault="002F0B25" w:rsidP="00F60376">
            <w:pPr>
              <w:widowControl w:val="0"/>
              <w:autoSpaceDE w:val="0"/>
              <w:autoSpaceDN w:val="0"/>
              <w:spacing w:line="360" w:lineRule="auto"/>
              <w:ind w:left="567" w:right="141"/>
              <w:jc w:val="center"/>
              <w:rPr>
                <w:color w:val="000000"/>
                <w:w w:val="105"/>
                <w:sz w:val="22"/>
                <w:szCs w:val="22"/>
              </w:rPr>
            </w:pPr>
            <w:r w:rsidRPr="004D6F77">
              <w:rPr>
                <w:color w:val="000000"/>
                <w:w w:val="105"/>
                <w:sz w:val="22"/>
                <w:szCs w:val="22"/>
              </w:rPr>
              <w:t xml:space="preserve">(Name of Bidder or </w:t>
            </w:r>
            <w:r w:rsidR="003525D7" w:rsidRPr="004D6F77">
              <w:rPr>
                <w:color w:val="000000"/>
                <w:w w:val="105"/>
                <w:sz w:val="22"/>
                <w:szCs w:val="22"/>
              </w:rPr>
              <w:t>Joint Venture</w:t>
            </w:r>
            <w:r w:rsidRPr="004D6F77">
              <w:rPr>
                <w:color w:val="000000"/>
                <w:w w:val="105"/>
                <w:sz w:val="22"/>
                <w:szCs w:val="22"/>
              </w:rPr>
              <w:t xml:space="preserve"> Partner)</w:t>
            </w:r>
          </w:p>
          <w:tbl>
            <w:tblPr>
              <w:tblW w:w="8534" w:type="dxa"/>
              <w:tblInd w:w="817" w:type="dxa"/>
              <w:tblLayout w:type="fixed"/>
              <w:tblLook w:val="0000" w:firstRow="0" w:lastRow="0" w:firstColumn="0" w:lastColumn="0" w:noHBand="0" w:noVBand="0"/>
            </w:tblPr>
            <w:tblGrid>
              <w:gridCol w:w="1276"/>
              <w:gridCol w:w="1701"/>
              <w:gridCol w:w="2864"/>
              <w:gridCol w:w="2693"/>
            </w:tblGrid>
            <w:tr w:rsidR="00A33E3B" w:rsidTr="009A5B3B">
              <w:tc>
                <w:tcPr>
                  <w:tcW w:w="1276" w:type="dxa"/>
                  <w:tcBorders>
                    <w:top w:val="single" w:sz="4" w:space="0" w:color="000000"/>
                    <w:left w:val="single" w:sz="4" w:space="0" w:color="000000"/>
                    <w:bottom w:val="single" w:sz="4" w:space="0" w:color="auto"/>
                  </w:tcBorders>
                  <w:shd w:val="clear" w:color="auto" w:fill="auto"/>
                </w:tcPr>
                <w:p w:rsidR="007A471E" w:rsidRPr="001C7472" w:rsidRDefault="002F0B25" w:rsidP="00994208">
                  <w:pPr>
                    <w:widowControl w:val="0"/>
                    <w:autoSpaceDE w:val="0"/>
                    <w:autoSpaceDN w:val="0"/>
                    <w:ind w:right="-42" w:hanging="27"/>
                    <w:jc w:val="both"/>
                    <w:rPr>
                      <w:b/>
                      <w:bCs/>
                      <w:color w:val="000000"/>
                      <w:w w:val="105"/>
                      <w:sz w:val="22"/>
                      <w:szCs w:val="22"/>
                    </w:rPr>
                  </w:pPr>
                  <w:r w:rsidRPr="001C7472">
                    <w:rPr>
                      <w:b/>
                      <w:bCs/>
                      <w:color w:val="000000"/>
                      <w:w w:val="105"/>
                      <w:sz w:val="22"/>
                      <w:szCs w:val="22"/>
                    </w:rPr>
                    <w:t>Sl. No</w:t>
                  </w:r>
                </w:p>
              </w:tc>
              <w:tc>
                <w:tcPr>
                  <w:tcW w:w="1701" w:type="dxa"/>
                  <w:tcBorders>
                    <w:top w:val="single" w:sz="4" w:space="0" w:color="000000"/>
                    <w:left w:val="single" w:sz="4" w:space="0" w:color="000000"/>
                    <w:bottom w:val="single" w:sz="4" w:space="0" w:color="auto"/>
                    <w:right w:val="single" w:sz="4" w:space="0" w:color="auto"/>
                  </w:tcBorders>
                  <w:shd w:val="clear" w:color="auto" w:fill="auto"/>
                </w:tcPr>
                <w:p w:rsidR="007A471E" w:rsidRPr="001C7472" w:rsidRDefault="002F0B25" w:rsidP="00994208">
                  <w:pPr>
                    <w:widowControl w:val="0"/>
                    <w:autoSpaceDE w:val="0"/>
                    <w:autoSpaceDN w:val="0"/>
                    <w:ind w:right="-42" w:hanging="27"/>
                    <w:jc w:val="both"/>
                    <w:rPr>
                      <w:b/>
                      <w:bCs/>
                      <w:color w:val="000000"/>
                      <w:w w:val="105"/>
                      <w:sz w:val="22"/>
                      <w:szCs w:val="22"/>
                    </w:rPr>
                  </w:pPr>
                  <w:r w:rsidRPr="001C7472">
                    <w:rPr>
                      <w:b/>
                      <w:bCs/>
                      <w:color w:val="000000"/>
                      <w:w w:val="105"/>
                      <w:sz w:val="22"/>
                      <w:szCs w:val="22"/>
                    </w:rPr>
                    <w:t>Financial Year</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7A471E" w:rsidRPr="001C7472" w:rsidRDefault="002F0B25" w:rsidP="00994208">
                  <w:pPr>
                    <w:widowControl w:val="0"/>
                    <w:autoSpaceDE w:val="0"/>
                    <w:autoSpaceDN w:val="0"/>
                    <w:ind w:right="-42" w:hanging="27"/>
                    <w:jc w:val="both"/>
                    <w:rPr>
                      <w:b/>
                      <w:bCs/>
                      <w:color w:val="000000"/>
                      <w:w w:val="105"/>
                      <w:sz w:val="22"/>
                      <w:szCs w:val="22"/>
                    </w:rPr>
                  </w:pPr>
                  <w:r w:rsidRPr="001C7472">
                    <w:rPr>
                      <w:b/>
                      <w:bCs/>
                      <w:color w:val="000000"/>
                      <w:w w:val="105"/>
                      <w:sz w:val="22"/>
                      <w:szCs w:val="22"/>
                    </w:rPr>
                    <w:t xml:space="preserve">Annual Turnover (excluding associate companies on Standalone </w:t>
                  </w:r>
                  <w:r w:rsidRPr="001C7472">
                    <w:rPr>
                      <w:b/>
                      <w:bCs/>
                      <w:color w:val="000000"/>
                      <w:w w:val="105"/>
                      <w:sz w:val="22"/>
                      <w:szCs w:val="22"/>
                    </w:rPr>
                    <w:lastRenderedPageBreak/>
                    <w:t>Basis) of the Bidder</w:t>
                  </w:r>
                  <w:r w:rsidR="009A5B3B" w:rsidRPr="001C7472">
                    <w:rPr>
                      <w:b/>
                      <w:bCs/>
                      <w:color w:val="000000"/>
                      <w:w w:val="105"/>
                      <w:sz w:val="22"/>
                      <w:szCs w:val="22"/>
                    </w:rPr>
                    <w:t xml:space="preserve"> </w:t>
                  </w:r>
                  <w:r w:rsidRPr="001C7472">
                    <w:rPr>
                      <w:b/>
                      <w:bCs/>
                      <w:color w:val="000000"/>
                      <w:w w:val="105"/>
                      <w:sz w:val="22"/>
                      <w:szCs w:val="22"/>
                    </w:rPr>
                    <w:t>(in INR Crores)</w:t>
                  </w:r>
                </w:p>
              </w:tc>
              <w:tc>
                <w:tcPr>
                  <w:tcW w:w="2693" w:type="dxa"/>
                  <w:tcBorders>
                    <w:top w:val="single" w:sz="4" w:space="0" w:color="auto"/>
                    <w:left w:val="single" w:sz="4" w:space="0" w:color="auto"/>
                    <w:bottom w:val="single" w:sz="4" w:space="0" w:color="auto"/>
                    <w:right w:val="single" w:sz="4" w:space="0" w:color="auto"/>
                  </w:tcBorders>
                </w:tcPr>
                <w:p w:rsidR="007A471E" w:rsidRPr="001C7472" w:rsidRDefault="002F0B25" w:rsidP="00994208">
                  <w:pPr>
                    <w:widowControl w:val="0"/>
                    <w:autoSpaceDE w:val="0"/>
                    <w:autoSpaceDN w:val="0"/>
                    <w:ind w:right="-42" w:hanging="27"/>
                    <w:jc w:val="both"/>
                    <w:rPr>
                      <w:b/>
                      <w:bCs/>
                      <w:color w:val="000000"/>
                      <w:w w:val="105"/>
                      <w:sz w:val="22"/>
                      <w:szCs w:val="22"/>
                    </w:rPr>
                  </w:pPr>
                  <w:r w:rsidRPr="001C7472">
                    <w:rPr>
                      <w:b/>
                      <w:bCs/>
                      <w:color w:val="000000"/>
                      <w:w w:val="105"/>
                      <w:sz w:val="22"/>
                      <w:szCs w:val="22"/>
                    </w:rPr>
                    <w:lastRenderedPageBreak/>
                    <w:t xml:space="preserve">Best </w:t>
                  </w:r>
                  <w:r w:rsidR="009A5B3B" w:rsidRPr="001C7472">
                    <w:rPr>
                      <w:b/>
                      <w:bCs/>
                      <w:color w:val="000000"/>
                      <w:w w:val="105"/>
                      <w:sz w:val="22"/>
                      <w:szCs w:val="22"/>
                    </w:rPr>
                    <w:t>Three Years</w:t>
                  </w:r>
                  <w:r w:rsidRPr="001C7472">
                    <w:rPr>
                      <w:b/>
                      <w:bCs/>
                      <w:color w:val="000000"/>
                      <w:w w:val="105"/>
                      <w:sz w:val="22"/>
                      <w:szCs w:val="22"/>
                    </w:rPr>
                    <w:t xml:space="preserve"> Annual Turnover (excluding associate companies on </w:t>
                  </w:r>
                  <w:r w:rsidRPr="001C7472">
                    <w:rPr>
                      <w:b/>
                      <w:bCs/>
                      <w:color w:val="000000"/>
                      <w:w w:val="105"/>
                      <w:sz w:val="22"/>
                      <w:szCs w:val="22"/>
                    </w:rPr>
                    <w:lastRenderedPageBreak/>
                    <w:t>Standalone Basis) of the Bidder</w:t>
                  </w:r>
                  <w:r w:rsidR="009A5B3B" w:rsidRPr="001C7472">
                    <w:rPr>
                      <w:b/>
                      <w:bCs/>
                      <w:color w:val="000000"/>
                      <w:w w:val="105"/>
                      <w:sz w:val="22"/>
                      <w:szCs w:val="22"/>
                    </w:rPr>
                    <w:t xml:space="preserve"> </w:t>
                  </w:r>
                  <w:r w:rsidRPr="001C7472">
                    <w:rPr>
                      <w:b/>
                      <w:bCs/>
                      <w:color w:val="000000"/>
                      <w:w w:val="105"/>
                      <w:sz w:val="22"/>
                      <w:szCs w:val="22"/>
                    </w:rPr>
                    <w:t>(in INR Crores)</w:t>
                  </w:r>
                </w:p>
              </w:tc>
            </w:tr>
            <w:tr w:rsidR="00A33E3B"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693" w:type="dxa"/>
                  <w:tcBorders>
                    <w:top w:val="single" w:sz="4" w:space="0" w:color="auto"/>
                    <w:left w:val="single" w:sz="4" w:space="0" w:color="auto"/>
                    <w:bottom w:val="single" w:sz="4" w:space="0" w:color="auto"/>
                    <w:right w:val="single" w:sz="4" w:space="0" w:color="auto"/>
                  </w:tcBorders>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693" w:type="dxa"/>
                  <w:tcBorders>
                    <w:top w:val="single" w:sz="4" w:space="0" w:color="auto"/>
                    <w:left w:val="single" w:sz="4" w:space="0" w:color="auto"/>
                    <w:bottom w:val="single" w:sz="4" w:space="0" w:color="auto"/>
                    <w:right w:val="single" w:sz="4" w:space="0" w:color="auto"/>
                  </w:tcBorders>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693" w:type="dxa"/>
                  <w:tcBorders>
                    <w:top w:val="single" w:sz="4" w:space="0" w:color="auto"/>
                    <w:left w:val="single" w:sz="4" w:space="0" w:color="auto"/>
                    <w:bottom w:val="single" w:sz="4" w:space="0" w:color="auto"/>
                    <w:right w:val="single" w:sz="4" w:space="0" w:color="auto"/>
                  </w:tcBorders>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693" w:type="dxa"/>
                  <w:tcBorders>
                    <w:top w:val="single" w:sz="4" w:space="0" w:color="auto"/>
                    <w:left w:val="single" w:sz="4" w:space="0" w:color="auto"/>
                    <w:bottom w:val="single" w:sz="4" w:space="0" w:color="auto"/>
                    <w:right w:val="single" w:sz="4" w:space="0" w:color="auto"/>
                  </w:tcBorders>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c>
                <w:tcPr>
                  <w:tcW w:w="2693" w:type="dxa"/>
                  <w:tcBorders>
                    <w:top w:val="single" w:sz="4" w:space="0" w:color="auto"/>
                    <w:left w:val="single" w:sz="4" w:space="0" w:color="auto"/>
                    <w:bottom w:val="single" w:sz="4" w:space="0" w:color="auto"/>
                    <w:right w:val="single" w:sz="4" w:space="0" w:color="auto"/>
                  </w:tcBorders>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2F0B25" w:rsidP="004D6F77">
                  <w:pPr>
                    <w:widowControl w:val="0"/>
                    <w:autoSpaceDE w:val="0"/>
                    <w:autoSpaceDN w:val="0"/>
                    <w:spacing w:line="360" w:lineRule="auto"/>
                    <w:ind w:left="567" w:right="141"/>
                    <w:jc w:val="both"/>
                    <w:rPr>
                      <w:color w:val="000000"/>
                      <w:w w:val="105"/>
                      <w:sz w:val="22"/>
                      <w:szCs w:val="22"/>
                    </w:rPr>
                  </w:pPr>
                  <w:r>
                    <w:rPr>
                      <w:color w:val="000000"/>
                      <w:w w:val="105"/>
                      <w:sz w:val="22"/>
                      <w:szCs w:val="22"/>
                    </w:rPr>
                    <w:t>A</w:t>
                  </w:r>
                  <w:r w:rsidR="009A5B3B" w:rsidRPr="004D6F77">
                    <w:rPr>
                      <w:color w:val="000000"/>
                      <w:w w:val="105"/>
                      <w:sz w:val="22"/>
                      <w:szCs w:val="22"/>
                    </w:rPr>
                    <w:t xml:space="preserve">= </w:t>
                  </w:r>
                  <w:r w:rsidRPr="00900636">
                    <w:rPr>
                      <w:color w:val="000000"/>
                      <w:w w:val="105"/>
                      <w:sz w:val="22"/>
                      <w:szCs w:val="22"/>
                      <w:highlight w:val="green"/>
                    </w:rPr>
                    <w:t xml:space="preserve">Total </w:t>
                  </w:r>
                  <w:r w:rsidR="009A5B3B" w:rsidRPr="00900636">
                    <w:rPr>
                      <w:color w:val="000000"/>
                      <w:w w:val="105"/>
                      <w:sz w:val="22"/>
                      <w:szCs w:val="22"/>
                      <w:highlight w:val="green"/>
                    </w:rPr>
                    <w:t>of best</w:t>
                  </w:r>
                  <w:r w:rsidRPr="00900636">
                    <w:rPr>
                      <w:color w:val="000000"/>
                      <w:w w:val="105"/>
                      <w:sz w:val="22"/>
                      <w:szCs w:val="22"/>
                      <w:highlight w:val="green"/>
                    </w:rPr>
                    <w:t xml:space="preserve"> 3FY Annual Turnover</w:t>
                  </w:r>
                </w:p>
              </w:tc>
              <w:tc>
                <w:tcPr>
                  <w:tcW w:w="2693" w:type="dxa"/>
                  <w:tcBorders>
                    <w:top w:val="single" w:sz="4" w:space="0" w:color="auto"/>
                    <w:left w:val="single" w:sz="4" w:space="0" w:color="auto"/>
                    <w:bottom w:val="single" w:sz="4" w:space="0" w:color="auto"/>
                    <w:right w:val="single" w:sz="4" w:space="0" w:color="auto"/>
                  </w:tcBorders>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rsidR="007A471E"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 xml:space="preserve">B.  = </w:t>
                  </w:r>
                  <w:r w:rsidRPr="00900636">
                    <w:rPr>
                      <w:color w:val="000000"/>
                      <w:w w:val="105"/>
                      <w:sz w:val="22"/>
                      <w:szCs w:val="22"/>
                      <w:highlight w:val="green"/>
                    </w:rPr>
                    <w:t>(A/3) Average of Annual Turnover for best 3FY</w:t>
                  </w:r>
                </w:p>
              </w:tc>
              <w:tc>
                <w:tcPr>
                  <w:tcW w:w="2693" w:type="dxa"/>
                  <w:tcBorders>
                    <w:top w:val="single" w:sz="4" w:space="0" w:color="auto"/>
                    <w:left w:val="single" w:sz="4" w:space="0" w:color="auto"/>
                    <w:bottom w:val="single" w:sz="4" w:space="0" w:color="auto"/>
                    <w:right w:val="single" w:sz="4" w:space="0" w:color="auto"/>
                  </w:tcBorders>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bl>
          <w:p w:rsidR="009A5B3B" w:rsidRPr="004D6F77" w:rsidRDefault="009A5B3B" w:rsidP="004D6F77">
            <w:pPr>
              <w:widowControl w:val="0"/>
              <w:autoSpaceDE w:val="0"/>
              <w:autoSpaceDN w:val="0"/>
              <w:spacing w:line="360" w:lineRule="auto"/>
              <w:ind w:left="567" w:right="141"/>
              <w:jc w:val="both"/>
              <w:rPr>
                <w:color w:val="000000"/>
                <w:w w:val="105"/>
                <w:sz w:val="22"/>
                <w:szCs w:val="22"/>
              </w:rPr>
            </w:pPr>
          </w:p>
          <w:p w:rsidR="007A471E" w:rsidRPr="004D6F77" w:rsidRDefault="002F0B25" w:rsidP="00F60376">
            <w:pPr>
              <w:widowControl w:val="0"/>
              <w:autoSpaceDE w:val="0"/>
              <w:autoSpaceDN w:val="0"/>
              <w:spacing w:line="360" w:lineRule="auto"/>
              <w:ind w:left="567" w:right="899"/>
              <w:jc w:val="both"/>
              <w:rPr>
                <w:color w:val="000000"/>
                <w:w w:val="105"/>
                <w:sz w:val="22"/>
                <w:szCs w:val="22"/>
              </w:rPr>
            </w:pPr>
            <w:r w:rsidRPr="001C7472">
              <w:rPr>
                <w:b/>
                <w:bCs/>
                <w:color w:val="000000"/>
                <w:w w:val="105"/>
                <w:sz w:val="22"/>
                <w:szCs w:val="22"/>
              </w:rPr>
              <w:t>Note 1-</w:t>
            </w:r>
            <w:r w:rsidRPr="004D6F77">
              <w:rPr>
                <w:color w:val="000000"/>
                <w:w w:val="105"/>
                <w:sz w:val="22"/>
                <w:szCs w:val="22"/>
              </w:rPr>
              <w:t xml:space="preserve"> “Annual gross revenue from operations/gross operating income as incorporated in the profit &amp; loss account excluding other operative income / other income”.</w:t>
            </w:r>
          </w:p>
          <w:p w:rsidR="007A471E" w:rsidRPr="004D6F77" w:rsidRDefault="002F0B25" w:rsidP="00F60376">
            <w:pPr>
              <w:widowControl w:val="0"/>
              <w:autoSpaceDE w:val="0"/>
              <w:autoSpaceDN w:val="0"/>
              <w:spacing w:line="360" w:lineRule="auto"/>
              <w:ind w:left="567" w:right="899"/>
              <w:jc w:val="both"/>
              <w:rPr>
                <w:color w:val="000000"/>
                <w:w w:val="105"/>
                <w:sz w:val="22"/>
                <w:szCs w:val="22"/>
              </w:rPr>
            </w:pPr>
            <w:r w:rsidRPr="001C7472">
              <w:rPr>
                <w:b/>
                <w:bCs/>
                <w:color w:val="000000"/>
                <w:w w:val="105"/>
                <w:sz w:val="22"/>
                <w:szCs w:val="22"/>
              </w:rPr>
              <w:t xml:space="preserve">Note </w:t>
            </w:r>
            <w:r w:rsidR="00F60376" w:rsidRPr="001C7472">
              <w:rPr>
                <w:b/>
                <w:bCs/>
                <w:color w:val="000000"/>
                <w:w w:val="105"/>
                <w:sz w:val="22"/>
                <w:szCs w:val="22"/>
              </w:rPr>
              <w:t>2:</w:t>
            </w:r>
            <w:r w:rsidR="00F60376" w:rsidRPr="004D6F77">
              <w:rPr>
                <w:color w:val="000000"/>
                <w:w w:val="105"/>
                <w:sz w:val="22"/>
                <w:szCs w:val="22"/>
              </w:rPr>
              <w:t xml:space="preserve"> -</w:t>
            </w:r>
            <w:r w:rsidRPr="004D6F77">
              <w:rPr>
                <w:color w:val="000000"/>
                <w:w w:val="105"/>
                <w:sz w:val="22"/>
                <w:szCs w:val="22"/>
              </w:rPr>
              <w:t xml:space="preserve"> In case bidder is a holding company, the Financial Position criteria above shall be that of holding company only (i.e. excluding its subsidiary / group companies). In case bidder is a subsidiary of a holding company, the Financial Position criteria above shall be that of subsidiary company only (i.e. excluding its holding company).</w:t>
            </w:r>
          </w:p>
          <w:p w:rsidR="007A471E" w:rsidRPr="004D6F77" w:rsidRDefault="007A471E" w:rsidP="00F60376">
            <w:pPr>
              <w:widowControl w:val="0"/>
              <w:autoSpaceDE w:val="0"/>
              <w:autoSpaceDN w:val="0"/>
              <w:spacing w:line="360" w:lineRule="auto"/>
              <w:ind w:left="567" w:right="899"/>
              <w:jc w:val="both"/>
              <w:rPr>
                <w:color w:val="000000"/>
                <w:w w:val="105"/>
                <w:sz w:val="22"/>
                <w:szCs w:val="22"/>
              </w:rPr>
            </w:pPr>
          </w:p>
          <w:p w:rsidR="007A471E" w:rsidRPr="00921637" w:rsidRDefault="002F0B25" w:rsidP="00F60376">
            <w:pPr>
              <w:widowControl w:val="0"/>
              <w:autoSpaceDE w:val="0"/>
              <w:autoSpaceDN w:val="0"/>
              <w:spacing w:line="360" w:lineRule="auto"/>
              <w:ind w:right="899" w:firstLine="567"/>
              <w:jc w:val="both"/>
              <w:rPr>
                <w:b/>
                <w:bCs/>
                <w:color w:val="000000"/>
                <w:w w:val="105"/>
                <w:sz w:val="22"/>
                <w:szCs w:val="22"/>
              </w:rPr>
            </w:pPr>
            <w:r w:rsidRPr="00921637">
              <w:rPr>
                <w:b/>
                <w:bCs/>
                <w:color w:val="000000"/>
                <w:w w:val="105"/>
                <w:sz w:val="22"/>
                <w:szCs w:val="22"/>
              </w:rPr>
              <w:t xml:space="preserve">2.2 LIQUID ASSETS AND ACCESS TO CREDIT FACILITY: </w:t>
            </w:r>
          </w:p>
          <w:p w:rsidR="007A471E" w:rsidRPr="004D6F77" w:rsidRDefault="002F0B25" w:rsidP="00F60376">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Bidder shall be financially sound and stable. The liquid assets (Cash at Bank &amp; Fixed Deposit) and Un-</w:t>
            </w:r>
            <w:r w:rsidR="006C101C" w:rsidRPr="004D6F77">
              <w:rPr>
                <w:color w:val="000000"/>
                <w:w w:val="105"/>
                <w:sz w:val="22"/>
                <w:szCs w:val="22"/>
              </w:rPr>
              <w:t>Utilized</w:t>
            </w:r>
            <w:r w:rsidRPr="004D6F77">
              <w:rPr>
                <w:color w:val="000000"/>
                <w:w w:val="105"/>
                <w:sz w:val="22"/>
                <w:szCs w:val="22"/>
              </w:rPr>
              <w:t xml:space="preserve"> credit facility (both Fund &amp; </w:t>
            </w:r>
            <w:r w:rsidR="00DA45E0" w:rsidRPr="004D6F77">
              <w:rPr>
                <w:color w:val="000000"/>
                <w:w w:val="105"/>
                <w:sz w:val="22"/>
                <w:szCs w:val="22"/>
              </w:rPr>
              <w:t>Non-Fund</w:t>
            </w:r>
            <w:r w:rsidRPr="004D6F77">
              <w:rPr>
                <w:color w:val="000000"/>
                <w:w w:val="105"/>
                <w:sz w:val="22"/>
                <w:szCs w:val="22"/>
              </w:rPr>
              <w:t xml:space="preserve"> based) available from bank(s) duly certified by the Bank(s), within one Month prior to the date </w:t>
            </w:r>
            <w:r w:rsidR="00DA45E0" w:rsidRPr="004D6F77">
              <w:rPr>
                <w:color w:val="000000"/>
                <w:w w:val="105"/>
                <w:sz w:val="22"/>
                <w:szCs w:val="22"/>
              </w:rPr>
              <w:t>of originally</w:t>
            </w:r>
            <w:r w:rsidR="00505C96" w:rsidRPr="004D6F77">
              <w:rPr>
                <w:color w:val="000000"/>
                <w:w w:val="105"/>
                <w:sz w:val="22"/>
                <w:szCs w:val="22"/>
              </w:rPr>
              <w:t xml:space="preserve"> scheduled date of bid opening </w:t>
            </w:r>
            <w:r w:rsidRPr="004D6F77">
              <w:rPr>
                <w:color w:val="000000"/>
                <w:w w:val="105"/>
                <w:sz w:val="22"/>
                <w:szCs w:val="22"/>
              </w:rPr>
              <w:t xml:space="preserve">as indicated in the following </w:t>
            </w:r>
            <w:r w:rsidR="00881663" w:rsidRPr="004D6F77">
              <w:rPr>
                <w:color w:val="000000"/>
                <w:w w:val="105"/>
                <w:sz w:val="22"/>
                <w:szCs w:val="22"/>
              </w:rPr>
              <w:t>format (</w:t>
            </w:r>
            <w:r w:rsidR="006F573B" w:rsidRPr="004D6F77">
              <w:rPr>
                <w:color w:val="000000"/>
                <w:w w:val="105"/>
                <w:sz w:val="22"/>
                <w:szCs w:val="22"/>
              </w:rPr>
              <w:t>Fin – 2)</w:t>
            </w:r>
            <w:r w:rsidRPr="004D6F77">
              <w:rPr>
                <w:color w:val="000000"/>
                <w:w w:val="105"/>
                <w:sz w:val="22"/>
                <w:szCs w:val="22"/>
              </w:rPr>
              <w:t xml:space="preserve"> should not be less than 15% (Fifteen Percent) of estimated cost of the package(s)/works</w:t>
            </w:r>
            <w:r w:rsidR="00723A99">
              <w:rPr>
                <w:color w:val="000000"/>
                <w:w w:val="105"/>
                <w:sz w:val="22"/>
                <w:szCs w:val="22"/>
              </w:rPr>
              <w:t xml:space="preserve"> i.e </w:t>
            </w:r>
            <w:r w:rsidR="00723A99" w:rsidRPr="00781230">
              <w:rPr>
                <w:b/>
                <w:color w:val="000000"/>
                <w:w w:val="105"/>
                <w:sz w:val="22"/>
                <w:szCs w:val="22"/>
                <w:highlight w:val="cyan"/>
              </w:rPr>
              <w:t xml:space="preserve">₹ </w:t>
            </w:r>
            <w:r w:rsidR="00A73C18" w:rsidRPr="00781230">
              <w:rPr>
                <w:b/>
                <w:color w:val="000000"/>
                <w:w w:val="105"/>
                <w:sz w:val="22"/>
                <w:szCs w:val="22"/>
                <w:highlight w:val="cyan"/>
              </w:rPr>
              <w:t xml:space="preserve"> </w:t>
            </w:r>
            <w:r w:rsidR="00781230" w:rsidRPr="00781230">
              <w:rPr>
                <w:b/>
                <w:color w:val="000000"/>
                <w:w w:val="105"/>
                <w:sz w:val="22"/>
                <w:szCs w:val="22"/>
                <w:highlight w:val="cyan"/>
              </w:rPr>
              <w:t>8,62,69,821</w:t>
            </w:r>
            <w:r w:rsidR="00194384" w:rsidRPr="00781230">
              <w:rPr>
                <w:color w:val="000000"/>
                <w:w w:val="105"/>
                <w:sz w:val="22"/>
                <w:szCs w:val="22"/>
                <w:highlight w:val="cyan"/>
              </w:rPr>
              <w:t>/-</w:t>
            </w:r>
            <w:r w:rsidRPr="00781230">
              <w:rPr>
                <w:color w:val="000000"/>
                <w:w w:val="105"/>
                <w:sz w:val="22"/>
                <w:szCs w:val="22"/>
                <w:highlight w:val="cyan"/>
              </w:rPr>
              <w:t>.</w:t>
            </w:r>
            <w:r w:rsidRPr="004D6F77">
              <w:rPr>
                <w:color w:val="000000"/>
                <w:w w:val="105"/>
                <w:sz w:val="22"/>
                <w:szCs w:val="22"/>
              </w:rPr>
              <w:t xml:space="preserve"> For this </w:t>
            </w:r>
            <w:r w:rsidR="00DA45E0" w:rsidRPr="004D6F77">
              <w:rPr>
                <w:color w:val="000000"/>
                <w:w w:val="105"/>
                <w:sz w:val="22"/>
                <w:szCs w:val="22"/>
              </w:rPr>
              <w:t>purpose,</w:t>
            </w:r>
            <w:r w:rsidRPr="004D6F77">
              <w:rPr>
                <w:color w:val="000000"/>
                <w:w w:val="105"/>
                <w:sz w:val="22"/>
                <w:szCs w:val="22"/>
              </w:rPr>
              <w:t xml:space="preserve"> the liquid Assets and Un-Utilized Credit facilities of Partners of </w:t>
            </w:r>
            <w:r w:rsidR="003525D7" w:rsidRPr="004D6F77">
              <w:rPr>
                <w:color w:val="000000"/>
                <w:w w:val="105"/>
                <w:sz w:val="22"/>
                <w:szCs w:val="22"/>
              </w:rPr>
              <w:t>Joint Venture</w:t>
            </w:r>
            <w:r w:rsidRPr="004D6F77">
              <w:rPr>
                <w:color w:val="000000"/>
                <w:w w:val="105"/>
                <w:sz w:val="22"/>
                <w:szCs w:val="22"/>
              </w:rPr>
              <w:t xml:space="preserve"> shall be considered together. </w:t>
            </w:r>
          </w:p>
          <w:p w:rsidR="007A471E" w:rsidRPr="004D6F77" w:rsidRDefault="002F0B25" w:rsidP="00F60376">
            <w:pPr>
              <w:widowControl w:val="0"/>
              <w:autoSpaceDE w:val="0"/>
              <w:autoSpaceDN w:val="0"/>
              <w:spacing w:line="360" w:lineRule="auto"/>
              <w:ind w:left="567" w:right="899"/>
              <w:jc w:val="both"/>
              <w:rPr>
                <w:color w:val="000000"/>
                <w:w w:val="105"/>
                <w:sz w:val="22"/>
                <w:szCs w:val="22"/>
              </w:rPr>
            </w:pPr>
            <w:r w:rsidRPr="00881663">
              <w:rPr>
                <w:b/>
                <w:bCs/>
                <w:color w:val="000000"/>
                <w:w w:val="105"/>
                <w:sz w:val="22"/>
                <w:szCs w:val="22"/>
              </w:rPr>
              <w:t>Note:</w:t>
            </w:r>
            <w:r w:rsidRPr="004D6F77">
              <w:rPr>
                <w:color w:val="000000"/>
                <w:w w:val="105"/>
                <w:sz w:val="22"/>
                <w:szCs w:val="22"/>
              </w:rPr>
              <w:t xml:space="preserve"> Liquid Assets and Credit facilities (Un-Utilized) are applicable independently for each package irrespective of the no. of packages in which bidder has participated. </w:t>
            </w:r>
          </w:p>
          <w:p w:rsidR="00031B85" w:rsidRPr="000E21C8" w:rsidRDefault="002F0B25" w:rsidP="00031B85">
            <w:pPr>
              <w:widowControl w:val="0"/>
              <w:tabs>
                <w:tab w:val="left" w:pos="7797"/>
              </w:tabs>
              <w:autoSpaceDE w:val="0"/>
              <w:autoSpaceDN w:val="0"/>
              <w:spacing w:before="95"/>
              <w:ind w:left="954"/>
              <w:jc w:val="center"/>
              <w:rPr>
                <w:bCs/>
                <w:w w:val="110"/>
                <w:sz w:val="20"/>
                <w:szCs w:val="20"/>
              </w:rPr>
            </w:pPr>
            <w:r w:rsidRPr="000E21C8">
              <w:rPr>
                <w:bCs/>
                <w:w w:val="110"/>
                <w:sz w:val="20"/>
                <w:szCs w:val="20"/>
              </w:rPr>
              <w:t>(PROFORMA FOR BANK BALANCE, FIXED DEPOSITS AND AVAILABILITY OF CREDIT FACILITIES)</w:t>
            </w:r>
          </w:p>
          <w:p w:rsidR="00031B85" w:rsidRPr="000E21C8" w:rsidRDefault="002F0B25" w:rsidP="00031B85">
            <w:pPr>
              <w:widowControl w:val="0"/>
              <w:autoSpaceDE w:val="0"/>
              <w:autoSpaceDN w:val="0"/>
              <w:spacing w:before="95"/>
              <w:jc w:val="center"/>
              <w:rPr>
                <w:b/>
                <w:w w:val="110"/>
                <w:sz w:val="20"/>
                <w:szCs w:val="20"/>
              </w:rPr>
            </w:pPr>
            <w:r w:rsidRPr="000E21C8">
              <w:rPr>
                <w:b/>
                <w:w w:val="110"/>
                <w:sz w:val="20"/>
                <w:szCs w:val="20"/>
              </w:rPr>
              <w:t>FIN-2 FORM</w:t>
            </w:r>
          </w:p>
          <w:p w:rsidR="00031B85" w:rsidRDefault="00031B85" w:rsidP="00031B85">
            <w:pPr>
              <w:widowControl w:val="0"/>
              <w:autoSpaceDE w:val="0"/>
              <w:autoSpaceDN w:val="0"/>
              <w:spacing w:before="95"/>
              <w:ind w:left="1843" w:right="963"/>
              <w:jc w:val="center"/>
              <w:rPr>
                <w:b/>
                <w:w w:val="110"/>
                <w:sz w:val="20"/>
                <w:szCs w:val="20"/>
              </w:rPr>
            </w:pPr>
          </w:p>
          <w:p w:rsidR="00031B85" w:rsidRPr="000E21C8" w:rsidRDefault="002F0B25" w:rsidP="00031B85">
            <w:pPr>
              <w:widowControl w:val="0"/>
              <w:autoSpaceDE w:val="0"/>
              <w:autoSpaceDN w:val="0"/>
              <w:spacing w:before="95"/>
              <w:ind w:left="1843" w:right="963"/>
              <w:jc w:val="center"/>
              <w:rPr>
                <w:b/>
                <w:w w:val="110"/>
                <w:sz w:val="20"/>
                <w:szCs w:val="20"/>
              </w:rPr>
            </w:pPr>
            <w:r w:rsidRPr="000E21C8">
              <w:rPr>
                <w:b/>
                <w:w w:val="110"/>
                <w:sz w:val="20"/>
                <w:szCs w:val="20"/>
              </w:rPr>
              <w:t>BANK CERTIFICATE</w:t>
            </w:r>
          </w:p>
          <w:p w:rsidR="00031B85" w:rsidRPr="00DE6D5A" w:rsidRDefault="002F0B25" w:rsidP="00DE6D5A">
            <w:pPr>
              <w:widowControl w:val="0"/>
              <w:autoSpaceDE w:val="0"/>
              <w:autoSpaceDN w:val="0"/>
              <w:spacing w:line="360" w:lineRule="auto"/>
              <w:ind w:left="567" w:right="899"/>
              <w:jc w:val="both"/>
              <w:rPr>
                <w:color w:val="000000"/>
                <w:w w:val="105"/>
                <w:sz w:val="22"/>
                <w:szCs w:val="22"/>
              </w:rPr>
            </w:pPr>
            <w:r w:rsidRPr="00DE6D5A">
              <w:rPr>
                <w:color w:val="000000"/>
                <w:w w:val="105"/>
                <w:sz w:val="22"/>
                <w:szCs w:val="22"/>
              </w:rPr>
              <w:t>This is to certify that M/s. …………………………………………………………… (Full Name &amp; Address), who are submitting their bid to OPTCL against their Tender Specification vide Ref. No…………………….&amp; Date  ………………….is our Customer for the past……. Years.</w:t>
            </w:r>
          </w:p>
          <w:p w:rsidR="00031B85" w:rsidRPr="00DE6D5A" w:rsidRDefault="002F0B25" w:rsidP="00DE6D5A">
            <w:pPr>
              <w:widowControl w:val="0"/>
              <w:autoSpaceDE w:val="0"/>
              <w:autoSpaceDN w:val="0"/>
              <w:spacing w:line="360" w:lineRule="auto"/>
              <w:ind w:left="567" w:right="899"/>
              <w:jc w:val="both"/>
              <w:rPr>
                <w:color w:val="000000"/>
                <w:w w:val="105"/>
                <w:sz w:val="22"/>
                <w:szCs w:val="22"/>
              </w:rPr>
            </w:pPr>
            <w:r w:rsidRPr="00DE6D5A">
              <w:rPr>
                <w:color w:val="000000"/>
                <w:w w:val="105"/>
                <w:sz w:val="22"/>
                <w:szCs w:val="22"/>
              </w:rPr>
              <w:t>Their financial transactions with our Bank have been satisfactory. Their Current A/c Balance &amp; Fixed Deposit Balance as on &lt;Date&gt; &lt;Month&gt; &lt;Year&gt; is also indicated below:</w:t>
            </w:r>
          </w:p>
          <w:p w:rsidR="00031B85" w:rsidRPr="000E21C8" w:rsidRDefault="002F0B25" w:rsidP="00031B85">
            <w:pPr>
              <w:widowControl w:val="0"/>
              <w:autoSpaceDE w:val="0"/>
              <w:autoSpaceDN w:val="0"/>
              <w:spacing w:before="95"/>
              <w:ind w:left="1843" w:right="963"/>
              <w:jc w:val="both"/>
              <w:rPr>
                <w:bCs/>
                <w:w w:val="110"/>
                <w:sz w:val="20"/>
                <w:szCs w:val="20"/>
              </w:rPr>
            </w:pPr>
            <w:r w:rsidRPr="000E21C8">
              <w:rPr>
                <w:bCs/>
                <w:w w:val="110"/>
                <w:sz w:val="20"/>
                <w:szCs w:val="20"/>
              </w:rP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2552"/>
              <w:gridCol w:w="2268"/>
            </w:tblGrid>
            <w:tr w:rsidR="00A33E3B" w:rsidTr="00DE6D5A">
              <w:tc>
                <w:tcPr>
                  <w:tcW w:w="993" w:type="dxa"/>
                </w:tcPr>
                <w:p w:rsidR="00031B85" w:rsidRPr="000E21C8" w:rsidRDefault="002F0B25" w:rsidP="00031B85">
                  <w:pPr>
                    <w:suppressAutoHyphens/>
                    <w:ind w:left="-73" w:firstLine="73"/>
                    <w:jc w:val="both"/>
                    <w:rPr>
                      <w:sz w:val="20"/>
                      <w:szCs w:val="20"/>
                      <w:lang w:eastAsia="ar-SA"/>
                    </w:rPr>
                  </w:pPr>
                  <w:r w:rsidRPr="000E21C8">
                    <w:rPr>
                      <w:sz w:val="20"/>
                      <w:szCs w:val="20"/>
                      <w:lang w:eastAsia="ar-SA"/>
                    </w:rPr>
                    <w:t>SL.NO.</w:t>
                  </w:r>
                </w:p>
              </w:tc>
              <w:tc>
                <w:tcPr>
                  <w:tcW w:w="3543" w:type="dxa"/>
                </w:tcPr>
                <w:p w:rsidR="00031B85" w:rsidRPr="000E21C8" w:rsidRDefault="002F0B25" w:rsidP="00031B85">
                  <w:pPr>
                    <w:suppressAutoHyphens/>
                    <w:ind w:left="-73" w:firstLine="73"/>
                    <w:jc w:val="both"/>
                    <w:rPr>
                      <w:sz w:val="20"/>
                      <w:szCs w:val="20"/>
                      <w:lang w:eastAsia="ar-SA"/>
                    </w:rPr>
                  </w:pPr>
                  <w:r w:rsidRPr="000E21C8">
                    <w:rPr>
                      <w:sz w:val="20"/>
                      <w:szCs w:val="20"/>
                      <w:lang w:eastAsia="ar-SA"/>
                    </w:rPr>
                    <w:t>TYPE OF ACCOUNT (CURRENT/FD/RD/ANY OTHER)</w:t>
                  </w:r>
                  <w:r w:rsidRPr="000E21C8">
                    <w:rPr>
                      <w:sz w:val="20"/>
                      <w:szCs w:val="20"/>
                      <w:lang w:eastAsia="ar-SA"/>
                    </w:rPr>
                    <w:tab/>
                  </w:r>
                </w:p>
              </w:tc>
              <w:tc>
                <w:tcPr>
                  <w:tcW w:w="2552" w:type="dxa"/>
                </w:tcPr>
                <w:p w:rsidR="00031B85" w:rsidRPr="000E21C8" w:rsidRDefault="002F0B25" w:rsidP="00031B85">
                  <w:pPr>
                    <w:suppressAutoHyphens/>
                    <w:ind w:left="-73" w:firstLine="73"/>
                    <w:jc w:val="both"/>
                    <w:rPr>
                      <w:sz w:val="20"/>
                      <w:szCs w:val="20"/>
                      <w:lang w:eastAsia="ar-SA"/>
                    </w:rPr>
                  </w:pPr>
                  <w:r w:rsidRPr="000E21C8">
                    <w:rPr>
                      <w:sz w:val="20"/>
                      <w:szCs w:val="20"/>
                      <w:lang w:eastAsia="ar-SA"/>
                    </w:rPr>
                    <w:t>ACCOUNT NUMBER</w:t>
                  </w:r>
                  <w:r w:rsidRPr="000E21C8">
                    <w:rPr>
                      <w:sz w:val="20"/>
                      <w:szCs w:val="20"/>
                      <w:lang w:eastAsia="ar-SA"/>
                    </w:rPr>
                    <w:tab/>
                  </w:r>
                </w:p>
              </w:tc>
              <w:tc>
                <w:tcPr>
                  <w:tcW w:w="2268" w:type="dxa"/>
                </w:tcPr>
                <w:p w:rsidR="00031B85" w:rsidRPr="000E21C8" w:rsidRDefault="002F0B25" w:rsidP="00031B85">
                  <w:pPr>
                    <w:suppressAutoHyphens/>
                    <w:ind w:left="-73" w:firstLine="73"/>
                    <w:jc w:val="both"/>
                    <w:rPr>
                      <w:sz w:val="20"/>
                      <w:szCs w:val="20"/>
                      <w:lang w:eastAsia="ar-SA"/>
                    </w:rPr>
                  </w:pPr>
                  <w:r w:rsidRPr="000E21C8">
                    <w:rPr>
                      <w:sz w:val="20"/>
                      <w:szCs w:val="20"/>
                      <w:lang w:eastAsia="ar-SA"/>
                    </w:rPr>
                    <w:t xml:space="preserve">BALANCE as on Dt….. </w:t>
                  </w:r>
                </w:p>
                <w:p w:rsidR="00031B85" w:rsidRPr="000E21C8" w:rsidRDefault="002F0B25" w:rsidP="00031B85">
                  <w:pPr>
                    <w:suppressAutoHyphens/>
                    <w:ind w:left="-73" w:firstLine="73"/>
                    <w:jc w:val="both"/>
                    <w:rPr>
                      <w:sz w:val="20"/>
                      <w:szCs w:val="20"/>
                      <w:lang w:eastAsia="ar-SA"/>
                    </w:rPr>
                  </w:pPr>
                  <w:r w:rsidRPr="000E21C8">
                    <w:rPr>
                      <w:sz w:val="20"/>
                      <w:szCs w:val="20"/>
                      <w:lang w:eastAsia="ar-SA"/>
                    </w:rPr>
                    <w:t>(Rs. in Cr)</w:t>
                  </w:r>
                </w:p>
              </w:tc>
            </w:tr>
            <w:tr w:rsidR="00A33E3B" w:rsidTr="00DE6D5A">
              <w:tc>
                <w:tcPr>
                  <w:tcW w:w="993" w:type="dxa"/>
                </w:tcPr>
                <w:p w:rsidR="00031B85" w:rsidRPr="000E21C8" w:rsidRDefault="00031B85" w:rsidP="00031B85">
                  <w:pPr>
                    <w:suppressAutoHyphens/>
                    <w:ind w:left="-73" w:firstLine="73"/>
                    <w:jc w:val="both"/>
                    <w:rPr>
                      <w:sz w:val="20"/>
                      <w:szCs w:val="20"/>
                      <w:lang w:eastAsia="ar-SA"/>
                    </w:rPr>
                  </w:pPr>
                </w:p>
              </w:tc>
              <w:tc>
                <w:tcPr>
                  <w:tcW w:w="3543" w:type="dxa"/>
                </w:tcPr>
                <w:p w:rsidR="00031B85" w:rsidRPr="000E21C8" w:rsidRDefault="00031B85" w:rsidP="00031B85">
                  <w:pPr>
                    <w:suppressAutoHyphens/>
                    <w:ind w:left="-73" w:firstLine="73"/>
                    <w:jc w:val="both"/>
                    <w:rPr>
                      <w:sz w:val="20"/>
                      <w:szCs w:val="20"/>
                      <w:lang w:eastAsia="ar-SA"/>
                    </w:rPr>
                  </w:pPr>
                </w:p>
              </w:tc>
              <w:tc>
                <w:tcPr>
                  <w:tcW w:w="2552" w:type="dxa"/>
                </w:tcPr>
                <w:p w:rsidR="00031B85" w:rsidRPr="000E21C8" w:rsidRDefault="00031B85" w:rsidP="00031B85">
                  <w:pPr>
                    <w:suppressAutoHyphens/>
                    <w:ind w:left="-73" w:firstLine="73"/>
                    <w:jc w:val="both"/>
                    <w:rPr>
                      <w:sz w:val="20"/>
                      <w:szCs w:val="20"/>
                      <w:lang w:eastAsia="ar-SA"/>
                    </w:rPr>
                  </w:pPr>
                </w:p>
              </w:tc>
              <w:tc>
                <w:tcPr>
                  <w:tcW w:w="2268" w:type="dxa"/>
                </w:tcPr>
                <w:p w:rsidR="00031B85" w:rsidRPr="000E21C8" w:rsidRDefault="00031B85" w:rsidP="00031B85">
                  <w:pPr>
                    <w:suppressAutoHyphens/>
                    <w:ind w:left="-73" w:firstLine="73"/>
                    <w:jc w:val="both"/>
                    <w:rPr>
                      <w:sz w:val="20"/>
                      <w:szCs w:val="20"/>
                      <w:lang w:eastAsia="ar-SA"/>
                    </w:rPr>
                  </w:pPr>
                </w:p>
              </w:tc>
            </w:tr>
            <w:tr w:rsidR="00A33E3B" w:rsidTr="00DE6D5A">
              <w:tc>
                <w:tcPr>
                  <w:tcW w:w="993" w:type="dxa"/>
                </w:tcPr>
                <w:p w:rsidR="00031B85" w:rsidRPr="000E21C8" w:rsidRDefault="00031B85" w:rsidP="00031B85">
                  <w:pPr>
                    <w:suppressAutoHyphens/>
                    <w:ind w:left="-73" w:firstLine="73"/>
                    <w:jc w:val="both"/>
                    <w:rPr>
                      <w:sz w:val="20"/>
                      <w:szCs w:val="20"/>
                      <w:lang w:eastAsia="ar-SA"/>
                    </w:rPr>
                  </w:pPr>
                </w:p>
              </w:tc>
              <w:tc>
                <w:tcPr>
                  <w:tcW w:w="3543" w:type="dxa"/>
                </w:tcPr>
                <w:p w:rsidR="00031B85" w:rsidRPr="000E21C8" w:rsidRDefault="00031B85" w:rsidP="00031B85">
                  <w:pPr>
                    <w:suppressAutoHyphens/>
                    <w:ind w:left="-73" w:firstLine="73"/>
                    <w:jc w:val="both"/>
                    <w:rPr>
                      <w:sz w:val="20"/>
                      <w:szCs w:val="20"/>
                      <w:lang w:eastAsia="ar-SA"/>
                    </w:rPr>
                  </w:pPr>
                </w:p>
              </w:tc>
              <w:tc>
                <w:tcPr>
                  <w:tcW w:w="2552" w:type="dxa"/>
                </w:tcPr>
                <w:p w:rsidR="00031B85" w:rsidRPr="000E21C8" w:rsidRDefault="00031B85" w:rsidP="00031B85">
                  <w:pPr>
                    <w:suppressAutoHyphens/>
                    <w:ind w:left="-73" w:firstLine="73"/>
                    <w:jc w:val="both"/>
                    <w:rPr>
                      <w:sz w:val="20"/>
                      <w:szCs w:val="20"/>
                      <w:lang w:eastAsia="ar-SA"/>
                    </w:rPr>
                  </w:pPr>
                </w:p>
              </w:tc>
              <w:tc>
                <w:tcPr>
                  <w:tcW w:w="2268" w:type="dxa"/>
                </w:tcPr>
                <w:p w:rsidR="00031B85" w:rsidRPr="000E21C8" w:rsidRDefault="00031B85" w:rsidP="00031B85">
                  <w:pPr>
                    <w:suppressAutoHyphens/>
                    <w:ind w:left="-73" w:firstLine="73"/>
                    <w:jc w:val="both"/>
                    <w:rPr>
                      <w:sz w:val="20"/>
                      <w:szCs w:val="20"/>
                      <w:lang w:eastAsia="ar-SA"/>
                    </w:rPr>
                  </w:pPr>
                </w:p>
              </w:tc>
            </w:tr>
            <w:tr w:rsidR="00A33E3B" w:rsidTr="00DE6D5A">
              <w:tc>
                <w:tcPr>
                  <w:tcW w:w="993" w:type="dxa"/>
                </w:tcPr>
                <w:p w:rsidR="00031B85" w:rsidRPr="000E21C8" w:rsidRDefault="00031B85" w:rsidP="00031B85">
                  <w:pPr>
                    <w:suppressAutoHyphens/>
                    <w:ind w:left="-73" w:firstLine="73"/>
                    <w:jc w:val="both"/>
                    <w:rPr>
                      <w:sz w:val="20"/>
                      <w:szCs w:val="20"/>
                      <w:lang w:eastAsia="ar-SA"/>
                    </w:rPr>
                  </w:pPr>
                </w:p>
              </w:tc>
              <w:tc>
                <w:tcPr>
                  <w:tcW w:w="3543" w:type="dxa"/>
                </w:tcPr>
                <w:p w:rsidR="00031B85" w:rsidRPr="000E21C8" w:rsidRDefault="00031B85" w:rsidP="00031B85">
                  <w:pPr>
                    <w:suppressAutoHyphens/>
                    <w:ind w:left="-73" w:firstLine="73"/>
                    <w:jc w:val="both"/>
                    <w:rPr>
                      <w:sz w:val="20"/>
                      <w:szCs w:val="20"/>
                      <w:lang w:eastAsia="ar-SA"/>
                    </w:rPr>
                  </w:pPr>
                </w:p>
              </w:tc>
              <w:tc>
                <w:tcPr>
                  <w:tcW w:w="2552" w:type="dxa"/>
                </w:tcPr>
                <w:p w:rsidR="00031B85" w:rsidRPr="000E21C8" w:rsidRDefault="00031B85" w:rsidP="00031B85">
                  <w:pPr>
                    <w:suppressAutoHyphens/>
                    <w:ind w:left="-73" w:firstLine="73"/>
                    <w:jc w:val="both"/>
                    <w:rPr>
                      <w:sz w:val="20"/>
                      <w:szCs w:val="20"/>
                      <w:lang w:eastAsia="ar-SA"/>
                    </w:rPr>
                  </w:pPr>
                </w:p>
              </w:tc>
              <w:tc>
                <w:tcPr>
                  <w:tcW w:w="2268" w:type="dxa"/>
                </w:tcPr>
                <w:p w:rsidR="00031B85" w:rsidRPr="000E21C8" w:rsidRDefault="00031B85" w:rsidP="00031B85">
                  <w:pPr>
                    <w:suppressAutoHyphens/>
                    <w:ind w:left="-73" w:firstLine="73"/>
                    <w:jc w:val="both"/>
                    <w:rPr>
                      <w:sz w:val="20"/>
                      <w:szCs w:val="20"/>
                      <w:lang w:eastAsia="ar-SA"/>
                    </w:rPr>
                  </w:pPr>
                </w:p>
              </w:tc>
            </w:tr>
          </w:tbl>
          <w:p w:rsidR="00031B85" w:rsidRPr="000E21C8" w:rsidRDefault="002F0B25" w:rsidP="00031B85">
            <w:pPr>
              <w:widowControl w:val="0"/>
              <w:autoSpaceDE w:val="0"/>
              <w:autoSpaceDN w:val="0"/>
              <w:spacing w:before="95"/>
              <w:ind w:left="1843" w:right="963"/>
              <w:jc w:val="both"/>
              <w:rPr>
                <w:bCs/>
                <w:w w:val="110"/>
                <w:sz w:val="20"/>
                <w:szCs w:val="20"/>
              </w:rPr>
            </w:pPr>
            <w:r w:rsidRPr="000E21C8">
              <w:rPr>
                <w:bCs/>
                <w:w w:val="110"/>
                <w:sz w:val="20"/>
                <w:szCs w:val="20"/>
              </w:rPr>
              <w:tab/>
            </w:r>
            <w:r w:rsidRPr="000E21C8">
              <w:rPr>
                <w:bCs/>
                <w:w w:val="110"/>
                <w:sz w:val="20"/>
                <w:szCs w:val="20"/>
              </w:rPr>
              <w:tab/>
            </w:r>
            <w:r w:rsidRPr="000E21C8">
              <w:rPr>
                <w:bCs/>
                <w:w w:val="110"/>
                <w:sz w:val="20"/>
                <w:szCs w:val="20"/>
              </w:rPr>
              <w:tab/>
            </w:r>
          </w:p>
          <w:p w:rsidR="00031B85" w:rsidRPr="00DE6D5A" w:rsidRDefault="002F0B25" w:rsidP="00DE6D5A">
            <w:pPr>
              <w:widowControl w:val="0"/>
              <w:autoSpaceDE w:val="0"/>
              <w:autoSpaceDN w:val="0"/>
              <w:spacing w:line="360" w:lineRule="auto"/>
              <w:ind w:left="567" w:right="899"/>
              <w:jc w:val="both"/>
              <w:rPr>
                <w:color w:val="000000"/>
                <w:w w:val="105"/>
                <w:sz w:val="22"/>
                <w:szCs w:val="22"/>
              </w:rPr>
            </w:pPr>
            <w:r w:rsidRPr="00DE6D5A">
              <w:rPr>
                <w:color w:val="000000"/>
                <w:w w:val="105"/>
                <w:sz w:val="22"/>
                <w:szCs w:val="22"/>
              </w:rPr>
              <w:t>They enjoy the following fund based and non-fund based limits (Cash Credit, Bank Guarantees, L/C and other credit facilities) with us against which the extent of utilization as on &lt;Date&gt; &lt;Month&gt; &lt;Year&gt; is also indicated below:</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1701"/>
              <w:gridCol w:w="1559"/>
            </w:tblGrid>
            <w:tr w:rsidR="00A33E3B" w:rsidTr="00DE6D5A">
              <w:tc>
                <w:tcPr>
                  <w:tcW w:w="993" w:type="dxa"/>
                </w:tcPr>
                <w:p w:rsidR="00031B85" w:rsidRPr="000E21C8" w:rsidRDefault="002F0B25" w:rsidP="00031B85">
                  <w:pPr>
                    <w:suppressAutoHyphens/>
                    <w:jc w:val="both"/>
                    <w:rPr>
                      <w:sz w:val="20"/>
                      <w:szCs w:val="20"/>
                      <w:lang w:eastAsia="ar-SA"/>
                    </w:rPr>
                  </w:pPr>
                  <w:r w:rsidRPr="000E21C8">
                    <w:rPr>
                      <w:sz w:val="20"/>
                      <w:szCs w:val="20"/>
                      <w:lang w:eastAsia="ar-SA"/>
                    </w:rPr>
                    <w:t>SL.NO.</w:t>
                  </w:r>
                </w:p>
              </w:tc>
              <w:tc>
                <w:tcPr>
                  <w:tcW w:w="2409" w:type="dxa"/>
                </w:tcPr>
                <w:p w:rsidR="00031B85" w:rsidRPr="000E21C8" w:rsidRDefault="002F0B25" w:rsidP="00031B85">
                  <w:pPr>
                    <w:suppressAutoHyphens/>
                    <w:jc w:val="both"/>
                    <w:rPr>
                      <w:sz w:val="20"/>
                      <w:szCs w:val="20"/>
                      <w:lang w:eastAsia="ar-SA"/>
                    </w:rPr>
                  </w:pPr>
                  <w:r w:rsidRPr="000E21C8">
                    <w:rPr>
                      <w:sz w:val="20"/>
                      <w:szCs w:val="20"/>
                      <w:lang w:eastAsia="ar-SA"/>
                    </w:rPr>
                    <w:t>TYPE OF FACILITY</w:t>
                  </w:r>
                  <w:r w:rsidRPr="000E21C8">
                    <w:rPr>
                      <w:sz w:val="20"/>
                      <w:szCs w:val="20"/>
                      <w:lang w:eastAsia="ar-SA"/>
                    </w:rPr>
                    <w:tab/>
                  </w:r>
                </w:p>
              </w:tc>
              <w:tc>
                <w:tcPr>
                  <w:tcW w:w="2694" w:type="dxa"/>
                </w:tcPr>
                <w:p w:rsidR="00031B85" w:rsidRPr="000E21C8" w:rsidRDefault="002F0B25" w:rsidP="00031B85">
                  <w:pPr>
                    <w:suppressAutoHyphens/>
                    <w:jc w:val="both"/>
                    <w:rPr>
                      <w:sz w:val="20"/>
                      <w:szCs w:val="20"/>
                      <w:lang w:eastAsia="ar-SA"/>
                    </w:rPr>
                  </w:pPr>
                  <w:r w:rsidRPr="000E21C8">
                    <w:rPr>
                      <w:sz w:val="20"/>
                      <w:szCs w:val="20"/>
                      <w:lang w:eastAsia="ar-SA"/>
                    </w:rPr>
                    <w:t xml:space="preserve">SANCTIONED LIMIT </w:t>
                  </w:r>
                </w:p>
                <w:p w:rsidR="00031B85" w:rsidRPr="000E21C8" w:rsidRDefault="002F0B25" w:rsidP="00031B85">
                  <w:pPr>
                    <w:suppressAutoHyphens/>
                    <w:jc w:val="both"/>
                    <w:rPr>
                      <w:sz w:val="20"/>
                      <w:szCs w:val="20"/>
                      <w:lang w:eastAsia="ar-SA"/>
                    </w:rPr>
                  </w:pPr>
                  <w:r w:rsidRPr="000E21C8">
                    <w:rPr>
                      <w:sz w:val="20"/>
                      <w:szCs w:val="20"/>
                      <w:lang w:eastAsia="ar-SA"/>
                    </w:rPr>
                    <w:t>AS ON DATE</w:t>
                  </w:r>
                  <w:r w:rsidRPr="000E21C8">
                    <w:rPr>
                      <w:sz w:val="20"/>
                      <w:szCs w:val="20"/>
                      <w:lang w:eastAsia="ar-SA"/>
                    </w:rPr>
                    <w:tab/>
                  </w:r>
                </w:p>
              </w:tc>
              <w:tc>
                <w:tcPr>
                  <w:tcW w:w="1701" w:type="dxa"/>
                </w:tcPr>
                <w:p w:rsidR="00031B85" w:rsidRPr="000E21C8" w:rsidRDefault="002F0B25" w:rsidP="00031B85">
                  <w:pPr>
                    <w:suppressAutoHyphens/>
                    <w:jc w:val="both"/>
                    <w:rPr>
                      <w:sz w:val="20"/>
                      <w:szCs w:val="20"/>
                      <w:lang w:eastAsia="ar-SA"/>
                    </w:rPr>
                  </w:pPr>
                  <w:r w:rsidRPr="000E21C8">
                    <w:rPr>
                      <w:sz w:val="20"/>
                      <w:szCs w:val="20"/>
                      <w:lang w:eastAsia="ar-SA"/>
                    </w:rPr>
                    <w:t xml:space="preserve">UTILISATION </w:t>
                  </w:r>
                </w:p>
                <w:p w:rsidR="00031B85" w:rsidRPr="000E21C8" w:rsidRDefault="002F0B25" w:rsidP="00031B85">
                  <w:pPr>
                    <w:suppressAutoHyphens/>
                    <w:jc w:val="both"/>
                    <w:rPr>
                      <w:sz w:val="20"/>
                      <w:szCs w:val="20"/>
                      <w:lang w:eastAsia="ar-SA"/>
                    </w:rPr>
                  </w:pPr>
                  <w:r w:rsidRPr="000E21C8">
                    <w:rPr>
                      <w:sz w:val="20"/>
                      <w:szCs w:val="20"/>
                      <w:lang w:eastAsia="ar-SA"/>
                    </w:rPr>
                    <w:t>AS ON DATE</w:t>
                  </w:r>
                </w:p>
              </w:tc>
              <w:tc>
                <w:tcPr>
                  <w:tcW w:w="1559" w:type="dxa"/>
                </w:tcPr>
                <w:p w:rsidR="00031B85" w:rsidRPr="000E21C8" w:rsidRDefault="002F0B25" w:rsidP="00031B85">
                  <w:pPr>
                    <w:suppressAutoHyphens/>
                    <w:jc w:val="both"/>
                    <w:rPr>
                      <w:sz w:val="20"/>
                      <w:szCs w:val="20"/>
                      <w:lang w:eastAsia="ar-SA"/>
                    </w:rPr>
                  </w:pPr>
                  <w:r w:rsidRPr="000E21C8">
                    <w:rPr>
                      <w:sz w:val="20"/>
                      <w:szCs w:val="20"/>
                      <w:lang w:eastAsia="ar-SA"/>
                    </w:rPr>
                    <w:t xml:space="preserve">AVAILABLE </w:t>
                  </w:r>
                </w:p>
                <w:p w:rsidR="00031B85" w:rsidRPr="000E21C8" w:rsidRDefault="002F0B25" w:rsidP="00031B85">
                  <w:pPr>
                    <w:suppressAutoHyphens/>
                    <w:jc w:val="both"/>
                    <w:rPr>
                      <w:sz w:val="20"/>
                      <w:szCs w:val="20"/>
                      <w:lang w:eastAsia="ar-SA"/>
                    </w:rPr>
                  </w:pPr>
                  <w:r w:rsidRPr="000E21C8">
                    <w:rPr>
                      <w:sz w:val="20"/>
                      <w:szCs w:val="20"/>
                      <w:lang w:eastAsia="ar-SA"/>
                    </w:rPr>
                    <w:t>AS ON DATE</w:t>
                  </w:r>
                </w:p>
                <w:p w:rsidR="00031B85" w:rsidRPr="000E21C8" w:rsidRDefault="002F0B25" w:rsidP="00031B85">
                  <w:pPr>
                    <w:suppressAutoHyphens/>
                    <w:jc w:val="both"/>
                    <w:rPr>
                      <w:sz w:val="20"/>
                      <w:szCs w:val="20"/>
                      <w:lang w:eastAsia="ar-SA"/>
                    </w:rPr>
                  </w:pPr>
                  <w:r w:rsidRPr="000E21C8">
                    <w:rPr>
                      <w:sz w:val="20"/>
                      <w:szCs w:val="20"/>
                      <w:lang w:eastAsia="ar-SA"/>
                    </w:rPr>
                    <w:t>(Rs. in Cr)</w:t>
                  </w:r>
                </w:p>
              </w:tc>
            </w:tr>
            <w:tr w:rsidR="00A33E3B" w:rsidTr="00DE6D5A">
              <w:tc>
                <w:tcPr>
                  <w:tcW w:w="993" w:type="dxa"/>
                </w:tcPr>
                <w:p w:rsidR="00031B85" w:rsidRPr="000E21C8" w:rsidRDefault="00031B85" w:rsidP="00031B85">
                  <w:pPr>
                    <w:suppressAutoHyphens/>
                    <w:jc w:val="both"/>
                    <w:rPr>
                      <w:sz w:val="20"/>
                      <w:szCs w:val="20"/>
                      <w:lang w:eastAsia="ar-SA"/>
                    </w:rPr>
                  </w:pPr>
                </w:p>
              </w:tc>
              <w:tc>
                <w:tcPr>
                  <w:tcW w:w="2409" w:type="dxa"/>
                </w:tcPr>
                <w:p w:rsidR="00031B85" w:rsidRPr="000E21C8" w:rsidRDefault="00031B85" w:rsidP="00031B85">
                  <w:pPr>
                    <w:suppressAutoHyphens/>
                    <w:jc w:val="both"/>
                    <w:rPr>
                      <w:sz w:val="20"/>
                      <w:szCs w:val="20"/>
                      <w:lang w:eastAsia="ar-SA"/>
                    </w:rPr>
                  </w:pPr>
                </w:p>
              </w:tc>
              <w:tc>
                <w:tcPr>
                  <w:tcW w:w="2694" w:type="dxa"/>
                </w:tcPr>
                <w:p w:rsidR="00031B85" w:rsidRPr="000E21C8" w:rsidRDefault="00031B85" w:rsidP="00031B85">
                  <w:pPr>
                    <w:suppressAutoHyphens/>
                    <w:jc w:val="both"/>
                    <w:rPr>
                      <w:sz w:val="20"/>
                      <w:szCs w:val="20"/>
                      <w:lang w:eastAsia="ar-SA"/>
                    </w:rPr>
                  </w:pPr>
                </w:p>
              </w:tc>
              <w:tc>
                <w:tcPr>
                  <w:tcW w:w="1701" w:type="dxa"/>
                </w:tcPr>
                <w:p w:rsidR="00031B85" w:rsidRPr="000E21C8" w:rsidRDefault="00031B85" w:rsidP="00031B85">
                  <w:pPr>
                    <w:suppressAutoHyphens/>
                    <w:jc w:val="both"/>
                    <w:rPr>
                      <w:sz w:val="20"/>
                      <w:szCs w:val="20"/>
                      <w:lang w:eastAsia="ar-SA"/>
                    </w:rPr>
                  </w:pPr>
                </w:p>
              </w:tc>
              <w:tc>
                <w:tcPr>
                  <w:tcW w:w="1559" w:type="dxa"/>
                </w:tcPr>
                <w:p w:rsidR="00031B85" w:rsidRPr="000E21C8" w:rsidRDefault="00031B85" w:rsidP="00031B85">
                  <w:pPr>
                    <w:suppressAutoHyphens/>
                    <w:jc w:val="both"/>
                    <w:rPr>
                      <w:sz w:val="20"/>
                      <w:szCs w:val="20"/>
                      <w:lang w:eastAsia="ar-SA"/>
                    </w:rPr>
                  </w:pPr>
                </w:p>
              </w:tc>
            </w:tr>
            <w:tr w:rsidR="00A33E3B" w:rsidTr="00DE6D5A">
              <w:tc>
                <w:tcPr>
                  <w:tcW w:w="993" w:type="dxa"/>
                </w:tcPr>
                <w:p w:rsidR="00031B85" w:rsidRPr="000E21C8" w:rsidRDefault="00031B85" w:rsidP="00031B85">
                  <w:pPr>
                    <w:suppressAutoHyphens/>
                    <w:jc w:val="both"/>
                    <w:rPr>
                      <w:sz w:val="20"/>
                      <w:szCs w:val="20"/>
                      <w:lang w:eastAsia="ar-SA"/>
                    </w:rPr>
                  </w:pPr>
                </w:p>
              </w:tc>
              <w:tc>
                <w:tcPr>
                  <w:tcW w:w="2409" w:type="dxa"/>
                </w:tcPr>
                <w:p w:rsidR="00031B85" w:rsidRPr="000E21C8" w:rsidRDefault="00031B85" w:rsidP="00031B85">
                  <w:pPr>
                    <w:suppressAutoHyphens/>
                    <w:jc w:val="both"/>
                    <w:rPr>
                      <w:sz w:val="20"/>
                      <w:szCs w:val="20"/>
                      <w:lang w:eastAsia="ar-SA"/>
                    </w:rPr>
                  </w:pPr>
                </w:p>
              </w:tc>
              <w:tc>
                <w:tcPr>
                  <w:tcW w:w="2694" w:type="dxa"/>
                </w:tcPr>
                <w:p w:rsidR="00031B85" w:rsidRPr="000E21C8" w:rsidRDefault="00031B85" w:rsidP="00031B85">
                  <w:pPr>
                    <w:suppressAutoHyphens/>
                    <w:jc w:val="both"/>
                    <w:rPr>
                      <w:sz w:val="20"/>
                      <w:szCs w:val="20"/>
                      <w:lang w:eastAsia="ar-SA"/>
                    </w:rPr>
                  </w:pPr>
                </w:p>
              </w:tc>
              <w:tc>
                <w:tcPr>
                  <w:tcW w:w="1701" w:type="dxa"/>
                </w:tcPr>
                <w:p w:rsidR="00031B85" w:rsidRPr="000E21C8" w:rsidRDefault="00031B85" w:rsidP="00031B85">
                  <w:pPr>
                    <w:suppressAutoHyphens/>
                    <w:jc w:val="both"/>
                    <w:rPr>
                      <w:sz w:val="20"/>
                      <w:szCs w:val="20"/>
                      <w:lang w:eastAsia="ar-SA"/>
                    </w:rPr>
                  </w:pPr>
                </w:p>
              </w:tc>
              <w:tc>
                <w:tcPr>
                  <w:tcW w:w="1559" w:type="dxa"/>
                </w:tcPr>
                <w:p w:rsidR="00031B85" w:rsidRPr="000E21C8" w:rsidRDefault="00031B85" w:rsidP="00031B85">
                  <w:pPr>
                    <w:suppressAutoHyphens/>
                    <w:jc w:val="both"/>
                    <w:rPr>
                      <w:sz w:val="20"/>
                      <w:szCs w:val="20"/>
                      <w:lang w:eastAsia="ar-SA"/>
                    </w:rPr>
                  </w:pPr>
                </w:p>
              </w:tc>
            </w:tr>
            <w:tr w:rsidR="00A33E3B" w:rsidTr="00DE6D5A">
              <w:tc>
                <w:tcPr>
                  <w:tcW w:w="993" w:type="dxa"/>
                </w:tcPr>
                <w:p w:rsidR="00031B85" w:rsidRPr="000E21C8" w:rsidRDefault="00031B85" w:rsidP="00031B85">
                  <w:pPr>
                    <w:suppressAutoHyphens/>
                    <w:jc w:val="both"/>
                    <w:rPr>
                      <w:sz w:val="20"/>
                      <w:szCs w:val="20"/>
                      <w:lang w:eastAsia="ar-SA"/>
                    </w:rPr>
                  </w:pPr>
                </w:p>
              </w:tc>
              <w:tc>
                <w:tcPr>
                  <w:tcW w:w="2409" w:type="dxa"/>
                </w:tcPr>
                <w:p w:rsidR="00031B85" w:rsidRPr="000E21C8" w:rsidRDefault="00031B85" w:rsidP="00031B85">
                  <w:pPr>
                    <w:suppressAutoHyphens/>
                    <w:jc w:val="both"/>
                    <w:rPr>
                      <w:sz w:val="20"/>
                      <w:szCs w:val="20"/>
                      <w:lang w:eastAsia="ar-SA"/>
                    </w:rPr>
                  </w:pPr>
                </w:p>
              </w:tc>
              <w:tc>
                <w:tcPr>
                  <w:tcW w:w="2694" w:type="dxa"/>
                </w:tcPr>
                <w:p w:rsidR="00031B85" w:rsidRPr="000E21C8" w:rsidRDefault="00031B85" w:rsidP="00031B85">
                  <w:pPr>
                    <w:suppressAutoHyphens/>
                    <w:jc w:val="both"/>
                    <w:rPr>
                      <w:sz w:val="20"/>
                      <w:szCs w:val="20"/>
                      <w:lang w:eastAsia="ar-SA"/>
                    </w:rPr>
                  </w:pPr>
                </w:p>
              </w:tc>
              <w:tc>
                <w:tcPr>
                  <w:tcW w:w="1701" w:type="dxa"/>
                </w:tcPr>
                <w:p w:rsidR="00031B85" w:rsidRPr="000E21C8" w:rsidRDefault="00031B85" w:rsidP="00031B85">
                  <w:pPr>
                    <w:suppressAutoHyphens/>
                    <w:jc w:val="both"/>
                    <w:rPr>
                      <w:sz w:val="20"/>
                      <w:szCs w:val="20"/>
                      <w:lang w:eastAsia="ar-SA"/>
                    </w:rPr>
                  </w:pPr>
                </w:p>
              </w:tc>
              <w:tc>
                <w:tcPr>
                  <w:tcW w:w="1559" w:type="dxa"/>
                </w:tcPr>
                <w:p w:rsidR="00031B85" w:rsidRPr="000E21C8" w:rsidRDefault="00031B85" w:rsidP="00031B85">
                  <w:pPr>
                    <w:suppressAutoHyphens/>
                    <w:jc w:val="both"/>
                    <w:rPr>
                      <w:sz w:val="20"/>
                      <w:szCs w:val="20"/>
                      <w:lang w:eastAsia="ar-SA"/>
                    </w:rPr>
                  </w:pPr>
                </w:p>
              </w:tc>
            </w:tr>
          </w:tbl>
          <w:p w:rsidR="00031B85" w:rsidRPr="000E21C8" w:rsidRDefault="002F0B25" w:rsidP="00DE6D5A">
            <w:pPr>
              <w:widowControl w:val="0"/>
              <w:autoSpaceDE w:val="0"/>
              <w:autoSpaceDN w:val="0"/>
              <w:spacing w:line="360" w:lineRule="auto"/>
              <w:ind w:left="567" w:right="899"/>
              <w:jc w:val="both"/>
              <w:rPr>
                <w:bCs/>
                <w:w w:val="110"/>
                <w:sz w:val="20"/>
                <w:szCs w:val="20"/>
              </w:rPr>
            </w:pPr>
            <w:r w:rsidRPr="00DE6D5A">
              <w:rPr>
                <w:color w:val="000000"/>
                <w:w w:val="105"/>
                <w:sz w:val="22"/>
                <w:szCs w:val="22"/>
              </w:rPr>
              <w:t>This letter is issued at the request of M/s  ----------</w:t>
            </w:r>
          </w:p>
          <w:p w:rsidR="00031B85" w:rsidRPr="00DE6D5A" w:rsidRDefault="002F0B25" w:rsidP="00DE6D5A">
            <w:pPr>
              <w:widowControl w:val="0"/>
              <w:autoSpaceDE w:val="0"/>
              <w:autoSpaceDN w:val="0"/>
              <w:spacing w:line="360" w:lineRule="auto"/>
              <w:ind w:left="567" w:right="899" w:firstLine="1560"/>
              <w:jc w:val="both"/>
              <w:rPr>
                <w:color w:val="000000"/>
                <w:w w:val="105"/>
                <w:sz w:val="22"/>
                <w:szCs w:val="22"/>
              </w:rPr>
            </w:pP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r w:rsidRPr="00DE6D5A">
              <w:rPr>
                <w:color w:val="000000"/>
                <w:w w:val="105"/>
                <w:sz w:val="22"/>
                <w:szCs w:val="22"/>
              </w:rPr>
              <w:t>Sd/-</w:t>
            </w:r>
          </w:p>
          <w:p w:rsidR="00031B85" w:rsidRPr="00DE6D5A" w:rsidRDefault="002F0B25" w:rsidP="00DE6D5A">
            <w:pPr>
              <w:widowControl w:val="0"/>
              <w:autoSpaceDE w:val="0"/>
              <w:autoSpaceDN w:val="0"/>
              <w:spacing w:line="360" w:lineRule="auto"/>
              <w:ind w:left="567" w:right="899" w:firstLine="1560"/>
              <w:jc w:val="both"/>
              <w:rPr>
                <w:color w:val="000000"/>
                <w:w w:val="105"/>
                <w:sz w:val="22"/>
                <w:szCs w:val="22"/>
              </w:rPr>
            </w:pP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t>Name of Bank………………………..</w:t>
            </w:r>
          </w:p>
          <w:p w:rsidR="00031B85" w:rsidRPr="00DE6D5A" w:rsidRDefault="002F0B25" w:rsidP="00DE6D5A">
            <w:pPr>
              <w:widowControl w:val="0"/>
              <w:autoSpaceDE w:val="0"/>
              <w:autoSpaceDN w:val="0"/>
              <w:spacing w:line="360" w:lineRule="auto"/>
              <w:ind w:left="567" w:right="899" w:firstLine="1560"/>
              <w:jc w:val="both"/>
              <w:rPr>
                <w:color w:val="000000"/>
                <w:w w:val="105"/>
                <w:sz w:val="22"/>
                <w:szCs w:val="22"/>
              </w:rPr>
            </w:pP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t>Name of Authorised Signatory ……..</w:t>
            </w:r>
          </w:p>
          <w:p w:rsidR="00031B85" w:rsidRPr="00DE6D5A" w:rsidRDefault="002F0B25" w:rsidP="00DE6D5A">
            <w:pPr>
              <w:widowControl w:val="0"/>
              <w:autoSpaceDE w:val="0"/>
              <w:autoSpaceDN w:val="0"/>
              <w:spacing w:line="360" w:lineRule="auto"/>
              <w:ind w:left="567" w:right="899" w:firstLine="1560"/>
              <w:jc w:val="both"/>
              <w:rPr>
                <w:color w:val="000000"/>
                <w:w w:val="105"/>
                <w:sz w:val="22"/>
                <w:szCs w:val="22"/>
              </w:rPr>
            </w:pP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t>Designation ………………………….</w:t>
            </w:r>
          </w:p>
          <w:p w:rsidR="00031B85" w:rsidRPr="00DE6D5A" w:rsidRDefault="002F0B25" w:rsidP="00DE6D5A">
            <w:pPr>
              <w:widowControl w:val="0"/>
              <w:autoSpaceDE w:val="0"/>
              <w:autoSpaceDN w:val="0"/>
              <w:spacing w:line="360" w:lineRule="auto"/>
              <w:ind w:left="567" w:right="899" w:firstLine="1560"/>
              <w:jc w:val="both"/>
              <w:rPr>
                <w:color w:val="000000"/>
                <w:w w:val="105"/>
                <w:sz w:val="22"/>
                <w:szCs w:val="22"/>
              </w:rPr>
            </w:pP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t>Phone No. …………………………..</w:t>
            </w:r>
          </w:p>
          <w:p w:rsidR="00031B85" w:rsidRPr="00DE6D5A" w:rsidRDefault="002F0B25" w:rsidP="00DE6D5A">
            <w:pPr>
              <w:widowControl w:val="0"/>
              <w:autoSpaceDE w:val="0"/>
              <w:autoSpaceDN w:val="0"/>
              <w:spacing w:line="360" w:lineRule="auto"/>
              <w:ind w:left="567" w:right="899" w:firstLine="1560"/>
              <w:jc w:val="both"/>
              <w:rPr>
                <w:color w:val="000000"/>
                <w:w w:val="105"/>
                <w:sz w:val="22"/>
                <w:szCs w:val="22"/>
              </w:rPr>
            </w:pP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t>Address …………………………….</w:t>
            </w:r>
          </w:p>
          <w:p w:rsidR="00031B85" w:rsidRPr="00DE6D5A" w:rsidRDefault="002F0B25" w:rsidP="00DE6D5A">
            <w:pPr>
              <w:widowControl w:val="0"/>
              <w:autoSpaceDE w:val="0"/>
              <w:autoSpaceDN w:val="0"/>
              <w:spacing w:line="360" w:lineRule="auto"/>
              <w:ind w:left="567" w:right="899" w:firstLine="1560"/>
              <w:jc w:val="both"/>
              <w:rPr>
                <w:color w:val="000000"/>
                <w:w w:val="105"/>
                <w:sz w:val="22"/>
                <w:szCs w:val="22"/>
              </w:rPr>
            </w:pP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r>
            <w:r w:rsidRPr="00DE6D5A">
              <w:rPr>
                <w:color w:val="000000"/>
                <w:w w:val="105"/>
                <w:sz w:val="22"/>
                <w:szCs w:val="22"/>
              </w:rPr>
              <w:tab/>
              <w:t>SEAL OF THE BANK.</w:t>
            </w:r>
            <w:r w:rsidRPr="00DE6D5A">
              <w:rPr>
                <w:color w:val="000000"/>
                <w:w w:val="105"/>
                <w:sz w:val="22"/>
                <w:szCs w:val="22"/>
              </w:rPr>
              <w:tab/>
            </w:r>
            <w:r w:rsidRPr="00DE6D5A">
              <w:rPr>
                <w:color w:val="000000"/>
                <w:w w:val="105"/>
                <w:sz w:val="22"/>
                <w:szCs w:val="22"/>
              </w:rPr>
              <w:tab/>
            </w:r>
          </w:p>
          <w:p w:rsidR="00881663" w:rsidRDefault="002F0B25" w:rsidP="00DE6D5A">
            <w:pPr>
              <w:widowControl w:val="0"/>
              <w:autoSpaceDE w:val="0"/>
              <w:autoSpaceDN w:val="0"/>
              <w:spacing w:line="360" w:lineRule="auto"/>
              <w:ind w:left="567" w:right="899"/>
              <w:jc w:val="both"/>
              <w:rPr>
                <w:color w:val="000000"/>
                <w:w w:val="105"/>
                <w:sz w:val="22"/>
                <w:szCs w:val="22"/>
              </w:rPr>
            </w:pPr>
            <w:r w:rsidRPr="00DE6D5A">
              <w:rPr>
                <w:color w:val="000000"/>
                <w:w w:val="105"/>
                <w:sz w:val="22"/>
                <w:szCs w:val="22"/>
              </w:rPr>
              <w:t>N.B. : To be issued by the Issuing Bank in their Letter Head.</w:t>
            </w:r>
          </w:p>
          <w:p w:rsidR="007A471E" w:rsidRPr="004D6F77" w:rsidRDefault="002F0B25" w:rsidP="00D700E1">
            <w:pPr>
              <w:widowControl w:val="0"/>
              <w:autoSpaceDE w:val="0"/>
              <w:autoSpaceDN w:val="0"/>
              <w:spacing w:line="360" w:lineRule="auto"/>
              <w:ind w:left="567" w:right="899"/>
              <w:jc w:val="both"/>
              <w:rPr>
                <w:color w:val="000000"/>
                <w:w w:val="105"/>
                <w:sz w:val="22"/>
                <w:szCs w:val="22"/>
              </w:rPr>
            </w:pPr>
            <w:r w:rsidRPr="00881663">
              <w:rPr>
                <w:b/>
                <w:bCs/>
                <w:color w:val="000000"/>
                <w:w w:val="105"/>
                <w:sz w:val="22"/>
                <w:szCs w:val="22"/>
              </w:rPr>
              <w:t>Note:</w:t>
            </w:r>
            <w:r w:rsidRPr="004D6F77">
              <w:rPr>
                <w:color w:val="000000"/>
                <w:w w:val="105"/>
                <w:sz w:val="22"/>
                <w:szCs w:val="22"/>
              </w:rPr>
              <w:t xml:space="preserve"> The above Table – FIN-2 </w:t>
            </w:r>
            <w:r w:rsidR="00505C96" w:rsidRPr="004D6F77">
              <w:rPr>
                <w:color w:val="000000"/>
                <w:w w:val="105"/>
                <w:sz w:val="22"/>
                <w:szCs w:val="22"/>
              </w:rPr>
              <w:t xml:space="preserve">should be submitted by the bidder. </w:t>
            </w:r>
          </w:p>
          <w:p w:rsidR="007A471E" w:rsidRPr="004D6F77" w:rsidRDefault="002F0B25" w:rsidP="00D700E1">
            <w:pPr>
              <w:widowControl w:val="0"/>
              <w:autoSpaceDE w:val="0"/>
              <w:autoSpaceDN w:val="0"/>
              <w:spacing w:line="360" w:lineRule="auto"/>
              <w:ind w:left="567" w:right="899"/>
              <w:jc w:val="both"/>
              <w:rPr>
                <w:color w:val="000000"/>
                <w:w w:val="105"/>
                <w:sz w:val="22"/>
                <w:szCs w:val="22"/>
              </w:rPr>
            </w:pPr>
            <w:r w:rsidRPr="00881663">
              <w:rPr>
                <w:b/>
                <w:bCs/>
                <w:color w:val="000000"/>
                <w:w w:val="105"/>
                <w:sz w:val="22"/>
                <w:szCs w:val="22"/>
              </w:rPr>
              <w:t xml:space="preserve"> </w:t>
            </w:r>
            <w:r w:rsidR="00D700E1" w:rsidRPr="00881663">
              <w:rPr>
                <w:b/>
                <w:bCs/>
                <w:color w:val="000000"/>
                <w:w w:val="105"/>
                <w:sz w:val="22"/>
                <w:szCs w:val="22"/>
              </w:rPr>
              <w:t>2.2.1</w:t>
            </w:r>
            <w:r w:rsidR="00D700E1">
              <w:rPr>
                <w:color w:val="000000"/>
                <w:w w:val="105"/>
                <w:sz w:val="22"/>
                <w:szCs w:val="22"/>
              </w:rPr>
              <w:t xml:space="preserve"> </w:t>
            </w:r>
            <w:r w:rsidRPr="004D6F77">
              <w:rPr>
                <w:color w:val="000000"/>
                <w:w w:val="105"/>
                <w:sz w:val="22"/>
                <w:szCs w:val="22"/>
              </w:rPr>
              <w:t xml:space="preserve">Bidder shall have Liquid Assets (LA) and/or evidence of access to or availability of credit facilities of </w:t>
            </w:r>
            <w:r w:rsidRPr="00900636">
              <w:rPr>
                <w:color w:val="000000"/>
                <w:w w:val="105"/>
                <w:sz w:val="22"/>
                <w:szCs w:val="22"/>
                <w:highlight w:val="yellow"/>
              </w:rPr>
              <w:t xml:space="preserve">not less </w:t>
            </w:r>
            <w:r w:rsidRPr="00723A99">
              <w:rPr>
                <w:color w:val="000000"/>
                <w:w w:val="105"/>
                <w:sz w:val="22"/>
                <w:szCs w:val="22"/>
                <w:highlight w:val="yellow"/>
              </w:rPr>
              <w:t xml:space="preserve">than </w:t>
            </w:r>
            <w:r w:rsidR="00781230" w:rsidRPr="00781230">
              <w:rPr>
                <w:b/>
                <w:color w:val="000000"/>
                <w:w w:val="105"/>
                <w:sz w:val="22"/>
                <w:szCs w:val="22"/>
                <w:highlight w:val="cyan"/>
              </w:rPr>
              <w:t>₹  8,62,69,821</w:t>
            </w:r>
            <w:r w:rsidR="00781230" w:rsidRPr="00781230">
              <w:rPr>
                <w:color w:val="000000"/>
                <w:w w:val="105"/>
                <w:sz w:val="22"/>
                <w:szCs w:val="22"/>
                <w:highlight w:val="cyan"/>
              </w:rPr>
              <w:t>/-</w:t>
            </w:r>
            <w:r w:rsidR="00781230">
              <w:rPr>
                <w:color w:val="000000"/>
                <w:w w:val="105"/>
                <w:sz w:val="22"/>
                <w:szCs w:val="22"/>
              </w:rPr>
              <w:t xml:space="preserve">. </w:t>
            </w:r>
            <w:r w:rsidR="00C23936" w:rsidRPr="004D6F77">
              <w:rPr>
                <w:color w:val="000000"/>
                <w:w w:val="105"/>
                <w:sz w:val="22"/>
                <w:szCs w:val="22"/>
              </w:rPr>
              <w:t>O</w:t>
            </w:r>
            <w:r w:rsidRPr="004D6F77">
              <w:rPr>
                <w:color w:val="000000"/>
                <w:w w:val="105"/>
                <w:sz w:val="22"/>
                <w:szCs w:val="22"/>
              </w:rPr>
              <w:t>r equivalent Bidders to qualify for more than one package, their financial position specified above shall not be less than the sum of the requirement for the packages they propose to qualify for (strike through if not applicable).</w:t>
            </w:r>
          </w:p>
          <w:p w:rsidR="00880BB2" w:rsidRPr="004D6F77" w:rsidRDefault="00880BB2" w:rsidP="004D6F77">
            <w:pPr>
              <w:widowControl w:val="0"/>
              <w:autoSpaceDE w:val="0"/>
              <w:autoSpaceDN w:val="0"/>
              <w:spacing w:line="360" w:lineRule="auto"/>
              <w:ind w:left="567" w:right="141"/>
              <w:jc w:val="both"/>
              <w:rPr>
                <w:color w:val="000000"/>
                <w:w w:val="105"/>
                <w:sz w:val="22"/>
                <w:szCs w:val="22"/>
              </w:rPr>
            </w:pPr>
          </w:p>
          <w:p w:rsidR="007A471E" w:rsidRPr="00D700E1" w:rsidRDefault="002F0B25" w:rsidP="00D700E1">
            <w:pPr>
              <w:widowControl w:val="0"/>
              <w:autoSpaceDE w:val="0"/>
              <w:autoSpaceDN w:val="0"/>
              <w:spacing w:line="360" w:lineRule="auto"/>
              <w:ind w:left="567" w:right="899"/>
              <w:jc w:val="both"/>
              <w:rPr>
                <w:b/>
                <w:bCs/>
                <w:color w:val="000000"/>
                <w:w w:val="105"/>
                <w:sz w:val="22"/>
                <w:szCs w:val="22"/>
              </w:rPr>
            </w:pPr>
            <w:r w:rsidRPr="00D700E1">
              <w:rPr>
                <w:b/>
                <w:bCs/>
                <w:color w:val="000000"/>
                <w:w w:val="105"/>
                <w:sz w:val="22"/>
                <w:szCs w:val="22"/>
              </w:rPr>
              <w:t>2.3 BID CAPACITY QUALIFICATION:</w:t>
            </w:r>
          </w:p>
          <w:p w:rsidR="007A471E" w:rsidRPr="004D6F77" w:rsidRDefault="002F0B25" w:rsidP="00D700E1">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The bidder shall meet the following bid capacity Qualification Criteria before his bid is considered for opening of the price bid.</w:t>
            </w:r>
          </w:p>
          <w:p w:rsidR="00D700E1" w:rsidRDefault="002F0B25" w:rsidP="00D700E1">
            <w:pPr>
              <w:widowControl w:val="0"/>
              <w:autoSpaceDE w:val="0"/>
              <w:autoSpaceDN w:val="0"/>
              <w:spacing w:line="360" w:lineRule="auto"/>
              <w:ind w:left="567" w:right="899"/>
              <w:jc w:val="both"/>
              <w:rPr>
                <w:color w:val="000000"/>
                <w:w w:val="105"/>
                <w:sz w:val="22"/>
                <w:szCs w:val="22"/>
              </w:rPr>
            </w:pPr>
            <w:r w:rsidRPr="00D700E1">
              <w:rPr>
                <w:b/>
                <w:bCs/>
                <w:color w:val="000000"/>
                <w:w w:val="105"/>
                <w:sz w:val="22"/>
                <w:szCs w:val="22"/>
              </w:rPr>
              <w:t>Bidder’s Bid Capacity:</w:t>
            </w:r>
            <w:r w:rsidRPr="004D6F77">
              <w:rPr>
                <w:color w:val="000000"/>
                <w:w w:val="105"/>
                <w:sz w:val="22"/>
                <w:szCs w:val="22"/>
              </w:rPr>
              <w:t xml:space="preserve"> </w:t>
            </w:r>
          </w:p>
          <w:p w:rsidR="007F5D7D" w:rsidRDefault="007F5D7D" w:rsidP="00D700E1">
            <w:pPr>
              <w:widowControl w:val="0"/>
              <w:autoSpaceDE w:val="0"/>
              <w:autoSpaceDN w:val="0"/>
              <w:spacing w:line="360" w:lineRule="auto"/>
              <w:ind w:left="567" w:right="899"/>
              <w:jc w:val="both"/>
              <w:rPr>
                <w:color w:val="000000"/>
                <w:w w:val="105"/>
                <w:sz w:val="22"/>
                <w:szCs w:val="22"/>
              </w:rPr>
            </w:pPr>
          </w:p>
          <w:p w:rsidR="00916941" w:rsidRPr="004D6F77" w:rsidRDefault="002F0B25" w:rsidP="00D700E1">
            <w:pPr>
              <w:widowControl w:val="0"/>
              <w:numPr>
                <w:ilvl w:val="0"/>
                <w:numId w:val="7"/>
              </w:numPr>
              <w:autoSpaceDE w:val="0"/>
              <w:autoSpaceDN w:val="0"/>
              <w:spacing w:line="360" w:lineRule="auto"/>
              <w:ind w:right="899"/>
              <w:jc w:val="both"/>
              <w:rPr>
                <w:color w:val="000000"/>
                <w:w w:val="105"/>
                <w:sz w:val="22"/>
                <w:szCs w:val="22"/>
              </w:rPr>
            </w:pPr>
            <w:r>
              <w:rPr>
                <w:b/>
                <w:i/>
                <w:color w:val="000000"/>
                <w:w w:val="105"/>
              </w:rPr>
              <w:t>The Bid capacity should be equal to or more than the estimated cost</w:t>
            </w:r>
            <w:r w:rsidR="00781230">
              <w:rPr>
                <w:color w:val="000000"/>
                <w:w w:val="105"/>
                <w:sz w:val="22"/>
                <w:szCs w:val="22"/>
              </w:rPr>
              <w:t xml:space="preserve"> of</w:t>
            </w:r>
            <w:r w:rsidR="00781230" w:rsidRPr="00781230">
              <w:rPr>
                <w:b/>
                <w:bCs/>
                <w:color w:val="000000"/>
                <w:w w:val="105"/>
                <w:sz w:val="22"/>
                <w:szCs w:val="22"/>
              </w:rPr>
              <w:t xml:space="preserve"> </w:t>
            </w:r>
            <w:r w:rsidR="00781230" w:rsidRPr="00781230">
              <w:rPr>
                <w:b/>
                <w:bCs/>
                <w:color w:val="000000"/>
                <w:w w:val="105"/>
                <w:sz w:val="22"/>
                <w:szCs w:val="22"/>
                <w:highlight w:val="cyan"/>
              </w:rPr>
              <w:t>Rs.57,51,32,142/-</w:t>
            </w:r>
          </w:p>
          <w:p w:rsidR="00916941" w:rsidRPr="004D6F77" w:rsidRDefault="00916941" w:rsidP="004D6F77">
            <w:pPr>
              <w:widowControl w:val="0"/>
              <w:autoSpaceDE w:val="0"/>
              <w:autoSpaceDN w:val="0"/>
              <w:spacing w:line="360" w:lineRule="auto"/>
              <w:ind w:left="567" w:right="141"/>
              <w:jc w:val="both"/>
              <w:rPr>
                <w:color w:val="000000"/>
                <w:w w:val="105"/>
                <w:sz w:val="22"/>
                <w:szCs w:val="22"/>
              </w:rPr>
            </w:pPr>
          </w:p>
          <w:p w:rsidR="007A471E" w:rsidRPr="00E03FBF" w:rsidRDefault="002F0B25" w:rsidP="00D700E1">
            <w:pPr>
              <w:widowControl w:val="0"/>
              <w:numPr>
                <w:ilvl w:val="0"/>
                <w:numId w:val="7"/>
              </w:numPr>
              <w:autoSpaceDE w:val="0"/>
              <w:autoSpaceDN w:val="0"/>
              <w:spacing w:line="360" w:lineRule="auto"/>
              <w:ind w:right="899"/>
              <w:jc w:val="both"/>
              <w:rPr>
                <w:w w:val="105"/>
                <w:sz w:val="22"/>
                <w:szCs w:val="22"/>
              </w:rPr>
            </w:pPr>
            <w:r w:rsidRPr="00E03FBF">
              <w:rPr>
                <w:w w:val="105"/>
                <w:sz w:val="22"/>
                <w:szCs w:val="22"/>
              </w:rPr>
              <w:t xml:space="preserve">The bid capacity of the bidder shall be considered as </w:t>
            </w:r>
            <w:r w:rsidR="00AB22C7">
              <w:rPr>
                <w:rFonts w:ascii="Calibri" w:hAnsi="Calibri" w:cs="Calibri"/>
                <w:b/>
                <w:bCs/>
                <w:sz w:val="22"/>
                <w:szCs w:val="22"/>
                <w:highlight w:val="green"/>
              </w:rPr>
              <w:t>3</w:t>
            </w:r>
            <w:r w:rsidR="00B752AC" w:rsidRPr="00291630">
              <w:rPr>
                <w:rFonts w:ascii="Calibri" w:hAnsi="Calibri" w:cs="Calibri"/>
                <w:b/>
                <w:bCs/>
                <w:sz w:val="22"/>
                <w:szCs w:val="22"/>
                <w:highlight w:val="green"/>
              </w:rPr>
              <w:t>T-B</w:t>
            </w:r>
            <w:r w:rsidR="00B752AC" w:rsidRPr="00291630">
              <w:rPr>
                <w:b/>
                <w:bCs/>
                <w:w w:val="105"/>
                <w:sz w:val="22"/>
                <w:szCs w:val="22"/>
                <w:highlight w:val="green"/>
              </w:rPr>
              <w:t xml:space="preserve"> </w:t>
            </w:r>
            <w:r w:rsidR="00F841BF" w:rsidRPr="00291630">
              <w:rPr>
                <w:w w:val="105"/>
                <w:sz w:val="22"/>
                <w:szCs w:val="22"/>
                <w:highlight w:val="green"/>
              </w:rPr>
              <w:t xml:space="preserve"> </w:t>
            </w:r>
            <w:r w:rsidR="00B752AC" w:rsidRPr="00291630">
              <w:rPr>
                <w:w w:val="105"/>
                <w:sz w:val="22"/>
                <w:szCs w:val="22"/>
                <w:highlight w:val="green"/>
              </w:rPr>
              <w:t xml:space="preserve">where </w:t>
            </w:r>
            <w:r w:rsidR="00B752AC" w:rsidRPr="00291630">
              <w:rPr>
                <w:b/>
                <w:bCs/>
                <w:w w:val="105"/>
                <w:sz w:val="22"/>
                <w:szCs w:val="22"/>
                <w:highlight w:val="green"/>
              </w:rPr>
              <w:t xml:space="preserve">T = </w:t>
            </w:r>
            <w:r w:rsidR="00B752AC" w:rsidRPr="00291630">
              <w:rPr>
                <w:rFonts w:ascii="Calibri" w:hAnsi="Calibri" w:cs="Calibri"/>
                <w:b/>
                <w:bCs/>
                <w:sz w:val="22"/>
                <w:szCs w:val="22"/>
                <w:highlight w:val="green"/>
              </w:rPr>
              <w:t xml:space="preserve">Maximum value of </w:t>
            </w:r>
            <w:r w:rsidR="00EA720A" w:rsidRPr="00291630">
              <w:rPr>
                <w:rFonts w:ascii="Calibri" w:hAnsi="Calibri" w:cs="Calibri"/>
                <w:b/>
                <w:bCs/>
                <w:sz w:val="22"/>
                <w:szCs w:val="22"/>
                <w:highlight w:val="green"/>
              </w:rPr>
              <w:t>Annual Turnover</w:t>
            </w:r>
            <w:r w:rsidR="00B752AC" w:rsidRPr="00291630">
              <w:rPr>
                <w:rFonts w:ascii="Calibri" w:hAnsi="Calibri" w:cs="Calibri"/>
                <w:b/>
                <w:bCs/>
                <w:sz w:val="22"/>
                <w:szCs w:val="22"/>
                <w:highlight w:val="green"/>
              </w:rPr>
              <w:t xml:space="preserve"> </w:t>
            </w:r>
            <w:r w:rsidR="00F841BF" w:rsidRPr="00291630">
              <w:rPr>
                <w:b/>
                <w:bCs/>
                <w:w w:val="105"/>
                <w:sz w:val="22"/>
                <w:szCs w:val="22"/>
                <w:highlight w:val="green"/>
              </w:rPr>
              <w:t>in</w:t>
            </w:r>
            <w:r w:rsidRPr="00291630">
              <w:rPr>
                <w:b/>
                <w:bCs/>
                <w:w w:val="105"/>
                <w:sz w:val="22"/>
                <w:szCs w:val="22"/>
                <w:highlight w:val="green"/>
              </w:rPr>
              <w:t xml:space="preserve"> any </w:t>
            </w:r>
            <w:r w:rsidR="00AC717E" w:rsidRPr="00291630">
              <w:rPr>
                <w:b/>
                <w:bCs/>
                <w:w w:val="105"/>
                <w:sz w:val="22"/>
                <w:szCs w:val="22"/>
                <w:highlight w:val="green"/>
              </w:rPr>
              <w:t xml:space="preserve">one </w:t>
            </w:r>
            <w:r w:rsidRPr="00291630">
              <w:rPr>
                <w:b/>
                <w:bCs/>
                <w:w w:val="105"/>
                <w:sz w:val="22"/>
                <w:szCs w:val="22"/>
                <w:highlight w:val="green"/>
              </w:rPr>
              <w:t xml:space="preserve">financial year during the last 5 financial years reckoned from the year of </w:t>
            </w:r>
            <w:r w:rsidR="00127540" w:rsidRPr="00291630">
              <w:rPr>
                <w:b/>
                <w:bCs/>
                <w:w w:val="105"/>
                <w:sz w:val="22"/>
                <w:szCs w:val="22"/>
                <w:highlight w:val="green"/>
              </w:rPr>
              <w:t>IFB</w:t>
            </w:r>
            <w:r w:rsidR="00B752AC" w:rsidRPr="00291630">
              <w:rPr>
                <w:b/>
                <w:bCs/>
                <w:w w:val="105"/>
                <w:sz w:val="22"/>
                <w:szCs w:val="22"/>
                <w:highlight w:val="green"/>
              </w:rPr>
              <w:t xml:space="preserve"> </w:t>
            </w:r>
            <w:r w:rsidR="00B752AC" w:rsidRPr="00291630">
              <w:rPr>
                <w:w w:val="105"/>
                <w:sz w:val="22"/>
                <w:szCs w:val="22"/>
                <w:highlight w:val="green"/>
              </w:rPr>
              <w:t xml:space="preserve">&amp; </w:t>
            </w:r>
            <w:r w:rsidR="00B752AC" w:rsidRPr="00291630">
              <w:rPr>
                <w:b/>
                <w:bCs/>
                <w:w w:val="105"/>
                <w:sz w:val="22"/>
                <w:szCs w:val="22"/>
                <w:highlight w:val="green"/>
              </w:rPr>
              <w:t>B=</w:t>
            </w:r>
            <w:r w:rsidR="00B752AC" w:rsidRPr="00291630">
              <w:rPr>
                <w:rFonts w:ascii="Calibri" w:hAnsi="Calibri" w:cs="Calibri"/>
                <w:b/>
                <w:bCs/>
                <w:sz w:val="22"/>
                <w:szCs w:val="22"/>
                <w:highlight w:val="green"/>
              </w:rPr>
              <w:t xml:space="preserve">Value of </w:t>
            </w:r>
            <w:r w:rsidR="00B2212D" w:rsidRPr="00291630">
              <w:rPr>
                <w:rFonts w:ascii="Calibri" w:hAnsi="Calibri" w:cs="Calibri"/>
                <w:b/>
                <w:bCs/>
                <w:sz w:val="22"/>
                <w:szCs w:val="22"/>
                <w:highlight w:val="green"/>
              </w:rPr>
              <w:t xml:space="preserve">residual </w:t>
            </w:r>
            <w:r w:rsidR="00B752AC" w:rsidRPr="00291630">
              <w:rPr>
                <w:rFonts w:ascii="Calibri" w:hAnsi="Calibri" w:cs="Calibri"/>
                <w:b/>
                <w:bCs/>
                <w:sz w:val="22"/>
                <w:szCs w:val="22"/>
                <w:highlight w:val="green"/>
              </w:rPr>
              <w:t xml:space="preserve">existing commitments </w:t>
            </w:r>
            <w:r w:rsidR="00B2212D" w:rsidRPr="00291630">
              <w:rPr>
                <w:rFonts w:ascii="Calibri" w:hAnsi="Calibri" w:cs="Calibri"/>
                <w:b/>
                <w:bCs/>
                <w:sz w:val="22"/>
                <w:szCs w:val="22"/>
                <w:highlight w:val="green"/>
              </w:rPr>
              <w:t xml:space="preserve">of </w:t>
            </w:r>
            <w:r w:rsidR="00B752AC" w:rsidRPr="00291630">
              <w:rPr>
                <w:rFonts w:ascii="Calibri" w:hAnsi="Calibri" w:cs="Calibri"/>
                <w:b/>
                <w:bCs/>
                <w:sz w:val="22"/>
                <w:szCs w:val="22"/>
                <w:highlight w:val="green"/>
              </w:rPr>
              <w:t>works</w:t>
            </w:r>
            <w:r w:rsidR="00AD5A3F" w:rsidRPr="00E03FBF">
              <w:rPr>
                <w:rFonts w:ascii="Calibri" w:hAnsi="Calibri" w:cs="Calibri"/>
                <w:b/>
                <w:bCs/>
                <w:sz w:val="22"/>
                <w:szCs w:val="22"/>
              </w:rPr>
              <w:t>*</w:t>
            </w:r>
            <w:r w:rsidR="00B2212D" w:rsidRPr="00E03FBF">
              <w:rPr>
                <w:rFonts w:ascii="Calibri" w:hAnsi="Calibri" w:cs="Calibri"/>
                <w:sz w:val="22"/>
                <w:szCs w:val="22"/>
              </w:rPr>
              <w:t xml:space="preserve"> </w:t>
            </w:r>
            <w:r w:rsidR="00AD5A3F" w:rsidRPr="00E03FBF">
              <w:rPr>
                <w:rFonts w:ascii="Calibri" w:hAnsi="Calibri" w:cs="Calibri"/>
                <w:sz w:val="22"/>
                <w:szCs w:val="22"/>
              </w:rPr>
              <w:t>(</w:t>
            </w:r>
            <w:r w:rsidR="00B2212D" w:rsidRPr="00E03FBF">
              <w:rPr>
                <w:rFonts w:ascii="Calibri" w:hAnsi="Calibri" w:cs="Calibri"/>
                <w:sz w:val="22"/>
                <w:szCs w:val="22"/>
              </w:rPr>
              <w:t xml:space="preserve">as mentioned </w:t>
            </w:r>
            <w:r w:rsidR="00AD5A3F" w:rsidRPr="00E03FBF">
              <w:rPr>
                <w:rFonts w:ascii="Calibri" w:hAnsi="Calibri" w:cs="Calibri"/>
                <w:sz w:val="22"/>
                <w:szCs w:val="22"/>
              </w:rPr>
              <w:t>below)</w:t>
            </w:r>
            <w:r w:rsidR="00B2212D" w:rsidRPr="00E03FBF">
              <w:rPr>
                <w:rFonts w:ascii="Calibri" w:hAnsi="Calibri" w:cs="Calibri"/>
                <w:sz w:val="22"/>
                <w:szCs w:val="22"/>
              </w:rPr>
              <w:t xml:space="preserve"> </w:t>
            </w:r>
            <w:r w:rsidR="00B752AC" w:rsidRPr="00E03FBF">
              <w:rPr>
                <w:rFonts w:ascii="Calibri" w:hAnsi="Calibri" w:cs="Calibri"/>
                <w:sz w:val="22"/>
                <w:szCs w:val="22"/>
              </w:rPr>
              <w:t xml:space="preserve"> yet to be completed </w:t>
            </w:r>
            <w:r w:rsidR="00AD5A3F" w:rsidRPr="00E03FBF">
              <w:rPr>
                <w:rFonts w:ascii="Calibri" w:hAnsi="Calibri" w:cs="Calibri"/>
                <w:sz w:val="22"/>
                <w:szCs w:val="22"/>
              </w:rPr>
              <w:t xml:space="preserve">on Annualized basis, </w:t>
            </w:r>
            <w:r w:rsidR="00B752AC" w:rsidRPr="00E03FBF">
              <w:rPr>
                <w:rFonts w:ascii="Calibri" w:hAnsi="Calibri" w:cs="Calibri"/>
                <w:sz w:val="22"/>
                <w:szCs w:val="22"/>
              </w:rPr>
              <w:t>as on the 1</w:t>
            </w:r>
            <w:r w:rsidR="00B752AC" w:rsidRPr="00C23936">
              <w:rPr>
                <w:rFonts w:ascii="Calibri" w:hAnsi="Calibri" w:cs="Calibri"/>
                <w:sz w:val="22"/>
                <w:szCs w:val="22"/>
                <w:vertAlign w:val="superscript"/>
              </w:rPr>
              <w:t>st</w:t>
            </w:r>
            <w:r w:rsidR="00B752AC" w:rsidRPr="00E03FBF">
              <w:rPr>
                <w:rFonts w:ascii="Calibri" w:hAnsi="Calibri" w:cs="Calibri"/>
                <w:sz w:val="22"/>
                <w:szCs w:val="22"/>
              </w:rPr>
              <w:t xml:space="preserve"> date of quarter of the financial year in which the bids are opened</w:t>
            </w:r>
            <w:r w:rsidRPr="00E03FBF">
              <w:rPr>
                <w:w w:val="105"/>
                <w:sz w:val="22"/>
                <w:szCs w:val="22"/>
              </w:rPr>
              <w:t xml:space="preserve">, which shall be evaluated by OPTCL based on the information furnished by the bidder </w:t>
            </w:r>
            <w:bookmarkStart w:id="2" w:name="_Hlk132807066"/>
            <w:r w:rsidRPr="00E03FBF">
              <w:rPr>
                <w:w w:val="105"/>
                <w:sz w:val="22"/>
                <w:szCs w:val="22"/>
              </w:rPr>
              <w:t xml:space="preserve">as per the format </w:t>
            </w:r>
            <w:r w:rsidRPr="00E03FBF">
              <w:rPr>
                <w:b/>
                <w:bCs/>
                <w:w w:val="105"/>
                <w:sz w:val="22"/>
                <w:szCs w:val="22"/>
              </w:rPr>
              <w:t>FIN No. 4 &amp; FIN No. 5</w:t>
            </w:r>
            <w:bookmarkEnd w:id="2"/>
            <w:r w:rsidRPr="00E03FBF">
              <w:rPr>
                <w:w w:val="105"/>
                <w:sz w:val="22"/>
                <w:szCs w:val="22"/>
              </w:rPr>
              <w:t>.</w:t>
            </w:r>
          </w:p>
          <w:p w:rsidR="00851FA9" w:rsidRDefault="00851FA9" w:rsidP="00AD5A3F">
            <w:pPr>
              <w:widowControl w:val="0"/>
              <w:autoSpaceDE w:val="0"/>
              <w:autoSpaceDN w:val="0"/>
              <w:ind w:left="1287" w:right="755"/>
              <w:rPr>
                <w:b/>
                <w:bCs/>
                <w:w w:val="105"/>
                <w:sz w:val="22"/>
                <w:szCs w:val="22"/>
              </w:rPr>
            </w:pPr>
          </w:p>
          <w:p w:rsidR="00B960BA" w:rsidRPr="00E03FBF" w:rsidRDefault="002F0B25" w:rsidP="00AD5A3F">
            <w:pPr>
              <w:widowControl w:val="0"/>
              <w:autoSpaceDE w:val="0"/>
              <w:autoSpaceDN w:val="0"/>
              <w:ind w:left="1287" w:right="755"/>
              <w:rPr>
                <w:rFonts w:ascii="Calibri" w:hAnsi="Calibri" w:cs="Calibri"/>
                <w:sz w:val="22"/>
                <w:szCs w:val="22"/>
              </w:rPr>
            </w:pPr>
            <w:r w:rsidRPr="00E03FBF">
              <w:rPr>
                <w:b/>
                <w:bCs/>
                <w:w w:val="105"/>
                <w:sz w:val="22"/>
                <w:szCs w:val="22"/>
              </w:rPr>
              <w:lastRenderedPageBreak/>
              <w:t>Works*:</w:t>
            </w:r>
            <w:r w:rsidRPr="00E03FBF">
              <w:rPr>
                <w:rFonts w:ascii="Calibri" w:hAnsi="Calibri" w:cs="Calibri"/>
                <w:strike/>
                <w:sz w:val="22"/>
                <w:szCs w:val="22"/>
              </w:rPr>
              <w:t xml:space="preserve"> </w:t>
            </w:r>
            <w:r w:rsidRPr="00E03FBF">
              <w:rPr>
                <w:rFonts w:ascii="Calibri" w:hAnsi="Calibri" w:cs="Calibri"/>
                <w:sz w:val="22"/>
                <w:szCs w:val="22"/>
              </w:rPr>
              <w:t>Transmission &amp; Distribution (T&amp;D) works (including substations, transmission lines, distribution for all verticals.</w:t>
            </w:r>
          </w:p>
          <w:p w:rsidR="00B272F3" w:rsidRPr="00E03FBF" w:rsidRDefault="00B272F3" w:rsidP="00AD5A3F">
            <w:pPr>
              <w:widowControl w:val="0"/>
              <w:autoSpaceDE w:val="0"/>
              <w:autoSpaceDN w:val="0"/>
              <w:ind w:left="1287" w:right="755"/>
              <w:rPr>
                <w:rFonts w:ascii="Calibri" w:hAnsi="Calibri" w:cs="Calibri"/>
                <w:sz w:val="22"/>
                <w:szCs w:val="22"/>
              </w:rPr>
            </w:pPr>
          </w:p>
          <w:p w:rsidR="000A6D9F" w:rsidRPr="00E03FBF" w:rsidRDefault="002F0B25" w:rsidP="00B272F3">
            <w:pPr>
              <w:widowControl w:val="0"/>
              <w:autoSpaceDE w:val="0"/>
              <w:autoSpaceDN w:val="0"/>
              <w:ind w:left="1287" w:right="755"/>
              <w:jc w:val="both"/>
              <w:rPr>
                <w:rFonts w:ascii="Calibri" w:hAnsi="Calibri" w:cs="Calibri"/>
                <w:sz w:val="22"/>
                <w:szCs w:val="22"/>
              </w:rPr>
            </w:pPr>
            <w:r w:rsidRPr="00E03FBF">
              <w:rPr>
                <w:rFonts w:ascii="Calibri" w:hAnsi="Calibri" w:cs="Calibri"/>
                <w:sz w:val="22"/>
                <w:szCs w:val="22"/>
              </w:rPr>
              <w:t xml:space="preserve">(Example: If </w:t>
            </w:r>
            <w:r w:rsidR="00620F25" w:rsidRPr="00E03FBF">
              <w:rPr>
                <w:rFonts w:ascii="Calibri" w:hAnsi="Calibri" w:cs="Calibri"/>
                <w:sz w:val="22"/>
                <w:szCs w:val="22"/>
              </w:rPr>
              <w:t>a contract</w:t>
            </w:r>
            <w:r w:rsidRPr="00E03FBF">
              <w:rPr>
                <w:rFonts w:ascii="Calibri" w:hAnsi="Calibri" w:cs="Calibri"/>
                <w:sz w:val="22"/>
                <w:szCs w:val="22"/>
              </w:rPr>
              <w:t xml:space="preserve"> awarded </w:t>
            </w:r>
            <w:r w:rsidR="00620F25" w:rsidRPr="00E03FBF">
              <w:rPr>
                <w:rFonts w:ascii="Calibri" w:hAnsi="Calibri" w:cs="Calibri"/>
                <w:sz w:val="22"/>
                <w:szCs w:val="22"/>
              </w:rPr>
              <w:t xml:space="preserve">is </w:t>
            </w:r>
            <w:r w:rsidRPr="00E03FBF">
              <w:rPr>
                <w:rFonts w:ascii="Calibri" w:hAnsi="Calibri" w:cs="Calibri"/>
                <w:sz w:val="22"/>
                <w:szCs w:val="22"/>
              </w:rPr>
              <w:t xml:space="preserve">to be completed </w:t>
            </w:r>
            <w:r w:rsidR="00620F25" w:rsidRPr="00E03FBF">
              <w:rPr>
                <w:rFonts w:ascii="Calibri" w:hAnsi="Calibri" w:cs="Calibri"/>
                <w:sz w:val="22"/>
                <w:szCs w:val="22"/>
              </w:rPr>
              <w:t>within Two years, then the residual existing commitments of works shall be divided by two</w:t>
            </w:r>
            <w:r w:rsidR="00855A2C" w:rsidRPr="00E03FBF">
              <w:rPr>
                <w:rFonts w:ascii="Calibri" w:hAnsi="Calibri" w:cs="Calibri"/>
                <w:sz w:val="22"/>
                <w:szCs w:val="22"/>
              </w:rPr>
              <w:t xml:space="preserve"> to arrive at the Annualized value</w:t>
            </w:r>
            <w:r w:rsidR="00620F25" w:rsidRPr="00E03FBF">
              <w:rPr>
                <w:rFonts w:ascii="Calibri" w:hAnsi="Calibri" w:cs="Calibri"/>
                <w:sz w:val="22"/>
                <w:szCs w:val="22"/>
              </w:rPr>
              <w:t xml:space="preserve">, if there is no delay in execution of work beyond the original scheduled completion time. In case the execution of work is delayed beyond the original scheduled completion time, then the residual existing commitments of works shall be </w:t>
            </w:r>
            <w:r w:rsidR="00855A2C" w:rsidRPr="00E03FBF">
              <w:rPr>
                <w:rFonts w:ascii="Calibri" w:hAnsi="Calibri" w:cs="Calibri"/>
                <w:sz w:val="22"/>
                <w:szCs w:val="22"/>
              </w:rPr>
              <w:t>same as</w:t>
            </w:r>
            <w:r w:rsidR="00620F25" w:rsidRPr="00E03FBF">
              <w:rPr>
                <w:rFonts w:ascii="Calibri" w:hAnsi="Calibri" w:cs="Calibri"/>
                <w:sz w:val="22"/>
                <w:szCs w:val="22"/>
              </w:rPr>
              <w:t xml:space="preserve"> </w:t>
            </w:r>
            <w:r w:rsidR="00855A2C" w:rsidRPr="00E03FBF">
              <w:rPr>
                <w:rFonts w:ascii="Calibri" w:hAnsi="Calibri" w:cs="Calibri"/>
                <w:sz w:val="22"/>
                <w:szCs w:val="22"/>
              </w:rPr>
              <w:t xml:space="preserve">the </w:t>
            </w:r>
            <w:r w:rsidR="00844378" w:rsidRPr="00E03FBF">
              <w:rPr>
                <w:rFonts w:ascii="Calibri" w:hAnsi="Calibri" w:cs="Calibri"/>
                <w:sz w:val="22"/>
                <w:szCs w:val="22"/>
              </w:rPr>
              <w:t xml:space="preserve">remaining </w:t>
            </w:r>
            <w:r w:rsidR="00855A2C" w:rsidRPr="00E03FBF">
              <w:rPr>
                <w:rFonts w:ascii="Calibri" w:hAnsi="Calibri" w:cs="Calibri"/>
                <w:sz w:val="22"/>
                <w:szCs w:val="22"/>
              </w:rPr>
              <w:t>residual existing commitments of works to be executed</w:t>
            </w:r>
            <w:r w:rsidR="00E03FBF" w:rsidRPr="00E03FBF">
              <w:rPr>
                <w:rFonts w:ascii="Calibri" w:hAnsi="Calibri" w:cs="Calibri"/>
                <w:sz w:val="22"/>
                <w:szCs w:val="22"/>
              </w:rPr>
              <w:t>.)</w:t>
            </w:r>
          </w:p>
          <w:p w:rsidR="00844378" w:rsidRPr="00E03FBF" w:rsidRDefault="00844378" w:rsidP="00B272F3">
            <w:pPr>
              <w:widowControl w:val="0"/>
              <w:autoSpaceDE w:val="0"/>
              <w:autoSpaceDN w:val="0"/>
              <w:ind w:left="1287" w:right="755"/>
              <w:jc w:val="both"/>
              <w:rPr>
                <w:rFonts w:ascii="Calibri" w:hAnsi="Calibri" w:cs="Calibri"/>
                <w:sz w:val="22"/>
                <w:szCs w:val="22"/>
              </w:rPr>
            </w:pPr>
          </w:p>
          <w:p w:rsidR="00844378" w:rsidRPr="00E03FBF" w:rsidRDefault="002F0B25" w:rsidP="00B272F3">
            <w:pPr>
              <w:widowControl w:val="0"/>
              <w:autoSpaceDE w:val="0"/>
              <w:autoSpaceDN w:val="0"/>
              <w:ind w:left="1287" w:right="755"/>
              <w:jc w:val="both"/>
              <w:rPr>
                <w:w w:val="105"/>
                <w:sz w:val="22"/>
                <w:szCs w:val="22"/>
              </w:rPr>
            </w:pPr>
            <w:r w:rsidRPr="00900636">
              <w:rPr>
                <w:rFonts w:ascii="Calibri" w:hAnsi="Calibri" w:cs="Calibri"/>
                <w:b/>
                <w:bCs/>
                <w:sz w:val="22"/>
                <w:szCs w:val="22"/>
                <w:highlight w:val="green"/>
              </w:rPr>
              <w:t>Note:</w:t>
            </w:r>
            <w:r w:rsidRPr="00900636">
              <w:rPr>
                <w:rFonts w:ascii="Calibri" w:hAnsi="Calibri" w:cs="Calibri"/>
                <w:sz w:val="22"/>
                <w:szCs w:val="22"/>
                <w:highlight w:val="green"/>
              </w:rPr>
              <w:t xml:space="preserve"> A statement in this regard for residual existing commitments of works should be submitted along with the Techno-commercial bid and should be signed by a</w:t>
            </w:r>
            <w:r w:rsidRPr="00E03FBF">
              <w:rPr>
                <w:rFonts w:ascii="Calibri" w:hAnsi="Calibri" w:cs="Calibri"/>
                <w:sz w:val="22"/>
                <w:szCs w:val="22"/>
              </w:rPr>
              <w:t xml:space="preserve"> </w:t>
            </w:r>
            <w:r w:rsidRPr="00900636">
              <w:rPr>
                <w:rFonts w:ascii="Calibri" w:hAnsi="Calibri" w:cs="Calibri"/>
                <w:sz w:val="22"/>
                <w:szCs w:val="22"/>
                <w:highlight w:val="green"/>
              </w:rPr>
              <w:t>Practicing Chartered Accountant.</w:t>
            </w:r>
          </w:p>
          <w:p w:rsidR="00D06386" w:rsidRDefault="002F0B25" w:rsidP="00D700E1">
            <w:pPr>
              <w:widowControl w:val="0"/>
              <w:autoSpaceDE w:val="0"/>
              <w:autoSpaceDN w:val="0"/>
              <w:spacing w:line="360" w:lineRule="auto"/>
              <w:ind w:left="567" w:right="899"/>
              <w:jc w:val="center"/>
              <w:rPr>
                <w:b/>
                <w:bCs/>
                <w:color w:val="000000"/>
                <w:w w:val="105"/>
                <w:sz w:val="22"/>
                <w:szCs w:val="22"/>
              </w:rPr>
            </w:pPr>
            <w:r w:rsidRPr="00D700E1">
              <w:rPr>
                <w:b/>
                <w:bCs/>
                <w:color w:val="000000"/>
                <w:w w:val="105"/>
                <w:sz w:val="22"/>
                <w:szCs w:val="22"/>
              </w:rPr>
              <w:t>Table (FIN-4)</w:t>
            </w:r>
            <w:r w:rsidR="00D700E1" w:rsidRPr="00D700E1">
              <w:rPr>
                <w:b/>
                <w:bCs/>
                <w:color w:val="000000"/>
                <w:w w:val="105"/>
                <w:sz w:val="22"/>
                <w:szCs w:val="22"/>
              </w:rPr>
              <w:t xml:space="preserve"> (Bidder’s Bid Capacity Schedule </w:t>
            </w:r>
          </w:p>
          <w:p w:rsidR="007A471E" w:rsidRPr="004D6F77" w:rsidRDefault="002F0B25" w:rsidP="00D700E1">
            <w:pPr>
              <w:widowControl w:val="0"/>
              <w:autoSpaceDE w:val="0"/>
              <w:autoSpaceDN w:val="0"/>
              <w:spacing w:line="360" w:lineRule="auto"/>
              <w:ind w:left="567" w:right="899"/>
              <w:jc w:val="center"/>
              <w:rPr>
                <w:color w:val="000000"/>
                <w:w w:val="105"/>
                <w:sz w:val="22"/>
                <w:szCs w:val="22"/>
              </w:rPr>
            </w:pPr>
            <w:r w:rsidRPr="004D6F77">
              <w:rPr>
                <w:color w:val="000000"/>
                <w:w w:val="105"/>
                <w:sz w:val="22"/>
                <w:szCs w:val="22"/>
              </w:rPr>
              <w:t xml:space="preserve">(Name of Bidder or </w:t>
            </w:r>
            <w:r w:rsidR="003525D7" w:rsidRPr="004D6F77">
              <w:rPr>
                <w:color w:val="000000"/>
                <w:w w:val="105"/>
                <w:sz w:val="22"/>
                <w:szCs w:val="22"/>
              </w:rPr>
              <w:t>Joint Venture</w:t>
            </w:r>
            <w:r w:rsidRPr="004D6F77">
              <w:rPr>
                <w:color w:val="000000"/>
                <w:w w:val="105"/>
                <w:sz w:val="22"/>
                <w:szCs w:val="22"/>
              </w:rPr>
              <w:t xml:space="preserve"> Partner)</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84"/>
              <w:gridCol w:w="1984"/>
              <w:gridCol w:w="1985"/>
              <w:gridCol w:w="2126"/>
              <w:gridCol w:w="1559"/>
            </w:tblGrid>
            <w:tr w:rsidR="00A33E3B" w:rsidTr="00D700E1">
              <w:trPr>
                <w:trHeight w:val="1197"/>
              </w:trPr>
              <w:tc>
                <w:tcPr>
                  <w:tcW w:w="662" w:type="dxa"/>
                </w:tcPr>
                <w:p w:rsidR="00D700E1" w:rsidRPr="001C7472" w:rsidRDefault="002F0B25" w:rsidP="001C7472">
                  <w:pPr>
                    <w:widowControl w:val="0"/>
                    <w:autoSpaceDE w:val="0"/>
                    <w:autoSpaceDN w:val="0"/>
                    <w:spacing w:line="360" w:lineRule="auto"/>
                    <w:ind w:right="-42" w:hanging="27"/>
                    <w:jc w:val="center"/>
                    <w:rPr>
                      <w:b/>
                      <w:bCs/>
                      <w:color w:val="000000"/>
                      <w:w w:val="105"/>
                      <w:sz w:val="22"/>
                      <w:szCs w:val="22"/>
                    </w:rPr>
                  </w:pPr>
                  <w:r w:rsidRPr="001C7472">
                    <w:rPr>
                      <w:b/>
                      <w:bCs/>
                      <w:color w:val="000000"/>
                      <w:w w:val="105"/>
                      <w:sz w:val="22"/>
                      <w:szCs w:val="22"/>
                    </w:rPr>
                    <w:t>Sl. No.</w:t>
                  </w:r>
                </w:p>
              </w:tc>
              <w:tc>
                <w:tcPr>
                  <w:tcW w:w="784" w:type="dxa"/>
                </w:tcPr>
                <w:p w:rsidR="00D700E1" w:rsidRPr="001C7472" w:rsidRDefault="002F0B25" w:rsidP="001C7472">
                  <w:pPr>
                    <w:widowControl w:val="0"/>
                    <w:autoSpaceDE w:val="0"/>
                    <w:autoSpaceDN w:val="0"/>
                    <w:spacing w:line="360" w:lineRule="auto"/>
                    <w:ind w:right="-42" w:hanging="27"/>
                    <w:jc w:val="center"/>
                    <w:rPr>
                      <w:b/>
                      <w:bCs/>
                      <w:color w:val="000000"/>
                      <w:w w:val="105"/>
                      <w:sz w:val="22"/>
                      <w:szCs w:val="22"/>
                    </w:rPr>
                  </w:pPr>
                  <w:r w:rsidRPr="001C7472">
                    <w:rPr>
                      <w:b/>
                      <w:bCs/>
                      <w:color w:val="000000"/>
                      <w:w w:val="105"/>
                      <w:sz w:val="22"/>
                      <w:szCs w:val="22"/>
                    </w:rPr>
                    <w:t>Financial Year</w:t>
                  </w:r>
                </w:p>
              </w:tc>
              <w:tc>
                <w:tcPr>
                  <w:tcW w:w="1984" w:type="dxa"/>
                </w:tcPr>
                <w:p w:rsidR="00D700E1" w:rsidRPr="001C7472" w:rsidRDefault="002F0B25" w:rsidP="001C7472">
                  <w:pPr>
                    <w:widowControl w:val="0"/>
                    <w:autoSpaceDE w:val="0"/>
                    <w:autoSpaceDN w:val="0"/>
                    <w:spacing w:line="360" w:lineRule="auto"/>
                    <w:ind w:right="-42" w:hanging="27"/>
                    <w:jc w:val="center"/>
                    <w:rPr>
                      <w:b/>
                      <w:bCs/>
                      <w:color w:val="000000"/>
                      <w:w w:val="105"/>
                      <w:sz w:val="22"/>
                      <w:szCs w:val="22"/>
                    </w:rPr>
                  </w:pPr>
                  <w:r w:rsidRPr="001C7472">
                    <w:rPr>
                      <w:b/>
                      <w:bCs/>
                      <w:color w:val="000000"/>
                      <w:w w:val="105"/>
                      <w:sz w:val="22"/>
                      <w:szCs w:val="22"/>
                    </w:rPr>
                    <w:t>For Single entity</w:t>
                  </w:r>
                </w:p>
              </w:tc>
              <w:tc>
                <w:tcPr>
                  <w:tcW w:w="4111" w:type="dxa"/>
                  <w:gridSpan w:val="2"/>
                </w:tcPr>
                <w:p w:rsidR="00D700E1" w:rsidRPr="001C7472" w:rsidRDefault="002F0B25" w:rsidP="001C7472">
                  <w:pPr>
                    <w:widowControl w:val="0"/>
                    <w:autoSpaceDE w:val="0"/>
                    <w:autoSpaceDN w:val="0"/>
                    <w:spacing w:line="360" w:lineRule="auto"/>
                    <w:ind w:right="-42" w:hanging="27"/>
                    <w:jc w:val="center"/>
                    <w:rPr>
                      <w:b/>
                      <w:bCs/>
                      <w:color w:val="000000"/>
                      <w:w w:val="105"/>
                      <w:sz w:val="22"/>
                      <w:szCs w:val="22"/>
                    </w:rPr>
                  </w:pPr>
                  <w:r w:rsidRPr="001C7472">
                    <w:rPr>
                      <w:b/>
                      <w:bCs/>
                      <w:color w:val="000000"/>
                      <w:w w:val="105"/>
                      <w:sz w:val="22"/>
                      <w:szCs w:val="22"/>
                    </w:rPr>
                    <w:t>For Joint Venture</w:t>
                  </w:r>
                </w:p>
              </w:tc>
              <w:tc>
                <w:tcPr>
                  <w:tcW w:w="1559" w:type="dxa"/>
                </w:tcPr>
                <w:p w:rsidR="00D700E1" w:rsidRPr="004D6F77" w:rsidRDefault="00D700E1" w:rsidP="00D700E1">
                  <w:pPr>
                    <w:widowControl w:val="0"/>
                    <w:autoSpaceDE w:val="0"/>
                    <w:autoSpaceDN w:val="0"/>
                    <w:spacing w:line="360" w:lineRule="auto"/>
                    <w:ind w:right="-42" w:hanging="27"/>
                    <w:jc w:val="both"/>
                    <w:rPr>
                      <w:color w:val="000000"/>
                      <w:w w:val="105"/>
                      <w:sz w:val="22"/>
                      <w:szCs w:val="22"/>
                    </w:rPr>
                  </w:pPr>
                </w:p>
              </w:tc>
            </w:tr>
            <w:tr w:rsidR="00A33E3B" w:rsidTr="00D700E1">
              <w:tc>
                <w:tcPr>
                  <w:tcW w:w="662"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784"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1984" w:type="dxa"/>
                </w:tcPr>
                <w:p w:rsidR="00D700E1" w:rsidRPr="00851FA9" w:rsidRDefault="002F0B25" w:rsidP="00AC717E">
                  <w:pPr>
                    <w:widowControl w:val="0"/>
                    <w:autoSpaceDE w:val="0"/>
                    <w:autoSpaceDN w:val="0"/>
                    <w:ind w:right="-42" w:hanging="27"/>
                    <w:jc w:val="both"/>
                    <w:rPr>
                      <w:w w:val="105"/>
                      <w:sz w:val="22"/>
                      <w:szCs w:val="22"/>
                    </w:rPr>
                  </w:pPr>
                  <w:r w:rsidRPr="00851FA9">
                    <w:rPr>
                      <w:rFonts w:ascii="Calibri" w:hAnsi="Calibri" w:cs="Calibri"/>
                      <w:sz w:val="22"/>
                      <w:szCs w:val="22"/>
                    </w:rPr>
                    <w:t xml:space="preserve">Maximum value of </w:t>
                  </w:r>
                  <w:r w:rsidR="00EA720A" w:rsidRPr="00851FA9">
                    <w:rPr>
                      <w:rFonts w:ascii="Calibri" w:hAnsi="Calibri" w:cs="Calibri"/>
                      <w:sz w:val="22"/>
                      <w:szCs w:val="22"/>
                    </w:rPr>
                    <w:t>Annual Turnover</w:t>
                  </w:r>
                  <w:r w:rsidRPr="00851FA9">
                    <w:rPr>
                      <w:rFonts w:ascii="Calibri" w:hAnsi="Calibri" w:cs="Calibri"/>
                      <w:sz w:val="22"/>
                      <w:szCs w:val="22"/>
                    </w:rPr>
                    <w:t xml:space="preserve"> </w:t>
                  </w:r>
                  <w:r w:rsidRPr="00851FA9">
                    <w:rPr>
                      <w:w w:val="105"/>
                      <w:sz w:val="22"/>
                      <w:szCs w:val="22"/>
                    </w:rPr>
                    <w:t>in any one financial year during the last 5 financial years (In Rs. Cr.)</w:t>
                  </w:r>
                </w:p>
              </w:tc>
              <w:tc>
                <w:tcPr>
                  <w:tcW w:w="1985" w:type="dxa"/>
                </w:tcPr>
                <w:p w:rsidR="00D700E1" w:rsidRPr="00851FA9" w:rsidRDefault="002F0B25" w:rsidP="00AC717E">
                  <w:pPr>
                    <w:widowControl w:val="0"/>
                    <w:autoSpaceDE w:val="0"/>
                    <w:autoSpaceDN w:val="0"/>
                    <w:ind w:right="-42" w:hanging="27"/>
                    <w:jc w:val="both"/>
                    <w:rPr>
                      <w:w w:val="105"/>
                      <w:sz w:val="22"/>
                      <w:szCs w:val="22"/>
                    </w:rPr>
                  </w:pPr>
                  <w:r w:rsidRPr="00851FA9">
                    <w:rPr>
                      <w:rFonts w:ascii="Calibri" w:hAnsi="Calibri" w:cs="Calibri"/>
                      <w:sz w:val="22"/>
                      <w:szCs w:val="22"/>
                    </w:rPr>
                    <w:t xml:space="preserve">Maximum value of Annual Turnover </w:t>
                  </w:r>
                  <w:r w:rsidR="00AC717E" w:rsidRPr="00851FA9">
                    <w:rPr>
                      <w:w w:val="105"/>
                      <w:sz w:val="22"/>
                      <w:szCs w:val="22"/>
                    </w:rPr>
                    <w:t>in any one financial year during the last 5 financial years</w:t>
                  </w:r>
                  <w:r w:rsidR="00C22522" w:rsidRPr="00851FA9">
                    <w:rPr>
                      <w:w w:val="105"/>
                      <w:sz w:val="22"/>
                      <w:szCs w:val="22"/>
                    </w:rPr>
                    <w:t xml:space="preserve"> </w:t>
                  </w:r>
                  <w:r w:rsidRPr="00851FA9">
                    <w:rPr>
                      <w:w w:val="105"/>
                      <w:sz w:val="22"/>
                      <w:szCs w:val="22"/>
                    </w:rPr>
                    <w:t xml:space="preserve">of the </w:t>
                  </w:r>
                  <w:r w:rsidRPr="00851FA9">
                    <w:rPr>
                      <w:b/>
                      <w:bCs/>
                      <w:w w:val="105"/>
                      <w:sz w:val="22"/>
                      <w:szCs w:val="22"/>
                    </w:rPr>
                    <w:t>Lead Partner</w:t>
                  </w:r>
                  <w:r w:rsidRPr="00851FA9">
                    <w:rPr>
                      <w:w w:val="105"/>
                      <w:sz w:val="22"/>
                      <w:szCs w:val="22"/>
                    </w:rPr>
                    <w:t xml:space="preserve"> (In Rs. Cr.)</w:t>
                  </w:r>
                </w:p>
              </w:tc>
              <w:tc>
                <w:tcPr>
                  <w:tcW w:w="2126" w:type="dxa"/>
                </w:tcPr>
                <w:p w:rsidR="00D700E1" w:rsidRPr="00851FA9" w:rsidRDefault="002F0B25" w:rsidP="00AC717E">
                  <w:pPr>
                    <w:widowControl w:val="0"/>
                    <w:autoSpaceDE w:val="0"/>
                    <w:autoSpaceDN w:val="0"/>
                    <w:ind w:right="-42" w:hanging="27"/>
                    <w:jc w:val="both"/>
                    <w:rPr>
                      <w:w w:val="105"/>
                      <w:sz w:val="22"/>
                      <w:szCs w:val="22"/>
                    </w:rPr>
                  </w:pPr>
                  <w:r w:rsidRPr="00851FA9">
                    <w:rPr>
                      <w:rFonts w:ascii="Calibri" w:hAnsi="Calibri" w:cs="Calibri"/>
                      <w:sz w:val="22"/>
                      <w:szCs w:val="22"/>
                    </w:rPr>
                    <w:t xml:space="preserve">Maximum value of Annual Turnover </w:t>
                  </w:r>
                  <w:r w:rsidR="00AC717E" w:rsidRPr="00851FA9">
                    <w:rPr>
                      <w:w w:val="105"/>
                      <w:sz w:val="22"/>
                      <w:szCs w:val="22"/>
                    </w:rPr>
                    <w:t xml:space="preserve">in any one financial year during the last 5 financial years </w:t>
                  </w:r>
                  <w:r w:rsidRPr="00851FA9">
                    <w:rPr>
                      <w:w w:val="105"/>
                      <w:sz w:val="22"/>
                      <w:szCs w:val="22"/>
                    </w:rPr>
                    <w:t xml:space="preserve">of the </w:t>
                  </w:r>
                  <w:r w:rsidRPr="00851FA9">
                    <w:rPr>
                      <w:b/>
                      <w:bCs/>
                      <w:w w:val="105"/>
                      <w:sz w:val="22"/>
                      <w:szCs w:val="22"/>
                    </w:rPr>
                    <w:t>Other Partner</w:t>
                  </w:r>
                  <w:r w:rsidRPr="00851FA9">
                    <w:rPr>
                      <w:w w:val="105"/>
                      <w:sz w:val="22"/>
                      <w:szCs w:val="22"/>
                    </w:rPr>
                    <w:t xml:space="preserve"> (In Rs. Cr.)</w:t>
                  </w:r>
                </w:p>
              </w:tc>
              <w:tc>
                <w:tcPr>
                  <w:tcW w:w="1559" w:type="dxa"/>
                </w:tcPr>
                <w:p w:rsidR="00D700E1" w:rsidRPr="004D6F77" w:rsidRDefault="002F0B25" w:rsidP="00D700E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Total (In Rs. Cr.)</w:t>
                  </w:r>
                </w:p>
              </w:tc>
            </w:tr>
            <w:tr w:rsidR="00A33E3B" w:rsidTr="00D700E1">
              <w:trPr>
                <w:trHeight w:val="337"/>
              </w:trPr>
              <w:tc>
                <w:tcPr>
                  <w:tcW w:w="662" w:type="dxa"/>
                </w:tcPr>
                <w:p w:rsidR="00D700E1"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1</w:t>
                  </w:r>
                </w:p>
              </w:tc>
              <w:tc>
                <w:tcPr>
                  <w:tcW w:w="784"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1984" w:type="dxa"/>
                  <w:vAlign w:val="center"/>
                </w:tcPr>
                <w:p w:rsidR="00D700E1"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 xml:space="preserve"> </w:t>
                  </w:r>
                </w:p>
              </w:tc>
              <w:tc>
                <w:tcPr>
                  <w:tcW w:w="1985"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2126"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1559"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r>
            <w:tr w:rsidR="00A33E3B" w:rsidTr="00D700E1">
              <w:trPr>
                <w:trHeight w:val="337"/>
              </w:trPr>
              <w:tc>
                <w:tcPr>
                  <w:tcW w:w="662" w:type="dxa"/>
                </w:tcPr>
                <w:p w:rsidR="00D700E1"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2</w:t>
                  </w:r>
                </w:p>
              </w:tc>
              <w:tc>
                <w:tcPr>
                  <w:tcW w:w="784"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1984" w:type="dxa"/>
                  <w:vAlign w:val="center"/>
                </w:tcPr>
                <w:p w:rsidR="00D700E1" w:rsidRPr="004D6F77" w:rsidRDefault="002F0B25" w:rsidP="004D6F77">
                  <w:pPr>
                    <w:widowControl w:val="0"/>
                    <w:autoSpaceDE w:val="0"/>
                    <w:autoSpaceDN w:val="0"/>
                    <w:spacing w:line="360" w:lineRule="auto"/>
                    <w:ind w:left="567" w:right="141"/>
                    <w:jc w:val="both"/>
                    <w:rPr>
                      <w:color w:val="000000"/>
                      <w:w w:val="105"/>
                      <w:sz w:val="22"/>
                      <w:szCs w:val="22"/>
                    </w:rPr>
                  </w:pPr>
                  <w:r w:rsidRPr="004D6F77">
                    <w:rPr>
                      <w:color w:val="000000"/>
                      <w:w w:val="105"/>
                      <w:sz w:val="22"/>
                      <w:szCs w:val="22"/>
                    </w:rPr>
                    <w:t xml:space="preserve"> </w:t>
                  </w:r>
                </w:p>
              </w:tc>
              <w:tc>
                <w:tcPr>
                  <w:tcW w:w="1985"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2126"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c>
                <w:tcPr>
                  <w:tcW w:w="1559" w:type="dxa"/>
                </w:tcPr>
                <w:p w:rsidR="00D700E1" w:rsidRPr="004D6F77" w:rsidRDefault="00D700E1" w:rsidP="004D6F77">
                  <w:pPr>
                    <w:widowControl w:val="0"/>
                    <w:autoSpaceDE w:val="0"/>
                    <w:autoSpaceDN w:val="0"/>
                    <w:spacing w:line="360" w:lineRule="auto"/>
                    <w:ind w:left="567" w:right="141"/>
                    <w:jc w:val="both"/>
                    <w:rPr>
                      <w:color w:val="000000"/>
                      <w:w w:val="105"/>
                      <w:sz w:val="22"/>
                      <w:szCs w:val="22"/>
                    </w:rPr>
                  </w:pPr>
                </w:p>
              </w:tc>
            </w:tr>
            <w:tr w:rsidR="00A33E3B" w:rsidTr="00D700E1">
              <w:trPr>
                <w:trHeight w:val="337"/>
              </w:trPr>
              <w:tc>
                <w:tcPr>
                  <w:tcW w:w="662"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784"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984" w:type="dxa"/>
                  <w:vAlign w:val="center"/>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985"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2126"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559"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r>
            <w:tr w:rsidR="00A33E3B" w:rsidTr="00D700E1">
              <w:trPr>
                <w:trHeight w:val="337"/>
              </w:trPr>
              <w:tc>
                <w:tcPr>
                  <w:tcW w:w="662"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784"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984" w:type="dxa"/>
                  <w:vAlign w:val="center"/>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985"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2126"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559"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r>
            <w:tr w:rsidR="00A33E3B" w:rsidTr="00D700E1">
              <w:trPr>
                <w:trHeight w:val="337"/>
              </w:trPr>
              <w:tc>
                <w:tcPr>
                  <w:tcW w:w="662"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784"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984" w:type="dxa"/>
                  <w:vAlign w:val="center"/>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985"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2126"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c>
                <w:tcPr>
                  <w:tcW w:w="1559" w:type="dxa"/>
                </w:tcPr>
                <w:p w:rsidR="00AD5A3F" w:rsidRPr="004D6F77" w:rsidRDefault="00AD5A3F" w:rsidP="004D6F77">
                  <w:pPr>
                    <w:widowControl w:val="0"/>
                    <w:autoSpaceDE w:val="0"/>
                    <w:autoSpaceDN w:val="0"/>
                    <w:spacing w:line="360" w:lineRule="auto"/>
                    <w:ind w:left="567" w:right="141"/>
                    <w:jc w:val="both"/>
                    <w:rPr>
                      <w:color w:val="000000"/>
                      <w:w w:val="105"/>
                      <w:sz w:val="22"/>
                      <w:szCs w:val="22"/>
                    </w:rPr>
                  </w:pPr>
                </w:p>
              </w:tc>
            </w:tr>
          </w:tbl>
          <w:p w:rsidR="00977F45" w:rsidRDefault="00977F45" w:rsidP="00D700E1">
            <w:pPr>
              <w:widowControl w:val="0"/>
              <w:autoSpaceDE w:val="0"/>
              <w:autoSpaceDN w:val="0"/>
              <w:spacing w:line="360" w:lineRule="auto"/>
              <w:ind w:left="567" w:right="141"/>
              <w:jc w:val="center"/>
              <w:rPr>
                <w:b/>
                <w:bCs/>
                <w:color w:val="000000"/>
                <w:w w:val="105"/>
                <w:sz w:val="22"/>
                <w:szCs w:val="22"/>
              </w:rPr>
            </w:pPr>
          </w:p>
          <w:p w:rsidR="007A471E" w:rsidRPr="00D700E1" w:rsidRDefault="002F0B25" w:rsidP="00D700E1">
            <w:pPr>
              <w:widowControl w:val="0"/>
              <w:autoSpaceDE w:val="0"/>
              <w:autoSpaceDN w:val="0"/>
              <w:spacing w:line="360" w:lineRule="auto"/>
              <w:ind w:left="567" w:right="141"/>
              <w:jc w:val="center"/>
              <w:rPr>
                <w:b/>
                <w:bCs/>
                <w:color w:val="000000"/>
                <w:w w:val="105"/>
                <w:sz w:val="22"/>
                <w:szCs w:val="22"/>
              </w:rPr>
            </w:pPr>
            <w:r w:rsidRPr="00D700E1">
              <w:rPr>
                <w:b/>
                <w:bCs/>
                <w:color w:val="000000"/>
                <w:w w:val="105"/>
                <w:sz w:val="22"/>
                <w:szCs w:val="22"/>
              </w:rPr>
              <w:t>Table- (FIN-5):</w:t>
            </w:r>
          </w:p>
          <w:p w:rsidR="007A471E" w:rsidRPr="004D6F77" w:rsidRDefault="002F0B25" w:rsidP="00D700E1">
            <w:pPr>
              <w:widowControl w:val="0"/>
              <w:autoSpaceDE w:val="0"/>
              <w:autoSpaceDN w:val="0"/>
              <w:spacing w:line="360" w:lineRule="auto"/>
              <w:ind w:left="567" w:right="141"/>
              <w:jc w:val="center"/>
              <w:rPr>
                <w:color w:val="000000"/>
                <w:w w:val="105"/>
                <w:sz w:val="22"/>
                <w:szCs w:val="22"/>
              </w:rPr>
            </w:pPr>
            <w:r w:rsidRPr="004D6F77">
              <w:rPr>
                <w:color w:val="000000"/>
                <w:w w:val="105"/>
                <w:sz w:val="22"/>
                <w:szCs w:val="22"/>
              </w:rPr>
              <w:t xml:space="preserve">(Name of Bidder or </w:t>
            </w:r>
            <w:r w:rsidR="003525D7" w:rsidRPr="004D6F77">
              <w:rPr>
                <w:color w:val="000000"/>
                <w:w w:val="105"/>
                <w:sz w:val="22"/>
                <w:szCs w:val="22"/>
              </w:rPr>
              <w:t>Joint Venture</w:t>
            </w:r>
            <w:r w:rsidRPr="004D6F77">
              <w:rPr>
                <w:color w:val="000000"/>
                <w:w w:val="105"/>
                <w:sz w:val="22"/>
                <w:szCs w:val="22"/>
              </w:rPr>
              <w:t xml:space="preserve"> Partner)</w:t>
            </w:r>
          </w:p>
          <w:p w:rsidR="007A471E" w:rsidRDefault="002F0B25" w:rsidP="00994208">
            <w:pPr>
              <w:widowControl w:val="0"/>
              <w:autoSpaceDE w:val="0"/>
              <w:autoSpaceDN w:val="0"/>
              <w:ind w:left="567" w:right="897"/>
              <w:jc w:val="both"/>
              <w:rPr>
                <w:color w:val="000000"/>
                <w:w w:val="105"/>
                <w:sz w:val="22"/>
                <w:szCs w:val="22"/>
              </w:rPr>
            </w:pPr>
            <w:r w:rsidRPr="00851FA9">
              <w:rPr>
                <w:b/>
                <w:bCs/>
                <w:color w:val="000000"/>
                <w:w w:val="105"/>
                <w:sz w:val="22"/>
                <w:szCs w:val="22"/>
              </w:rPr>
              <w:t xml:space="preserve">Total </w:t>
            </w:r>
            <w:r w:rsidRPr="00851FA9">
              <w:rPr>
                <w:rFonts w:ascii="Calibri" w:hAnsi="Calibri" w:cs="Calibri"/>
                <w:sz w:val="22"/>
                <w:szCs w:val="22"/>
              </w:rPr>
              <w:t>Value of residual existing commitments of works (Transmission &amp; Distribution (T&amp;D) works (including substations, transmission lines, distribution for all verticals)</w:t>
            </w:r>
            <w:r w:rsidRPr="00851FA9">
              <w:rPr>
                <w:w w:val="105"/>
                <w:sz w:val="22"/>
                <w:szCs w:val="22"/>
              </w:rPr>
              <w:t xml:space="preserve">, </w:t>
            </w:r>
            <w:r w:rsidR="00D06386" w:rsidRPr="00851FA9">
              <w:rPr>
                <w:w w:val="105"/>
                <w:sz w:val="22"/>
                <w:szCs w:val="22"/>
              </w:rPr>
              <w:t>Order</w:t>
            </w:r>
            <w:r w:rsidRPr="00851FA9">
              <w:rPr>
                <w:w w:val="105"/>
                <w:sz w:val="22"/>
                <w:szCs w:val="22"/>
              </w:rPr>
              <w:t xml:space="preserve">s placed by OPTCL and Other Organizations </w:t>
            </w:r>
          </w:p>
          <w:tbl>
            <w:tblPr>
              <w:tblStyle w:val="TableGrid"/>
              <w:tblW w:w="0" w:type="auto"/>
              <w:tblInd w:w="567" w:type="dxa"/>
              <w:tblLayout w:type="fixed"/>
              <w:tblLook w:val="04A0" w:firstRow="1" w:lastRow="0" w:firstColumn="1" w:lastColumn="0" w:noHBand="0" w:noVBand="1"/>
            </w:tblPr>
            <w:tblGrid>
              <w:gridCol w:w="704"/>
              <w:gridCol w:w="1134"/>
              <w:gridCol w:w="1134"/>
              <w:gridCol w:w="992"/>
              <w:gridCol w:w="1134"/>
              <w:gridCol w:w="993"/>
              <w:gridCol w:w="992"/>
              <w:gridCol w:w="1134"/>
              <w:gridCol w:w="1134"/>
            </w:tblGrid>
            <w:tr w:rsidR="00A33E3B" w:rsidTr="002F0B25">
              <w:tc>
                <w:tcPr>
                  <w:tcW w:w="704" w:type="dxa"/>
                </w:tcPr>
                <w:p w:rsidR="00817F4A" w:rsidRPr="00817F4A" w:rsidRDefault="002F0B25" w:rsidP="00033ECE">
                  <w:pPr>
                    <w:ind w:right="-42" w:hanging="27"/>
                    <w:jc w:val="both"/>
                    <w:rPr>
                      <w:rFonts w:ascii="Calibri" w:eastAsia="Calibri" w:hAnsi="Calibri" w:cs="Kalinga"/>
                      <w:color w:val="000000"/>
                      <w:w w:val="105"/>
                    </w:rPr>
                  </w:pPr>
                  <w:r w:rsidRPr="00817F4A">
                    <w:rPr>
                      <w:rFonts w:ascii="Calibri" w:eastAsia="Calibri" w:hAnsi="Calibri" w:cs="Kalinga"/>
                      <w:color w:val="000000"/>
                      <w:w w:val="105"/>
                    </w:rPr>
                    <w:t>Sl No</w:t>
                  </w:r>
                </w:p>
              </w:tc>
              <w:tc>
                <w:tcPr>
                  <w:tcW w:w="1134" w:type="dxa"/>
                </w:tcPr>
                <w:p w:rsidR="00817F4A" w:rsidRPr="00817F4A" w:rsidRDefault="002F0B25" w:rsidP="00033ECE">
                  <w:pPr>
                    <w:ind w:right="-42" w:hanging="27"/>
                    <w:jc w:val="both"/>
                    <w:rPr>
                      <w:rFonts w:ascii="Calibri" w:eastAsia="Calibri" w:hAnsi="Calibri" w:cs="Kalinga"/>
                      <w:color w:val="000000"/>
                      <w:w w:val="105"/>
                    </w:rPr>
                  </w:pPr>
                  <w:r w:rsidRPr="00817F4A">
                    <w:rPr>
                      <w:rFonts w:ascii="Calibri" w:eastAsia="Calibri" w:hAnsi="Calibri" w:cs="Kalinga"/>
                      <w:color w:val="000000"/>
                      <w:w w:val="105"/>
                    </w:rPr>
                    <w:t>Name of organization</w:t>
                  </w:r>
                </w:p>
              </w:tc>
              <w:tc>
                <w:tcPr>
                  <w:tcW w:w="1134" w:type="dxa"/>
                </w:tcPr>
                <w:p w:rsidR="00817F4A" w:rsidRPr="00817F4A" w:rsidRDefault="002F0B25" w:rsidP="00033ECE">
                  <w:pPr>
                    <w:ind w:right="-42" w:hanging="27"/>
                    <w:jc w:val="both"/>
                    <w:rPr>
                      <w:rFonts w:ascii="Calibri" w:eastAsia="Calibri" w:hAnsi="Calibri" w:cs="Kalinga"/>
                      <w:color w:val="000000"/>
                      <w:w w:val="105"/>
                    </w:rPr>
                  </w:pPr>
                  <w:r w:rsidRPr="00817F4A">
                    <w:rPr>
                      <w:rFonts w:ascii="Calibri" w:eastAsia="Calibri" w:hAnsi="Calibri" w:cs="Kalinga"/>
                      <w:color w:val="000000"/>
                      <w:w w:val="105"/>
                    </w:rPr>
                    <w:t>Description of work</w:t>
                  </w:r>
                </w:p>
              </w:tc>
              <w:tc>
                <w:tcPr>
                  <w:tcW w:w="992" w:type="dxa"/>
                </w:tcPr>
                <w:p w:rsidR="00817F4A" w:rsidRPr="00817F4A" w:rsidRDefault="002F0B25" w:rsidP="00033ECE">
                  <w:pPr>
                    <w:ind w:right="-42" w:hanging="27"/>
                    <w:jc w:val="both"/>
                    <w:rPr>
                      <w:rFonts w:ascii="Calibri" w:eastAsia="Calibri" w:hAnsi="Calibri" w:cs="Kalinga"/>
                      <w:color w:val="000000"/>
                      <w:w w:val="105"/>
                    </w:rPr>
                  </w:pPr>
                  <w:r w:rsidRPr="00817F4A">
                    <w:rPr>
                      <w:rFonts w:ascii="Calibri" w:eastAsia="Calibri" w:hAnsi="Calibri" w:cs="Kalinga"/>
                      <w:color w:val="000000"/>
                      <w:w w:val="105"/>
                    </w:rPr>
                    <w:t>Work order No. &amp; date</w:t>
                  </w:r>
                </w:p>
              </w:tc>
              <w:tc>
                <w:tcPr>
                  <w:tcW w:w="1134" w:type="dxa"/>
                </w:tcPr>
                <w:p w:rsidR="00817F4A" w:rsidRPr="00817F4A" w:rsidRDefault="002F0B25" w:rsidP="00033ECE">
                  <w:pPr>
                    <w:ind w:right="-42" w:hanging="27"/>
                    <w:jc w:val="both"/>
                    <w:rPr>
                      <w:rFonts w:ascii="Calibri" w:eastAsia="Calibri" w:hAnsi="Calibri" w:cs="Kalinga"/>
                      <w:color w:val="000000"/>
                      <w:w w:val="105"/>
                    </w:rPr>
                  </w:pPr>
                  <w:r w:rsidRPr="00817F4A">
                    <w:rPr>
                      <w:rFonts w:ascii="Calibri" w:eastAsia="Calibri" w:hAnsi="Calibri" w:cs="Kalinga"/>
                      <w:color w:val="000000"/>
                      <w:w w:val="105"/>
                    </w:rPr>
                    <w:t>Work order value incl</w:t>
                  </w:r>
                  <w:r w:rsidR="00977F45">
                    <w:rPr>
                      <w:rFonts w:ascii="Calibri" w:eastAsia="Calibri" w:hAnsi="Calibri" w:cs="Kalinga"/>
                      <w:color w:val="000000"/>
                      <w:w w:val="105"/>
                    </w:rPr>
                    <w:t>.</w:t>
                  </w:r>
                  <w:r w:rsidRPr="00817F4A">
                    <w:rPr>
                      <w:rFonts w:ascii="Calibri" w:eastAsia="Calibri" w:hAnsi="Calibri" w:cs="Kalinga"/>
                      <w:color w:val="000000"/>
                      <w:w w:val="105"/>
                    </w:rPr>
                    <w:t xml:space="preserve"> taxes in INR</w:t>
                  </w:r>
                </w:p>
              </w:tc>
              <w:tc>
                <w:tcPr>
                  <w:tcW w:w="993" w:type="dxa"/>
                </w:tcPr>
                <w:p w:rsidR="00817F4A" w:rsidRPr="00817F4A" w:rsidRDefault="002F0B25" w:rsidP="00033ECE">
                  <w:pPr>
                    <w:ind w:right="-42" w:hanging="27"/>
                    <w:jc w:val="both"/>
                    <w:rPr>
                      <w:rFonts w:ascii="Calibri" w:eastAsia="Calibri" w:hAnsi="Calibri" w:cs="Kalinga"/>
                      <w:color w:val="000000"/>
                      <w:w w:val="105"/>
                    </w:rPr>
                  </w:pPr>
                  <w:r w:rsidRPr="00817F4A">
                    <w:rPr>
                      <w:rFonts w:ascii="Calibri" w:eastAsia="Calibri" w:hAnsi="Calibri" w:cs="Kalinga"/>
                      <w:color w:val="000000"/>
                      <w:w w:val="105"/>
                    </w:rPr>
                    <w:t>Original scheduled completion period in Years</w:t>
                  </w:r>
                </w:p>
              </w:tc>
              <w:tc>
                <w:tcPr>
                  <w:tcW w:w="992" w:type="dxa"/>
                </w:tcPr>
                <w:p w:rsidR="00817F4A" w:rsidRPr="00817F4A" w:rsidRDefault="002F0B25" w:rsidP="00033ECE">
                  <w:pPr>
                    <w:ind w:right="-42" w:hanging="27"/>
                    <w:jc w:val="both"/>
                    <w:rPr>
                      <w:rFonts w:ascii="Calibri" w:eastAsia="Calibri" w:hAnsi="Calibri" w:cs="Kalinga"/>
                      <w:color w:val="000000"/>
                      <w:w w:val="105"/>
                    </w:rPr>
                  </w:pPr>
                  <w:r w:rsidRPr="00817F4A">
                    <w:rPr>
                      <w:rFonts w:ascii="Calibri" w:eastAsia="Calibri" w:hAnsi="Calibri" w:cs="Kalinga"/>
                      <w:color w:val="000000"/>
                      <w:w w:val="105"/>
                    </w:rPr>
                    <w:t xml:space="preserve">Is there is any delay in completion </w:t>
                  </w:r>
                  <w:r w:rsidR="00493241" w:rsidRPr="00493241">
                    <w:rPr>
                      <w:rFonts w:ascii="Calibri" w:eastAsia="Calibri" w:hAnsi="Calibri" w:cs="Kalinga"/>
                      <w:color w:val="000000"/>
                      <w:w w:val="105"/>
                    </w:rPr>
                    <w:t xml:space="preserve">period </w:t>
                  </w:r>
                  <w:r w:rsidRPr="00817F4A">
                    <w:rPr>
                      <w:rFonts w:ascii="Calibri" w:eastAsia="Calibri" w:hAnsi="Calibri" w:cs="Kalinga"/>
                      <w:color w:val="000000"/>
                      <w:w w:val="105"/>
                    </w:rPr>
                    <w:t xml:space="preserve">(Yes/No) </w:t>
                  </w:r>
                </w:p>
              </w:tc>
              <w:tc>
                <w:tcPr>
                  <w:tcW w:w="1134" w:type="dxa"/>
                </w:tcPr>
                <w:p w:rsidR="00817F4A" w:rsidRPr="00851FA9" w:rsidRDefault="002F0B25" w:rsidP="00033ECE">
                  <w:pPr>
                    <w:ind w:right="-42" w:hanging="27"/>
                    <w:jc w:val="both"/>
                    <w:rPr>
                      <w:rFonts w:ascii="Calibri" w:eastAsia="Calibri" w:hAnsi="Calibri" w:cs="Kalinga"/>
                      <w:w w:val="105"/>
                    </w:rPr>
                  </w:pPr>
                  <w:r w:rsidRPr="00851FA9">
                    <w:rPr>
                      <w:rFonts w:ascii="Calibri" w:eastAsia="Calibri" w:hAnsi="Calibri" w:cs="Calibri"/>
                    </w:rPr>
                    <w:t xml:space="preserve">Value of residual existing commitments of works </w:t>
                  </w:r>
                  <w:r w:rsidRPr="00851FA9">
                    <w:rPr>
                      <w:rFonts w:ascii="Calibri" w:eastAsia="Calibri" w:hAnsi="Calibri" w:cs="Kalinga"/>
                      <w:w w:val="105"/>
                    </w:rPr>
                    <w:t>incl taxes in INR</w:t>
                  </w:r>
                </w:p>
              </w:tc>
              <w:tc>
                <w:tcPr>
                  <w:tcW w:w="1134" w:type="dxa"/>
                </w:tcPr>
                <w:p w:rsidR="00817F4A" w:rsidRPr="00851FA9" w:rsidRDefault="002F0B25" w:rsidP="00033ECE">
                  <w:pPr>
                    <w:ind w:right="-42" w:hanging="27"/>
                    <w:jc w:val="both"/>
                    <w:rPr>
                      <w:rFonts w:ascii="Calibri" w:eastAsia="Calibri" w:hAnsi="Calibri" w:cs="Calibri"/>
                      <w:highlight w:val="yellow"/>
                    </w:rPr>
                  </w:pPr>
                  <w:r w:rsidRPr="00851FA9">
                    <w:rPr>
                      <w:rFonts w:ascii="Calibri" w:eastAsia="Calibri" w:hAnsi="Calibri" w:cs="Calibri"/>
                    </w:rPr>
                    <w:t xml:space="preserve">Annualized Value of residual existing commitments of works </w:t>
                  </w:r>
                  <w:r w:rsidRPr="00851FA9">
                    <w:rPr>
                      <w:rFonts w:ascii="Calibri" w:eastAsia="Calibri" w:hAnsi="Calibri" w:cs="Kalinga"/>
                      <w:w w:val="105"/>
                    </w:rPr>
                    <w:t>incl taxes in INR</w:t>
                  </w:r>
                </w:p>
              </w:tc>
            </w:tr>
            <w:tr w:rsidR="00A33E3B" w:rsidTr="002F0B25">
              <w:tc>
                <w:tcPr>
                  <w:tcW w:w="704" w:type="dxa"/>
                </w:tcPr>
                <w:p w:rsidR="00817F4A" w:rsidRPr="00033ECE" w:rsidRDefault="002F0B25" w:rsidP="00033ECE">
                  <w:pPr>
                    <w:ind w:right="-42" w:hanging="27"/>
                    <w:jc w:val="both"/>
                    <w:rPr>
                      <w:rFonts w:ascii="Calibri" w:eastAsia="Calibri" w:hAnsi="Calibri" w:cs="Kalinga"/>
                      <w:b/>
                      <w:bCs/>
                      <w:color w:val="000000"/>
                      <w:w w:val="105"/>
                    </w:rPr>
                  </w:pPr>
                  <w:r>
                    <w:rPr>
                      <w:rFonts w:ascii="Calibri" w:eastAsia="Calibri" w:hAnsi="Calibri" w:cs="Kalinga"/>
                      <w:b/>
                      <w:bCs/>
                      <w:color w:val="000000"/>
                      <w:w w:val="105"/>
                    </w:rPr>
                    <w:t>1</w:t>
                  </w: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3"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r>
            <w:tr w:rsidR="00A33E3B" w:rsidTr="002F0B25">
              <w:tc>
                <w:tcPr>
                  <w:tcW w:w="704" w:type="dxa"/>
                </w:tcPr>
                <w:p w:rsidR="00817F4A" w:rsidRPr="00033ECE" w:rsidRDefault="002F0B25" w:rsidP="00033ECE">
                  <w:pPr>
                    <w:ind w:right="-42" w:hanging="27"/>
                    <w:jc w:val="both"/>
                    <w:rPr>
                      <w:rFonts w:ascii="Calibri" w:eastAsia="Calibri" w:hAnsi="Calibri" w:cs="Kalinga"/>
                      <w:b/>
                      <w:bCs/>
                      <w:color w:val="000000"/>
                      <w:w w:val="105"/>
                    </w:rPr>
                  </w:pPr>
                  <w:r>
                    <w:rPr>
                      <w:rFonts w:ascii="Calibri" w:eastAsia="Calibri" w:hAnsi="Calibri" w:cs="Kalinga"/>
                      <w:b/>
                      <w:bCs/>
                      <w:color w:val="000000"/>
                      <w:w w:val="105"/>
                    </w:rPr>
                    <w:t>2</w:t>
                  </w: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3"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r>
            <w:tr w:rsidR="00A33E3B" w:rsidTr="002F0B25">
              <w:tc>
                <w:tcPr>
                  <w:tcW w:w="704" w:type="dxa"/>
                </w:tcPr>
                <w:p w:rsidR="00817F4A" w:rsidRPr="00033ECE" w:rsidRDefault="002F0B25" w:rsidP="00033ECE">
                  <w:pPr>
                    <w:ind w:right="-42" w:hanging="27"/>
                    <w:jc w:val="both"/>
                    <w:rPr>
                      <w:rFonts w:ascii="Calibri" w:eastAsia="Calibri" w:hAnsi="Calibri" w:cs="Kalinga"/>
                      <w:b/>
                      <w:bCs/>
                      <w:color w:val="000000"/>
                      <w:w w:val="105"/>
                    </w:rPr>
                  </w:pPr>
                  <w:r>
                    <w:rPr>
                      <w:rFonts w:ascii="Calibri" w:eastAsia="Calibri" w:hAnsi="Calibri" w:cs="Kalinga"/>
                      <w:b/>
                      <w:bCs/>
                      <w:color w:val="000000"/>
                      <w:w w:val="105"/>
                    </w:rPr>
                    <w:t>3</w:t>
                  </w: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3"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r>
            <w:tr w:rsidR="00A33E3B" w:rsidTr="002F0B25">
              <w:tc>
                <w:tcPr>
                  <w:tcW w:w="704" w:type="dxa"/>
                </w:tcPr>
                <w:p w:rsidR="00817F4A" w:rsidRPr="00033ECE" w:rsidRDefault="002F0B25" w:rsidP="00033ECE">
                  <w:pPr>
                    <w:ind w:right="-42" w:hanging="27"/>
                    <w:jc w:val="both"/>
                    <w:rPr>
                      <w:rFonts w:ascii="Calibri" w:eastAsia="Calibri" w:hAnsi="Calibri" w:cs="Kalinga"/>
                      <w:b/>
                      <w:bCs/>
                      <w:color w:val="000000"/>
                      <w:w w:val="105"/>
                    </w:rPr>
                  </w:pPr>
                  <w:r>
                    <w:rPr>
                      <w:rFonts w:ascii="Calibri" w:eastAsia="Calibri" w:hAnsi="Calibri" w:cs="Kalinga"/>
                      <w:b/>
                      <w:bCs/>
                      <w:color w:val="000000"/>
                      <w:w w:val="105"/>
                    </w:rPr>
                    <w:t>4</w:t>
                  </w: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993" w:type="dxa"/>
                </w:tcPr>
                <w:p w:rsidR="00817F4A" w:rsidRPr="00033ECE" w:rsidRDefault="00817F4A" w:rsidP="00033ECE">
                  <w:pPr>
                    <w:ind w:right="-42" w:hanging="27"/>
                    <w:jc w:val="both"/>
                    <w:rPr>
                      <w:rFonts w:ascii="Calibri" w:eastAsia="Calibri" w:hAnsi="Calibri" w:cs="Kalinga"/>
                      <w:b/>
                      <w:bCs/>
                      <w:color w:val="000000"/>
                      <w:w w:val="105"/>
                    </w:rPr>
                  </w:pPr>
                </w:p>
              </w:tc>
              <w:tc>
                <w:tcPr>
                  <w:tcW w:w="992"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c>
                <w:tcPr>
                  <w:tcW w:w="1134" w:type="dxa"/>
                </w:tcPr>
                <w:p w:rsidR="00817F4A" w:rsidRPr="00033ECE" w:rsidRDefault="00817F4A" w:rsidP="00033ECE">
                  <w:pPr>
                    <w:ind w:right="-42" w:hanging="27"/>
                    <w:jc w:val="both"/>
                    <w:rPr>
                      <w:rFonts w:ascii="Calibri" w:eastAsia="Calibri" w:hAnsi="Calibri" w:cs="Kalinga"/>
                      <w:b/>
                      <w:bCs/>
                      <w:color w:val="000000"/>
                      <w:w w:val="105"/>
                    </w:rPr>
                  </w:pPr>
                </w:p>
              </w:tc>
            </w:tr>
          </w:tbl>
          <w:p w:rsidR="00B272F3" w:rsidRPr="00817F4A" w:rsidRDefault="002F0B25" w:rsidP="00AD5A3F">
            <w:pPr>
              <w:widowControl w:val="0"/>
              <w:autoSpaceDE w:val="0"/>
              <w:autoSpaceDN w:val="0"/>
              <w:spacing w:line="360" w:lineRule="auto"/>
              <w:ind w:left="567" w:right="897"/>
              <w:jc w:val="both"/>
              <w:rPr>
                <w:b/>
                <w:bCs/>
                <w:color w:val="000000"/>
                <w:w w:val="105"/>
                <w:sz w:val="22"/>
                <w:szCs w:val="22"/>
              </w:rPr>
            </w:pPr>
            <w:r w:rsidRPr="00817F4A">
              <w:rPr>
                <w:b/>
                <w:bCs/>
                <w:color w:val="000000"/>
                <w:w w:val="105"/>
                <w:sz w:val="22"/>
                <w:szCs w:val="22"/>
              </w:rPr>
              <w:lastRenderedPageBreak/>
              <w:t>To be submitted separately for Lead &amp; Other partner in case of JV</w:t>
            </w:r>
          </w:p>
          <w:p w:rsidR="00994208" w:rsidRDefault="002F0B25" w:rsidP="00881663">
            <w:pPr>
              <w:widowControl w:val="0"/>
              <w:autoSpaceDE w:val="0"/>
              <w:autoSpaceDN w:val="0"/>
              <w:spacing w:line="360" w:lineRule="auto"/>
              <w:ind w:left="567" w:right="899"/>
              <w:jc w:val="both"/>
              <w:rPr>
                <w:b/>
                <w:bCs/>
                <w:color w:val="000000"/>
                <w:w w:val="105"/>
                <w:sz w:val="22"/>
                <w:szCs w:val="22"/>
              </w:rPr>
            </w:pPr>
            <w:r>
              <w:rPr>
                <w:b/>
                <w:bCs/>
                <w:color w:val="000000"/>
                <w:w w:val="105"/>
                <w:sz w:val="22"/>
                <w:szCs w:val="22"/>
              </w:rPr>
              <w:t xml:space="preserve"> </w:t>
            </w:r>
          </w:p>
          <w:p w:rsidR="007A471E" w:rsidRPr="00881663" w:rsidRDefault="002F0B25" w:rsidP="00881663">
            <w:pPr>
              <w:widowControl w:val="0"/>
              <w:autoSpaceDE w:val="0"/>
              <w:autoSpaceDN w:val="0"/>
              <w:spacing w:line="360" w:lineRule="auto"/>
              <w:ind w:left="567" w:right="899"/>
              <w:jc w:val="both"/>
              <w:rPr>
                <w:b/>
                <w:bCs/>
                <w:color w:val="000000"/>
                <w:w w:val="105"/>
                <w:sz w:val="22"/>
                <w:szCs w:val="22"/>
              </w:rPr>
            </w:pPr>
            <w:r>
              <w:rPr>
                <w:b/>
                <w:bCs/>
                <w:color w:val="000000"/>
                <w:w w:val="105"/>
                <w:sz w:val="22"/>
                <w:szCs w:val="22"/>
              </w:rPr>
              <w:t xml:space="preserve">2.3.1 </w:t>
            </w:r>
            <w:r w:rsidRPr="00881663">
              <w:rPr>
                <w:b/>
                <w:bCs/>
                <w:color w:val="000000"/>
                <w:w w:val="105"/>
                <w:sz w:val="22"/>
                <w:szCs w:val="22"/>
              </w:rPr>
              <w:t>Bidder’s Participation in the bid:</w:t>
            </w:r>
          </w:p>
          <w:p w:rsidR="007A471E" w:rsidRDefault="002F0B25" w:rsidP="00881663">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A bidder may participate in the bidding of any of the package(s)/works subject to meeting the bid capacity criteria.</w:t>
            </w:r>
          </w:p>
          <w:p w:rsidR="00921637" w:rsidRPr="004D6F77" w:rsidRDefault="00921637" w:rsidP="00881663">
            <w:pPr>
              <w:widowControl w:val="0"/>
              <w:autoSpaceDE w:val="0"/>
              <w:autoSpaceDN w:val="0"/>
              <w:spacing w:line="360" w:lineRule="auto"/>
              <w:ind w:left="567" w:right="899"/>
              <w:jc w:val="both"/>
              <w:rPr>
                <w:color w:val="000000"/>
                <w:w w:val="105"/>
                <w:sz w:val="22"/>
                <w:szCs w:val="22"/>
              </w:rPr>
            </w:pPr>
          </w:p>
          <w:p w:rsidR="007A471E" w:rsidRPr="00881663" w:rsidRDefault="002F0B25" w:rsidP="00881663">
            <w:pPr>
              <w:widowControl w:val="0"/>
              <w:autoSpaceDE w:val="0"/>
              <w:autoSpaceDN w:val="0"/>
              <w:spacing w:line="360" w:lineRule="auto"/>
              <w:ind w:left="567" w:right="899"/>
              <w:jc w:val="both"/>
              <w:rPr>
                <w:b/>
                <w:bCs/>
                <w:color w:val="000000"/>
                <w:w w:val="105"/>
                <w:sz w:val="22"/>
                <w:szCs w:val="22"/>
              </w:rPr>
            </w:pPr>
            <w:r>
              <w:rPr>
                <w:b/>
                <w:bCs/>
                <w:color w:val="000000"/>
                <w:w w:val="105"/>
                <w:sz w:val="22"/>
                <w:szCs w:val="22"/>
              </w:rPr>
              <w:t xml:space="preserve"> </w:t>
            </w:r>
            <w:r w:rsidR="00921637">
              <w:rPr>
                <w:b/>
                <w:bCs/>
                <w:color w:val="000000"/>
                <w:w w:val="105"/>
                <w:sz w:val="22"/>
                <w:szCs w:val="22"/>
              </w:rPr>
              <w:t xml:space="preserve">2.3.2 </w:t>
            </w:r>
            <w:r w:rsidRPr="00881663">
              <w:rPr>
                <w:b/>
                <w:bCs/>
                <w:color w:val="000000"/>
                <w:w w:val="105"/>
                <w:sz w:val="22"/>
                <w:szCs w:val="22"/>
              </w:rPr>
              <w:t>Bidder’s Price Bid Opening Eligibility based on the Bidder’s Bid Capacity Qualification:</w:t>
            </w:r>
          </w:p>
          <w:p w:rsidR="007A471E" w:rsidRPr="004D6F77" w:rsidRDefault="002F0B25" w:rsidP="00881663">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 xml:space="preserve">The bidder shall be eligible for opening of the Price Bid based on the available bid capacity defined as under; </w:t>
            </w:r>
          </w:p>
          <w:p w:rsidR="00B752AC" w:rsidRPr="00900636" w:rsidRDefault="002F0B25" w:rsidP="00B752AC">
            <w:pPr>
              <w:widowControl w:val="0"/>
              <w:autoSpaceDE w:val="0"/>
              <w:autoSpaceDN w:val="0"/>
              <w:spacing w:line="360" w:lineRule="auto"/>
              <w:ind w:left="567" w:right="899"/>
              <w:jc w:val="both"/>
              <w:rPr>
                <w:rFonts w:ascii="Calibri" w:hAnsi="Calibri" w:cs="Calibri"/>
                <w:sz w:val="22"/>
                <w:szCs w:val="22"/>
                <w:highlight w:val="green"/>
              </w:rPr>
            </w:pPr>
            <w:r w:rsidRPr="00900636">
              <w:rPr>
                <w:b/>
                <w:bCs/>
                <w:color w:val="000000"/>
                <w:w w:val="105"/>
                <w:sz w:val="22"/>
                <w:szCs w:val="22"/>
                <w:highlight w:val="green"/>
              </w:rPr>
              <w:t>Available bid capacity</w:t>
            </w:r>
            <w:r w:rsidRPr="00900636">
              <w:rPr>
                <w:color w:val="000000"/>
                <w:w w:val="105"/>
                <w:sz w:val="22"/>
                <w:szCs w:val="22"/>
                <w:highlight w:val="green"/>
              </w:rPr>
              <w:t xml:space="preserve">: </w:t>
            </w:r>
            <w:r w:rsidRPr="00900636">
              <w:rPr>
                <w:rFonts w:ascii="Calibri" w:hAnsi="Calibri" w:cs="Calibri"/>
                <w:sz w:val="22"/>
                <w:szCs w:val="22"/>
                <w:highlight w:val="green"/>
              </w:rPr>
              <w:tab/>
            </w:r>
            <w:r w:rsidRPr="00900636">
              <w:rPr>
                <w:rFonts w:ascii="Calibri" w:hAnsi="Calibri" w:cs="Calibri"/>
                <w:sz w:val="22"/>
                <w:szCs w:val="22"/>
                <w:highlight w:val="green"/>
              </w:rPr>
              <w:tab/>
            </w:r>
          </w:p>
          <w:p w:rsidR="00B752AC" w:rsidRPr="00A73C18" w:rsidRDefault="002F0B25" w:rsidP="00B752AC">
            <w:pPr>
              <w:widowControl w:val="0"/>
              <w:autoSpaceDE w:val="0"/>
              <w:autoSpaceDN w:val="0"/>
              <w:spacing w:line="360" w:lineRule="auto"/>
              <w:ind w:left="567" w:right="899"/>
              <w:jc w:val="both"/>
              <w:rPr>
                <w:rFonts w:ascii="Calibri" w:hAnsi="Calibri" w:cs="Calibri"/>
                <w:sz w:val="22"/>
                <w:szCs w:val="22"/>
                <w:highlight w:val="green"/>
              </w:rPr>
            </w:pPr>
            <w:r w:rsidRPr="00A73C18">
              <w:rPr>
                <w:rFonts w:ascii="Calibri" w:hAnsi="Calibri" w:cs="Calibri"/>
                <w:b/>
                <w:bCs/>
                <w:sz w:val="22"/>
                <w:szCs w:val="22"/>
                <w:highlight w:val="green"/>
              </w:rPr>
              <w:t>Balance Bid Capacity</w:t>
            </w:r>
            <w:r w:rsidRPr="00A73C18">
              <w:rPr>
                <w:rFonts w:ascii="Calibri" w:hAnsi="Calibri" w:cs="Calibri"/>
                <w:sz w:val="22"/>
                <w:szCs w:val="22"/>
                <w:highlight w:val="green"/>
              </w:rPr>
              <w:t xml:space="preserve"> (in Rs) = </w:t>
            </w:r>
            <w:r w:rsidR="00A73C18" w:rsidRPr="00A73C18">
              <w:rPr>
                <w:rFonts w:ascii="Calibri" w:hAnsi="Calibri" w:cs="Calibri"/>
                <w:b/>
                <w:bCs/>
                <w:sz w:val="22"/>
                <w:szCs w:val="22"/>
                <w:highlight w:val="green"/>
              </w:rPr>
              <w:t>3</w:t>
            </w:r>
            <w:r w:rsidRPr="00A73C18">
              <w:rPr>
                <w:rFonts w:ascii="Calibri" w:hAnsi="Calibri" w:cs="Calibri"/>
                <w:b/>
                <w:bCs/>
                <w:sz w:val="22"/>
                <w:szCs w:val="22"/>
                <w:highlight w:val="green"/>
              </w:rPr>
              <w:t>T-B</w:t>
            </w:r>
            <w:r w:rsidRPr="00A73C18">
              <w:rPr>
                <w:rFonts w:ascii="Calibri" w:hAnsi="Calibri" w:cs="Calibri"/>
                <w:sz w:val="22"/>
                <w:szCs w:val="22"/>
                <w:highlight w:val="green"/>
              </w:rPr>
              <w:t>, where</w:t>
            </w:r>
          </w:p>
          <w:p w:rsidR="00B752AC" w:rsidRPr="00900636" w:rsidRDefault="002F0B25" w:rsidP="00B752AC">
            <w:pPr>
              <w:widowControl w:val="0"/>
              <w:autoSpaceDE w:val="0"/>
              <w:autoSpaceDN w:val="0"/>
              <w:ind w:left="993" w:right="898" w:hanging="426"/>
              <w:jc w:val="both"/>
              <w:rPr>
                <w:rFonts w:ascii="Calibri" w:hAnsi="Calibri" w:cs="Calibri"/>
                <w:sz w:val="22"/>
                <w:szCs w:val="22"/>
                <w:highlight w:val="green"/>
              </w:rPr>
            </w:pPr>
            <w:r w:rsidRPr="00900636">
              <w:rPr>
                <w:b/>
                <w:bCs/>
                <w:w w:val="105"/>
                <w:sz w:val="22"/>
                <w:szCs w:val="22"/>
                <w:highlight w:val="green"/>
              </w:rPr>
              <w:t>T =</w:t>
            </w:r>
            <w:r w:rsidRPr="00900636">
              <w:rPr>
                <w:w w:val="105"/>
                <w:sz w:val="22"/>
                <w:szCs w:val="22"/>
                <w:highlight w:val="green"/>
              </w:rPr>
              <w:t xml:space="preserve"> </w:t>
            </w:r>
            <w:r w:rsidRPr="00900636">
              <w:rPr>
                <w:rFonts w:ascii="Calibri" w:hAnsi="Calibri" w:cs="Calibri"/>
                <w:sz w:val="22"/>
                <w:szCs w:val="22"/>
                <w:highlight w:val="green"/>
              </w:rPr>
              <w:t xml:space="preserve">Maximum value of Annual Turnover </w:t>
            </w:r>
            <w:r w:rsidRPr="00900636">
              <w:rPr>
                <w:w w:val="105"/>
                <w:sz w:val="22"/>
                <w:szCs w:val="22"/>
                <w:highlight w:val="green"/>
              </w:rPr>
              <w:t>in any one financial year during the last 5 financial years reckoned from the year of IFB</w:t>
            </w:r>
            <w:r w:rsidR="003D2D96" w:rsidRPr="00900636">
              <w:rPr>
                <w:w w:val="105"/>
                <w:sz w:val="22"/>
                <w:szCs w:val="22"/>
                <w:highlight w:val="green"/>
              </w:rPr>
              <w:t>.</w:t>
            </w:r>
            <w:r w:rsidRPr="00900636">
              <w:rPr>
                <w:w w:val="105"/>
                <w:sz w:val="22"/>
                <w:szCs w:val="22"/>
                <w:highlight w:val="green"/>
              </w:rPr>
              <w:t xml:space="preserve"> </w:t>
            </w:r>
          </w:p>
          <w:p w:rsidR="000A6D9F" w:rsidRPr="00900636" w:rsidRDefault="000A6D9F" w:rsidP="000A6D9F">
            <w:pPr>
              <w:widowControl w:val="0"/>
              <w:autoSpaceDE w:val="0"/>
              <w:autoSpaceDN w:val="0"/>
              <w:ind w:left="993" w:right="898" w:hanging="426"/>
              <w:jc w:val="both"/>
              <w:rPr>
                <w:w w:val="105"/>
                <w:sz w:val="22"/>
                <w:szCs w:val="22"/>
                <w:highlight w:val="green"/>
              </w:rPr>
            </w:pPr>
          </w:p>
          <w:p w:rsidR="00B752AC" w:rsidRPr="00900636" w:rsidRDefault="002F0B25" w:rsidP="000A6D9F">
            <w:pPr>
              <w:widowControl w:val="0"/>
              <w:autoSpaceDE w:val="0"/>
              <w:autoSpaceDN w:val="0"/>
              <w:ind w:left="993" w:right="898" w:hanging="426"/>
              <w:jc w:val="both"/>
              <w:rPr>
                <w:w w:val="105"/>
                <w:sz w:val="22"/>
                <w:szCs w:val="22"/>
                <w:highlight w:val="green"/>
              </w:rPr>
            </w:pPr>
            <w:r w:rsidRPr="00900636">
              <w:rPr>
                <w:b/>
                <w:bCs/>
                <w:w w:val="105"/>
                <w:sz w:val="22"/>
                <w:szCs w:val="22"/>
                <w:highlight w:val="green"/>
              </w:rPr>
              <w:t>B=</w:t>
            </w:r>
            <w:r w:rsidRPr="00900636">
              <w:rPr>
                <w:w w:val="105"/>
                <w:sz w:val="22"/>
                <w:szCs w:val="22"/>
                <w:highlight w:val="green"/>
              </w:rPr>
              <w:t xml:space="preserve">Value of residual existing commitments of works* (as mentioned </w:t>
            </w:r>
            <w:r w:rsidR="00817F4A" w:rsidRPr="00900636">
              <w:rPr>
                <w:w w:val="105"/>
                <w:sz w:val="22"/>
                <w:szCs w:val="22"/>
                <w:highlight w:val="green"/>
              </w:rPr>
              <w:t>below) yet</w:t>
            </w:r>
            <w:r w:rsidRPr="00900636">
              <w:rPr>
                <w:w w:val="105"/>
                <w:sz w:val="22"/>
                <w:szCs w:val="22"/>
                <w:highlight w:val="green"/>
              </w:rPr>
              <w:t xml:space="preserve"> to be completed on Annualized basis, as on the 1</w:t>
            </w:r>
            <w:r w:rsidRPr="00900636">
              <w:rPr>
                <w:w w:val="105"/>
                <w:sz w:val="22"/>
                <w:szCs w:val="22"/>
                <w:highlight w:val="green"/>
                <w:vertAlign w:val="superscript"/>
              </w:rPr>
              <w:t>st</w:t>
            </w:r>
            <w:r w:rsidRPr="00900636">
              <w:rPr>
                <w:w w:val="105"/>
                <w:sz w:val="22"/>
                <w:szCs w:val="22"/>
                <w:highlight w:val="green"/>
              </w:rPr>
              <w:t xml:space="preserve"> date of quarter of the financial year in which the bids are opened.</w:t>
            </w:r>
          </w:p>
          <w:p w:rsidR="000A6D9F" w:rsidRPr="00900636" w:rsidRDefault="000A6D9F" w:rsidP="000A6D9F">
            <w:pPr>
              <w:widowControl w:val="0"/>
              <w:autoSpaceDE w:val="0"/>
              <w:autoSpaceDN w:val="0"/>
              <w:ind w:left="1287" w:right="755"/>
              <w:rPr>
                <w:w w:val="105"/>
                <w:sz w:val="22"/>
                <w:szCs w:val="22"/>
                <w:highlight w:val="green"/>
              </w:rPr>
            </w:pPr>
          </w:p>
          <w:p w:rsidR="000A6D9F" w:rsidRPr="00994208" w:rsidRDefault="002F0B25" w:rsidP="000A6D9F">
            <w:pPr>
              <w:widowControl w:val="0"/>
              <w:autoSpaceDE w:val="0"/>
              <w:autoSpaceDN w:val="0"/>
              <w:ind w:left="1287" w:right="755"/>
              <w:rPr>
                <w:w w:val="105"/>
                <w:sz w:val="22"/>
                <w:szCs w:val="22"/>
              </w:rPr>
            </w:pPr>
            <w:r w:rsidRPr="00900636">
              <w:rPr>
                <w:w w:val="105"/>
                <w:sz w:val="22"/>
                <w:szCs w:val="22"/>
                <w:highlight w:val="green"/>
              </w:rPr>
              <w:t>Works*:</w:t>
            </w:r>
            <w:r w:rsidRPr="00900636">
              <w:rPr>
                <w:rFonts w:ascii="Calibri" w:hAnsi="Calibri" w:cs="Calibri"/>
                <w:strike/>
                <w:sz w:val="22"/>
                <w:szCs w:val="22"/>
                <w:highlight w:val="green"/>
              </w:rPr>
              <w:t xml:space="preserve"> </w:t>
            </w:r>
            <w:r w:rsidRPr="00900636">
              <w:rPr>
                <w:rFonts w:ascii="Calibri" w:hAnsi="Calibri" w:cs="Calibri"/>
                <w:sz w:val="22"/>
                <w:szCs w:val="22"/>
                <w:highlight w:val="green"/>
              </w:rPr>
              <w:t>Transmission &amp; Distribution (T&amp;D) works (including substations, transmission lines, distribution for all verticals.</w:t>
            </w:r>
          </w:p>
          <w:p w:rsidR="000A6D9F" w:rsidRDefault="000A6D9F" w:rsidP="00881663">
            <w:pPr>
              <w:widowControl w:val="0"/>
              <w:autoSpaceDE w:val="0"/>
              <w:autoSpaceDN w:val="0"/>
              <w:spacing w:line="360" w:lineRule="auto"/>
              <w:ind w:left="567" w:right="899"/>
              <w:jc w:val="both"/>
              <w:rPr>
                <w:color w:val="000000"/>
                <w:w w:val="105"/>
                <w:sz w:val="22"/>
                <w:szCs w:val="22"/>
              </w:rPr>
            </w:pPr>
          </w:p>
          <w:p w:rsidR="007A471E" w:rsidRPr="00881663" w:rsidRDefault="002F0B25" w:rsidP="004D6F77">
            <w:pPr>
              <w:widowControl w:val="0"/>
              <w:autoSpaceDE w:val="0"/>
              <w:autoSpaceDN w:val="0"/>
              <w:spacing w:line="360" w:lineRule="auto"/>
              <w:ind w:left="567" w:right="141"/>
              <w:jc w:val="both"/>
              <w:rPr>
                <w:b/>
                <w:bCs/>
                <w:color w:val="000000"/>
                <w:w w:val="105"/>
                <w:sz w:val="22"/>
                <w:szCs w:val="22"/>
              </w:rPr>
            </w:pPr>
            <w:r w:rsidRPr="00881663">
              <w:rPr>
                <w:b/>
                <w:bCs/>
                <w:color w:val="000000"/>
                <w:w w:val="105"/>
                <w:sz w:val="22"/>
                <w:szCs w:val="22"/>
              </w:rPr>
              <w:t>Note:</w:t>
            </w:r>
          </w:p>
          <w:p w:rsidR="007A471E" w:rsidRPr="00994208" w:rsidRDefault="002F0B25" w:rsidP="00881663">
            <w:pPr>
              <w:widowControl w:val="0"/>
              <w:autoSpaceDE w:val="0"/>
              <w:autoSpaceDN w:val="0"/>
              <w:spacing w:line="360" w:lineRule="auto"/>
              <w:ind w:left="567" w:right="899"/>
              <w:jc w:val="both"/>
              <w:rPr>
                <w:w w:val="105"/>
                <w:sz w:val="22"/>
                <w:szCs w:val="22"/>
              </w:rPr>
            </w:pPr>
            <w:r w:rsidRPr="00994208">
              <w:rPr>
                <w:w w:val="105"/>
                <w:sz w:val="22"/>
                <w:szCs w:val="22"/>
              </w:rPr>
              <w:t xml:space="preserve">In respect of </w:t>
            </w:r>
            <w:r w:rsidR="00B752AC" w:rsidRPr="00994208">
              <w:rPr>
                <w:w w:val="105"/>
                <w:sz w:val="22"/>
                <w:szCs w:val="22"/>
              </w:rPr>
              <w:t xml:space="preserve">(B) </w:t>
            </w:r>
            <w:r w:rsidRPr="00994208">
              <w:rPr>
                <w:w w:val="105"/>
                <w:sz w:val="22"/>
                <w:szCs w:val="22"/>
              </w:rPr>
              <w:t xml:space="preserve">above for </w:t>
            </w:r>
            <w:r w:rsidR="003525D7" w:rsidRPr="00994208">
              <w:rPr>
                <w:w w:val="105"/>
                <w:sz w:val="22"/>
                <w:szCs w:val="22"/>
              </w:rPr>
              <w:t>Joint Venture</w:t>
            </w:r>
            <w:r w:rsidRPr="00994208">
              <w:rPr>
                <w:w w:val="105"/>
                <w:sz w:val="22"/>
                <w:szCs w:val="22"/>
              </w:rPr>
              <w:t xml:space="preserve">, share of each partner would be as per </w:t>
            </w:r>
            <w:r w:rsidR="00BA1DBC" w:rsidRPr="00994208">
              <w:rPr>
                <w:w w:val="105"/>
                <w:sz w:val="22"/>
                <w:szCs w:val="22"/>
              </w:rPr>
              <w:t xml:space="preserve">their respective </w:t>
            </w:r>
            <w:r w:rsidR="003D2D96" w:rsidRPr="00994208">
              <w:rPr>
                <w:w w:val="105"/>
                <w:sz w:val="22"/>
                <w:szCs w:val="22"/>
              </w:rPr>
              <w:t>scope in</w:t>
            </w:r>
            <w:r w:rsidRPr="00994208">
              <w:rPr>
                <w:w w:val="105"/>
                <w:sz w:val="22"/>
                <w:szCs w:val="22"/>
              </w:rPr>
              <w:t xml:space="preserve"> the </w:t>
            </w:r>
            <w:r w:rsidR="003525D7" w:rsidRPr="00994208">
              <w:rPr>
                <w:w w:val="105"/>
                <w:sz w:val="22"/>
                <w:szCs w:val="22"/>
              </w:rPr>
              <w:t xml:space="preserve">Joint Venture </w:t>
            </w:r>
            <w:r w:rsidRPr="00994208">
              <w:rPr>
                <w:w w:val="105"/>
                <w:sz w:val="22"/>
                <w:szCs w:val="22"/>
              </w:rPr>
              <w:t xml:space="preserve">Agreement. In absence of the same, it would </w:t>
            </w:r>
            <w:r w:rsidR="003470D1" w:rsidRPr="00994208">
              <w:rPr>
                <w:w w:val="105"/>
                <w:sz w:val="22"/>
                <w:szCs w:val="22"/>
              </w:rPr>
              <w:t>be considered as equal.</w:t>
            </w:r>
          </w:p>
          <w:p w:rsidR="00921637" w:rsidRPr="004D6F77" w:rsidRDefault="00921637" w:rsidP="00881663">
            <w:pPr>
              <w:widowControl w:val="0"/>
              <w:autoSpaceDE w:val="0"/>
              <w:autoSpaceDN w:val="0"/>
              <w:spacing w:line="360" w:lineRule="auto"/>
              <w:ind w:left="567" w:right="899"/>
              <w:jc w:val="both"/>
              <w:rPr>
                <w:color w:val="000000"/>
                <w:w w:val="105"/>
                <w:sz w:val="22"/>
                <w:szCs w:val="22"/>
              </w:rPr>
            </w:pPr>
          </w:p>
          <w:p w:rsidR="007A471E" w:rsidRPr="00881663" w:rsidRDefault="002F0B25" w:rsidP="00881663">
            <w:pPr>
              <w:widowControl w:val="0"/>
              <w:autoSpaceDE w:val="0"/>
              <w:autoSpaceDN w:val="0"/>
              <w:spacing w:line="360" w:lineRule="auto"/>
              <w:ind w:left="567" w:right="899"/>
              <w:jc w:val="both"/>
              <w:rPr>
                <w:b/>
                <w:bCs/>
                <w:color w:val="000000"/>
                <w:w w:val="105"/>
                <w:sz w:val="22"/>
                <w:szCs w:val="22"/>
              </w:rPr>
            </w:pPr>
            <w:r>
              <w:rPr>
                <w:b/>
                <w:bCs/>
                <w:color w:val="000000"/>
                <w:w w:val="105"/>
                <w:sz w:val="22"/>
                <w:szCs w:val="22"/>
              </w:rPr>
              <w:t>2.3.3 Opening</w:t>
            </w:r>
            <w:r w:rsidRPr="00881663">
              <w:rPr>
                <w:b/>
                <w:bCs/>
                <w:color w:val="000000"/>
                <w:w w:val="105"/>
                <w:sz w:val="22"/>
                <w:szCs w:val="22"/>
              </w:rPr>
              <w:t xml:space="preserve"> of the Price Bid:</w:t>
            </w:r>
          </w:p>
          <w:p w:rsidR="007A471E" w:rsidRPr="004D6F77" w:rsidRDefault="002F0B25" w:rsidP="00881663">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The price bid of all the package(s) /works of the Technically eligible bidder(s) shall be on the date and time as decided by the OPTCL and communicated to the eligible bidder through tender portal. The price bid of the bidder shall be opened subject to meeting the available bid capacity limit considering Para-iii above. Where, the package consists of no. of works and evaluation is required to be made workwise, the sequence of price bid opening to be in the order as specified in the tender (Table-A).</w:t>
            </w:r>
          </w:p>
          <w:p w:rsidR="007A471E" w:rsidRPr="004D6F77" w:rsidRDefault="002F0B25" w:rsidP="00881663">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 xml:space="preserve"> If the evaluated </w:t>
            </w:r>
            <w:r w:rsidR="00CB0175">
              <w:rPr>
                <w:color w:val="000000"/>
                <w:w w:val="105"/>
                <w:sz w:val="22"/>
                <w:szCs w:val="22"/>
              </w:rPr>
              <w:t xml:space="preserve">price of the bidder becomes </w:t>
            </w:r>
            <w:r w:rsidR="00CB0175" w:rsidRPr="00CB0175">
              <w:rPr>
                <w:b/>
                <w:color w:val="000000"/>
                <w:w w:val="105"/>
                <w:sz w:val="22"/>
                <w:szCs w:val="22"/>
              </w:rPr>
              <w:t>L-1</w:t>
            </w:r>
            <w:r w:rsidR="00CB0175">
              <w:rPr>
                <w:color w:val="000000"/>
                <w:w w:val="105"/>
                <w:sz w:val="22"/>
                <w:szCs w:val="22"/>
              </w:rPr>
              <w:t>,</w:t>
            </w:r>
            <w:r w:rsidRPr="00CB0175">
              <w:rPr>
                <w:color w:val="000000"/>
                <w:w w:val="105"/>
                <w:sz w:val="22"/>
                <w:szCs w:val="22"/>
              </w:rPr>
              <w:t xml:space="preserve"> </w:t>
            </w:r>
            <w:r w:rsidRPr="004D6F77">
              <w:rPr>
                <w:color w:val="000000"/>
                <w:w w:val="105"/>
                <w:sz w:val="22"/>
                <w:szCs w:val="22"/>
              </w:rPr>
              <w:t>which exceeds the available bid capacity, the price bid of the bidder shall not be rejected on bid capacity ground.</w:t>
            </w:r>
          </w:p>
          <w:p w:rsidR="00921637" w:rsidRDefault="00921637" w:rsidP="00881663">
            <w:pPr>
              <w:widowControl w:val="0"/>
              <w:autoSpaceDE w:val="0"/>
              <w:autoSpaceDN w:val="0"/>
              <w:spacing w:line="360" w:lineRule="auto"/>
              <w:ind w:left="567" w:right="899"/>
              <w:jc w:val="both"/>
              <w:rPr>
                <w:b/>
                <w:bCs/>
                <w:color w:val="000000"/>
                <w:w w:val="105"/>
                <w:sz w:val="22"/>
                <w:szCs w:val="22"/>
              </w:rPr>
            </w:pPr>
          </w:p>
          <w:p w:rsidR="007A471E" w:rsidRPr="00921637" w:rsidRDefault="002F0B25" w:rsidP="00881663">
            <w:pPr>
              <w:widowControl w:val="0"/>
              <w:autoSpaceDE w:val="0"/>
              <w:autoSpaceDN w:val="0"/>
              <w:spacing w:line="360" w:lineRule="auto"/>
              <w:ind w:left="567" w:right="899"/>
              <w:jc w:val="both"/>
              <w:rPr>
                <w:b/>
                <w:bCs/>
                <w:color w:val="000000"/>
                <w:w w:val="105"/>
                <w:sz w:val="22"/>
                <w:szCs w:val="22"/>
              </w:rPr>
            </w:pPr>
            <w:r>
              <w:rPr>
                <w:b/>
                <w:bCs/>
                <w:color w:val="000000"/>
                <w:w w:val="105"/>
                <w:sz w:val="22"/>
                <w:szCs w:val="22"/>
              </w:rPr>
              <w:t xml:space="preserve">2.3.4 </w:t>
            </w:r>
            <w:r w:rsidRPr="00921637">
              <w:rPr>
                <w:b/>
                <w:bCs/>
                <w:color w:val="000000"/>
                <w:w w:val="105"/>
                <w:sz w:val="22"/>
                <w:szCs w:val="22"/>
              </w:rPr>
              <w:t>Award for the Package(s):</w:t>
            </w:r>
          </w:p>
          <w:p w:rsidR="007A471E" w:rsidRPr="004D6F77" w:rsidRDefault="002F0B25" w:rsidP="00881663">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After opening of the price bids of all the Package(s) /works under this e-tender, the price bids of the responsive bidder(s) shall be evaluated package/work wise adopting the price evaluation methodology to derive the lowest evaluated bidder(s).</w:t>
            </w:r>
          </w:p>
          <w:p w:rsidR="007A471E" w:rsidRPr="004D6F77" w:rsidRDefault="007A471E" w:rsidP="00881663">
            <w:pPr>
              <w:widowControl w:val="0"/>
              <w:autoSpaceDE w:val="0"/>
              <w:autoSpaceDN w:val="0"/>
              <w:spacing w:line="360" w:lineRule="auto"/>
              <w:ind w:left="567" w:right="899"/>
              <w:jc w:val="both"/>
              <w:rPr>
                <w:color w:val="000000"/>
                <w:w w:val="105"/>
                <w:sz w:val="22"/>
                <w:szCs w:val="22"/>
              </w:rPr>
            </w:pPr>
          </w:p>
          <w:p w:rsidR="007A471E" w:rsidRPr="00921637" w:rsidRDefault="002F0B25" w:rsidP="00881663">
            <w:pPr>
              <w:widowControl w:val="0"/>
              <w:autoSpaceDE w:val="0"/>
              <w:autoSpaceDN w:val="0"/>
              <w:spacing w:line="360" w:lineRule="auto"/>
              <w:ind w:left="567" w:right="899"/>
              <w:jc w:val="both"/>
              <w:rPr>
                <w:b/>
                <w:bCs/>
                <w:color w:val="000000"/>
                <w:w w:val="105"/>
                <w:sz w:val="22"/>
                <w:szCs w:val="22"/>
              </w:rPr>
            </w:pPr>
            <w:r w:rsidRPr="00921637">
              <w:rPr>
                <w:b/>
                <w:bCs/>
                <w:color w:val="000000"/>
                <w:w w:val="105"/>
                <w:sz w:val="22"/>
                <w:szCs w:val="22"/>
              </w:rPr>
              <w:t xml:space="preserve">2.4 </w:t>
            </w:r>
            <w:r w:rsidR="008C7FE7" w:rsidRPr="00921637">
              <w:rPr>
                <w:b/>
                <w:bCs/>
                <w:color w:val="000000"/>
                <w:w w:val="105"/>
                <w:sz w:val="22"/>
                <w:szCs w:val="22"/>
              </w:rPr>
              <w:t>NET WORTH CRITERIA</w:t>
            </w:r>
          </w:p>
          <w:p w:rsidR="007A471E" w:rsidRPr="004D6F77" w:rsidRDefault="002F0B25" w:rsidP="00881663">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lastRenderedPageBreak/>
              <w:t xml:space="preserve">Net worth of bidder as per the audited financial results should be positive for the </w:t>
            </w:r>
            <w:r w:rsidRPr="0097422D">
              <w:rPr>
                <w:b/>
                <w:bCs/>
                <w:color w:val="000000"/>
                <w:w w:val="105"/>
                <w:sz w:val="22"/>
                <w:szCs w:val="22"/>
              </w:rPr>
              <w:t>last three (03)</w:t>
            </w:r>
            <w:r w:rsidRPr="004D6F77">
              <w:rPr>
                <w:color w:val="000000"/>
                <w:w w:val="105"/>
                <w:sz w:val="22"/>
                <w:szCs w:val="22"/>
              </w:rPr>
              <w:t xml:space="preserve"> financial year</w:t>
            </w:r>
            <w:r w:rsidR="00340D23" w:rsidRPr="004D6F77">
              <w:rPr>
                <w:color w:val="000000"/>
                <w:w w:val="105"/>
                <w:sz w:val="22"/>
                <w:szCs w:val="22"/>
              </w:rPr>
              <w:t>s</w:t>
            </w:r>
            <w:r w:rsidRPr="004D6F77">
              <w:rPr>
                <w:color w:val="000000"/>
                <w:w w:val="105"/>
                <w:sz w:val="22"/>
                <w:szCs w:val="22"/>
              </w:rPr>
              <w:t xml:space="preserve">. </w:t>
            </w:r>
          </w:p>
          <w:p w:rsidR="007A471E" w:rsidRPr="004D6F77" w:rsidRDefault="002F0B25" w:rsidP="00921637">
            <w:pPr>
              <w:widowControl w:val="0"/>
              <w:numPr>
                <w:ilvl w:val="0"/>
                <w:numId w:val="8"/>
              </w:numPr>
              <w:autoSpaceDE w:val="0"/>
              <w:autoSpaceDN w:val="0"/>
              <w:spacing w:line="360" w:lineRule="auto"/>
              <w:ind w:right="899"/>
              <w:jc w:val="both"/>
              <w:rPr>
                <w:color w:val="000000"/>
                <w:w w:val="105"/>
                <w:sz w:val="22"/>
                <w:szCs w:val="22"/>
              </w:rPr>
            </w:pPr>
            <w:r w:rsidRPr="004D6F77">
              <w:rPr>
                <w:color w:val="000000"/>
                <w:w w:val="105"/>
                <w:sz w:val="22"/>
                <w:szCs w:val="22"/>
              </w:rPr>
              <w:t>Net Worth means the sum total of the paid-up share capital and free reserves (</w:t>
            </w:r>
            <w:r w:rsidR="00921637" w:rsidRPr="004D6F77">
              <w:rPr>
                <w:color w:val="000000"/>
                <w:w w:val="105"/>
                <w:sz w:val="22"/>
                <w:szCs w:val="22"/>
              </w:rPr>
              <w:t>excluding reserves</w:t>
            </w:r>
            <w:r w:rsidRPr="004D6F77">
              <w:rPr>
                <w:color w:val="000000"/>
                <w:w w:val="105"/>
                <w:sz w:val="22"/>
                <w:szCs w:val="22"/>
              </w:rPr>
              <w:t xml:space="preserve"> created out of the revaluation of assets, write back of depreciation provisions and amalgamation &amp; Capital Reserve) net of P&amp;L A/C (Dr. balance) and miscellaneous expenses to the exten</w:t>
            </w:r>
            <w:r w:rsidR="003470D1" w:rsidRPr="004D6F77">
              <w:rPr>
                <w:color w:val="000000"/>
                <w:w w:val="105"/>
                <w:sz w:val="22"/>
                <w:szCs w:val="22"/>
              </w:rPr>
              <w:t>t not adjusted or written off</w:t>
            </w:r>
            <w:r w:rsidR="00842FA2">
              <w:rPr>
                <w:color w:val="000000"/>
                <w:w w:val="105"/>
                <w:sz w:val="22"/>
                <w:szCs w:val="22"/>
              </w:rPr>
              <w:t xml:space="preserve">, </w:t>
            </w:r>
            <w:r w:rsidR="00842FA2">
              <w:rPr>
                <w:sz w:val="22"/>
                <w:szCs w:val="22"/>
              </w:rPr>
              <w:t>as per Section 2(57) of the Companies Act 2013.</w:t>
            </w:r>
          </w:p>
          <w:p w:rsidR="007A471E" w:rsidRPr="00921637" w:rsidRDefault="002F0B25" w:rsidP="00921637">
            <w:pPr>
              <w:widowControl w:val="0"/>
              <w:autoSpaceDE w:val="0"/>
              <w:autoSpaceDN w:val="0"/>
              <w:spacing w:line="360" w:lineRule="auto"/>
              <w:ind w:left="567" w:right="899"/>
              <w:jc w:val="center"/>
              <w:rPr>
                <w:b/>
                <w:bCs/>
                <w:color w:val="000000"/>
                <w:w w:val="105"/>
                <w:sz w:val="22"/>
                <w:szCs w:val="22"/>
              </w:rPr>
            </w:pPr>
            <w:r w:rsidRPr="00921637">
              <w:rPr>
                <w:b/>
                <w:bCs/>
                <w:color w:val="000000"/>
                <w:w w:val="105"/>
                <w:sz w:val="22"/>
                <w:szCs w:val="22"/>
              </w:rPr>
              <w:t>Table: Fin-3</w:t>
            </w:r>
            <w:r w:rsidR="00921637" w:rsidRPr="00921637">
              <w:rPr>
                <w:b/>
                <w:bCs/>
                <w:color w:val="000000"/>
                <w:w w:val="105"/>
                <w:sz w:val="22"/>
                <w:szCs w:val="22"/>
              </w:rPr>
              <w:t xml:space="preserve"> (Net Worth Schedule </w:t>
            </w:r>
            <w:r w:rsidR="00921637" w:rsidRPr="00900636">
              <w:rPr>
                <w:b/>
                <w:bCs/>
                <w:color w:val="000000"/>
                <w:w w:val="105"/>
                <w:sz w:val="22"/>
                <w:szCs w:val="22"/>
                <w:highlight w:val="yellow"/>
              </w:rPr>
              <w:t xml:space="preserve">as </w:t>
            </w:r>
            <w:r w:rsidR="00911951">
              <w:rPr>
                <w:b/>
                <w:bCs/>
                <w:color w:val="FF0000"/>
                <w:w w:val="105"/>
                <w:sz w:val="22"/>
                <w:szCs w:val="22"/>
                <w:highlight w:val="yellow"/>
              </w:rPr>
              <w:t>on Dt</w:t>
            </w:r>
            <w:r w:rsidR="00921637" w:rsidRPr="00921637">
              <w:rPr>
                <w:b/>
                <w:bCs/>
                <w:color w:val="000000"/>
                <w:w w:val="105"/>
                <w:sz w:val="22"/>
                <w:szCs w:val="22"/>
              </w:rPr>
              <w:t>…….)</w:t>
            </w:r>
          </w:p>
          <w:p w:rsidR="007A471E" w:rsidRPr="004D6F77" w:rsidRDefault="002F0B25" w:rsidP="00921637">
            <w:pPr>
              <w:widowControl w:val="0"/>
              <w:autoSpaceDE w:val="0"/>
              <w:autoSpaceDN w:val="0"/>
              <w:spacing w:line="360" w:lineRule="auto"/>
              <w:ind w:left="567" w:right="899"/>
              <w:jc w:val="center"/>
              <w:rPr>
                <w:color w:val="000000"/>
                <w:w w:val="105"/>
                <w:sz w:val="22"/>
                <w:szCs w:val="22"/>
              </w:rPr>
            </w:pPr>
            <w:r w:rsidRPr="004D6F77">
              <w:rPr>
                <w:color w:val="000000"/>
                <w:w w:val="105"/>
                <w:sz w:val="22"/>
                <w:szCs w:val="22"/>
              </w:rPr>
              <w:t xml:space="preserve">(Name of Bidder or </w:t>
            </w:r>
            <w:r w:rsidR="003525D7" w:rsidRPr="004D6F77">
              <w:rPr>
                <w:color w:val="000000"/>
                <w:w w:val="105"/>
                <w:sz w:val="22"/>
                <w:szCs w:val="22"/>
              </w:rPr>
              <w:t>Joint Venture</w:t>
            </w:r>
            <w:r w:rsidRPr="004D6F77">
              <w:rPr>
                <w:color w:val="000000"/>
                <w:w w:val="105"/>
                <w:sz w:val="22"/>
                <w:szCs w:val="22"/>
              </w:rPr>
              <w:t xml:space="preserve">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859"/>
              <w:gridCol w:w="1607"/>
            </w:tblGrid>
            <w:tr w:rsidR="00A33E3B" w:rsidTr="0088427B">
              <w:tc>
                <w:tcPr>
                  <w:tcW w:w="1023" w:type="dxa"/>
                </w:tcPr>
                <w:p w:rsidR="007A471E" w:rsidRPr="001C7472" w:rsidRDefault="002F0B25" w:rsidP="00921637">
                  <w:pPr>
                    <w:widowControl w:val="0"/>
                    <w:autoSpaceDE w:val="0"/>
                    <w:autoSpaceDN w:val="0"/>
                    <w:spacing w:line="360" w:lineRule="auto"/>
                    <w:ind w:right="-42" w:hanging="27"/>
                    <w:jc w:val="both"/>
                    <w:rPr>
                      <w:b/>
                      <w:bCs/>
                      <w:color w:val="000000"/>
                      <w:w w:val="105"/>
                      <w:sz w:val="22"/>
                      <w:szCs w:val="22"/>
                    </w:rPr>
                  </w:pPr>
                  <w:r w:rsidRPr="001C7472">
                    <w:rPr>
                      <w:b/>
                      <w:bCs/>
                      <w:color w:val="000000"/>
                      <w:w w:val="105"/>
                      <w:sz w:val="22"/>
                      <w:szCs w:val="22"/>
                    </w:rPr>
                    <w:t>Sl. No.</w:t>
                  </w:r>
                </w:p>
              </w:tc>
              <w:tc>
                <w:tcPr>
                  <w:tcW w:w="5859" w:type="dxa"/>
                </w:tcPr>
                <w:p w:rsidR="007A471E" w:rsidRPr="001C7472" w:rsidRDefault="002F0B25" w:rsidP="00921637">
                  <w:pPr>
                    <w:widowControl w:val="0"/>
                    <w:autoSpaceDE w:val="0"/>
                    <w:autoSpaceDN w:val="0"/>
                    <w:spacing w:line="360" w:lineRule="auto"/>
                    <w:ind w:right="-42" w:hanging="27"/>
                    <w:jc w:val="both"/>
                    <w:rPr>
                      <w:b/>
                      <w:bCs/>
                      <w:color w:val="000000"/>
                      <w:w w:val="105"/>
                      <w:sz w:val="22"/>
                      <w:szCs w:val="22"/>
                    </w:rPr>
                  </w:pPr>
                  <w:r w:rsidRPr="001C7472">
                    <w:rPr>
                      <w:b/>
                      <w:bCs/>
                      <w:color w:val="000000"/>
                      <w:w w:val="105"/>
                      <w:sz w:val="22"/>
                      <w:szCs w:val="22"/>
                    </w:rPr>
                    <w:t>Particulars</w:t>
                  </w:r>
                </w:p>
              </w:tc>
              <w:tc>
                <w:tcPr>
                  <w:tcW w:w="1607" w:type="dxa"/>
                </w:tcPr>
                <w:p w:rsidR="007A471E" w:rsidRPr="001C7472" w:rsidRDefault="002F0B25" w:rsidP="00921637">
                  <w:pPr>
                    <w:widowControl w:val="0"/>
                    <w:autoSpaceDE w:val="0"/>
                    <w:autoSpaceDN w:val="0"/>
                    <w:spacing w:line="360" w:lineRule="auto"/>
                    <w:ind w:right="-42" w:hanging="27"/>
                    <w:jc w:val="both"/>
                    <w:rPr>
                      <w:b/>
                      <w:bCs/>
                      <w:color w:val="000000"/>
                      <w:w w:val="105"/>
                      <w:sz w:val="22"/>
                      <w:szCs w:val="22"/>
                    </w:rPr>
                  </w:pPr>
                  <w:r w:rsidRPr="001C7472">
                    <w:rPr>
                      <w:b/>
                      <w:bCs/>
                      <w:color w:val="000000"/>
                      <w:w w:val="105"/>
                      <w:sz w:val="22"/>
                      <w:szCs w:val="22"/>
                    </w:rPr>
                    <w:t>Amount</w:t>
                  </w:r>
                </w:p>
                <w:p w:rsidR="007A471E" w:rsidRPr="001C7472" w:rsidRDefault="002F0B25" w:rsidP="00921637">
                  <w:pPr>
                    <w:widowControl w:val="0"/>
                    <w:autoSpaceDE w:val="0"/>
                    <w:autoSpaceDN w:val="0"/>
                    <w:spacing w:line="360" w:lineRule="auto"/>
                    <w:ind w:right="-42" w:hanging="27"/>
                    <w:jc w:val="both"/>
                    <w:rPr>
                      <w:b/>
                      <w:bCs/>
                      <w:color w:val="000000"/>
                      <w:w w:val="105"/>
                      <w:sz w:val="22"/>
                      <w:szCs w:val="22"/>
                    </w:rPr>
                  </w:pPr>
                  <w:r w:rsidRPr="001C7472">
                    <w:rPr>
                      <w:b/>
                      <w:bCs/>
                      <w:color w:val="000000"/>
                      <w:w w:val="105"/>
                      <w:sz w:val="22"/>
                      <w:szCs w:val="22"/>
                    </w:rPr>
                    <w:t>(In Rs. Crore)</w:t>
                  </w:r>
                </w:p>
              </w:tc>
            </w:tr>
            <w:tr w:rsidR="00A33E3B" w:rsidTr="0088427B">
              <w:tc>
                <w:tcPr>
                  <w:tcW w:w="1023" w:type="dxa"/>
                </w:tcPr>
                <w:p w:rsidR="007A471E" w:rsidRPr="004D6F77" w:rsidRDefault="002F0B25" w:rsidP="00921637">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1</w:t>
                  </w:r>
                </w:p>
              </w:tc>
              <w:tc>
                <w:tcPr>
                  <w:tcW w:w="5859" w:type="dxa"/>
                </w:tcPr>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Paid-up share capital</w:t>
                  </w:r>
                </w:p>
              </w:tc>
              <w:tc>
                <w:tcPr>
                  <w:tcW w:w="1607" w:type="dxa"/>
                </w:tcPr>
                <w:p w:rsidR="007A471E" w:rsidRPr="004D6F77" w:rsidRDefault="007A471E" w:rsidP="00921637">
                  <w:pPr>
                    <w:widowControl w:val="0"/>
                    <w:autoSpaceDE w:val="0"/>
                    <w:autoSpaceDN w:val="0"/>
                    <w:spacing w:line="360" w:lineRule="auto"/>
                    <w:ind w:right="-42" w:hanging="27"/>
                    <w:jc w:val="both"/>
                    <w:rPr>
                      <w:color w:val="000000"/>
                      <w:w w:val="105"/>
                      <w:sz w:val="22"/>
                      <w:szCs w:val="22"/>
                    </w:rPr>
                  </w:pPr>
                </w:p>
              </w:tc>
            </w:tr>
            <w:tr w:rsidR="00A33E3B" w:rsidTr="0088427B">
              <w:tc>
                <w:tcPr>
                  <w:tcW w:w="1023" w:type="dxa"/>
                </w:tcPr>
                <w:p w:rsidR="007A471E" w:rsidRPr="004D6F77" w:rsidRDefault="002F0B25" w:rsidP="00921637">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2</w:t>
                  </w:r>
                </w:p>
              </w:tc>
              <w:tc>
                <w:tcPr>
                  <w:tcW w:w="5859" w:type="dxa"/>
                </w:tcPr>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Free Reserves excluding the reserves created out of the following;</w:t>
                  </w:r>
                </w:p>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Revaluation of assets.</w:t>
                  </w:r>
                </w:p>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Write Back of depreciation Provisions.</w:t>
                  </w:r>
                </w:p>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Amalgamation.</w:t>
                  </w:r>
                </w:p>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Capital Reserve</w:t>
                  </w:r>
                </w:p>
              </w:tc>
              <w:tc>
                <w:tcPr>
                  <w:tcW w:w="1607" w:type="dxa"/>
                </w:tcPr>
                <w:p w:rsidR="007A471E" w:rsidRPr="004D6F77" w:rsidRDefault="007A471E" w:rsidP="00921637">
                  <w:pPr>
                    <w:widowControl w:val="0"/>
                    <w:autoSpaceDE w:val="0"/>
                    <w:autoSpaceDN w:val="0"/>
                    <w:spacing w:line="360" w:lineRule="auto"/>
                    <w:ind w:right="-42" w:hanging="27"/>
                    <w:jc w:val="both"/>
                    <w:rPr>
                      <w:color w:val="000000"/>
                      <w:w w:val="105"/>
                      <w:sz w:val="22"/>
                      <w:szCs w:val="22"/>
                    </w:rPr>
                  </w:pPr>
                </w:p>
              </w:tc>
            </w:tr>
            <w:tr w:rsidR="00A33E3B" w:rsidTr="0088427B">
              <w:tc>
                <w:tcPr>
                  <w:tcW w:w="1023" w:type="dxa"/>
                </w:tcPr>
                <w:p w:rsidR="007A471E" w:rsidRPr="004D6F77" w:rsidRDefault="002F0B25" w:rsidP="00921637">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3</w:t>
                  </w:r>
                </w:p>
              </w:tc>
              <w:tc>
                <w:tcPr>
                  <w:tcW w:w="5859" w:type="dxa"/>
                </w:tcPr>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Less, P&amp;L A/C (Dr. balance)</w:t>
                  </w:r>
                </w:p>
              </w:tc>
              <w:tc>
                <w:tcPr>
                  <w:tcW w:w="1607" w:type="dxa"/>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88427B">
              <w:tc>
                <w:tcPr>
                  <w:tcW w:w="1023" w:type="dxa"/>
                </w:tcPr>
                <w:p w:rsidR="007A471E" w:rsidRPr="004D6F77" w:rsidRDefault="002F0B25" w:rsidP="00921637">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4</w:t>
                  </w:r>
                </w:p>
              </w:tc>
              <w:tc>
                <w:tcPr>
                  <w:tcW w:w="5859" w:type="dxa"/>
                </w:tcPr>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Less, Miscellaneous expenses to the extent not written off.</w:t>
                  </w:r>
                </w:p>
              </w:tc>
              <w:tc>
                <w:tcPr>
                  <w:tcW w:w="1607" w:type="dxa"/>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r w:rsidR="00A33E3B" w:rsidTr="0088427B">
              <w:tc>
                <w:tcPr>
                  <w:tcW w:w="1023" w:type="dxa"/>
                </w:tcPr>
                <w:p w:rsidR="007A471E" w:rsidRPr="004D6F77" w:rsidRDefault="002F0B25" w:rsidP="00921637">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5</w:t>
                  </w:r>
                </w:p>
              </w:tc>
              <w:tc>
                <w:tcPr>
                  <w:tcW w:w="5859" w:type="dxa"/>
                </w:tcPr>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Total: (5=1+2-3-4)</w:t>
                  </w:r>
                </w:p>
              </w:tc>
              <w:tc>
                <w:tcPr>
                  <w:tcW w:w="1607" w:type="dxa"/>
                </w:tcPr>
                <w:p w:rsidR="007A471E" w:rsidRPr="004D6F77" w:rsidRDefault="007A471E" w:rsidP="004D6F77">
                  <w:pPr>
                    <w:widowControl w:val="0"/>
                    <w:autoSpaceDE w:val="0"/>
                    <w:autoSpaceDN w:val="0"/>
                    <w:spacing w:line="360" w:lineRule="auto"/>
                    <w:ind w:left="567" w:right="141"/>
                    <w:jc w:val="both"/>
                    <w:rPr>
                      <w:color w:val="000000"/>
                      <w:w w:val="105"/>
                      <w:sz w:val="22"/>
                      <w:szCs w:val="22"/>
                    </w:rPr>
                  </w:pPr>
                </w:p>
              </w:tc>
            </w:tr>
          </w:tbl>
          <w:p w:rsidR="007A471E" w:rsidRPr="004D6F77" w:rsidRDefault="007A471E" w:rsidP="004D6F77">
            <w:pPr>
              <w:widowControl w:val="0"/>
              <w:autoSpaceDE w:val="0"/>
              <w:autoSpaceDN w:val="0"/>
              <w:spacing w:line="360" w:lineRule="auto"/>
              <w:ind w:left="567" w:right="141"/>
              <w:jc w:val="both"/>
              <w:rPr>
                <w:color w:val="000000"/>
                <w:w w:val="105"/>
                <w:sz w:val="22"/>
                <w:szCs w:val="22"/>
              </w:rPr>
            </w:pPr>
          </w:p>
          <w:p w:rsidR="00921637" w:rsidRDefault="00921637" w:rsidP="004D6F77">
            <w:pPr>
              <w:widowControl w:val="0"/>
              <w:autoSpaceDE w:val="0"/>
              <w:autoSpaceDN w:val="0"/>
              <w:spacing w:line="360" w:lineRule="auto"/>
              <w:ind w:left="567" w:right="141"/>
              <w:jc w:val="both"/>
              <w:rPr>
                <w:color w:val="000000"/>
                <w:w w:val="105"/>
                <w:sz w:val="22"/>
                <w:szCs w:val="22"/>
              </w:rPr>
            </w:pPr>
          </w:p>
          <w:p w:rsidR="007A471E" w:rsidRPr="00921637" w:rsidRDefault="002F0B25" w:rsidP="00921637">
            <w:pPr>
              <w:widowControl w:val="0"/>
              <w:autoSpaceDE w:val="0"/>
              <w:autoSpaceDN w:val="0"/>
              <w:spacing w:line="360" w:lineRule="auto"/>
              <w:ind w:left="567" w:right="899"/>
              <w:jc w:val="both"/>
              <w:rPr>
                <w:b/>
                <w:bCs/>
                <w:color w:val="000000"/>
                <w:w w:val="105"/>
                <w:sz w:val="22"/>
                <w:szCs w:val="22"/>
              </w:rPr>
            </w:pPr>
            <w:r w:rsidRPr="00921637">
              <w:rPr>
                <w:b/>
                <w:bCs/>
                <w:color w:val="000000"/>
                <w:w w:val="105"/>
                <w:sz w:val="22"/>
                <w:szCs w:val="22"/>
              </w:rPr>
              <w:t xml:space="preserve">Note: </w:t>
            </w:r>
          </w:p>
          <w:p w:rsidR="007A471E" w:rsidRPr="00900636" w:rsidRDefault="002F0B25" w:rsidP="00921637">
            <w:pPr>
              <w:widowControl w:val="0"/>
              <w:numPr>
                <w:ilvl w:val="0"/>
                <w:numId w:val="9"/>
              </w:numPr>
              <w:autoSpaceDE w:val="0"/>
              <w:autoSpaceDN w:val="0"/>
              <w:spacing w:line="360" w:lineRule="auto"/>
              <w:ind w:right="899"/>
              <w:jc w:val="both"/>
              <w:rPr>
                <w:color w:val="000000"/>
                <w:w w:val="105"/>
                <w:sz w:val="22"/>
                <w:szCs w:val="22"/>
              </w:rPr>
            </w:pPr>
            <w:r w:rsidRPr="00900636">
              <w:rPr>
                <w:color w:val="000000"/>
                <w:w w:val="105"/>
                <w:sz w:val="22"/>
                <w:szCs w:val="22"/>
              </w:rPr>
              <w:t xml:space="preserve">The above (Table Fin – 3) of the Bidder(s) to be certified by </w:t>
            </w:r>
            <w:r w:rsidR="00977F45" w:rsidRPr="00900636">
              <w:rPr>
                <w:rFonts w:ascii="Calibri" w:hAnsi="Calibri" w:cs="Calibri"/>
                <w:sz w:val="22"/>
                <w:szCs w:val="22"/>
              </w:rPr>
              <w:t>Practicing Chartered Accountant</w:t>
            </w:r>
            <w:r w:rsidR="00977F45" w:rsidRPr="00900636">
              <w:rPr>
                <w:color w:val="000000"/>
                <w:w w:val="105"/>
                <w:sz w:val="22"/>
                <w:szCs w:val="22"/>
              </w:rPr>
              <w:t xml:space="preserve"> </w:t>
            </w:r>
            <w:r w:rsidRPr="00900636">
              <w:rPr>
                <w:color w:val="000000"/>
                <w:w w:val="105"/>
                <w:sz w:val="22"/>
                <w:szCs w:val="22"/>
              </w:rPr>
              <w:t>(</w:t>
            </w:r>
            <w:r w:rsidR="00977F45" w:rsidRPr="00900636">
              <w:rPr>
                <w:color w:val="000000"/>
                <w:w w:val="105"/>
                <w:sz w:val="22"/>
                <w:szCs w:val="22"/>
              </w:rPr>
              <w:t>P</w:t>
            </w:r>
            <w:r w:rsidRPr="00900636">
              <w:rPr>
                <w:color w:val="000000"/>
                <w:w w:val="105"/>
                <w:sz w:val="22"/>
                <w:szCs w:val="22"/>
              </w:rPr>
              <w:t>CA) /Cost and Management Accountant (CMA).</w:t>
            </w:r>
          </w:p>
          <w:p w:rsidR="007A471E" w:rsidRPr="004D6F77" w:rsidRDefault="002F0B25" w:rsidP="00921637">
            <w:pPr>
              <w:widowControl w:val="0"/>
              <w:numPr>
                <w:ilvl w:val="0"/>
                <w:numId w:val="9"/>
              </w:numPr>
              <w:autoSpaceDE w:val="0"/>
              <w:autoSpaceDN w:val="0"/>
              <w:spacing w:line="360" w:lineRule="auto"/>
              <w:ind w:right="899"/>
              <w:jc w:val="both"/>
              <w:rPr>
                <w:color w:val="000000"/>
                <w:w w:val="105"/>
                <w:sz w:val="22"/>
                <w:szCs w:val="22"/>
              </w:rPr>
            </w:pPr>
            <w:r w:rsidRPr="004D6F77">
              <w:rPr>
                <w:color w:val="000000"/>
                <w:w w:val="105"/>
                <w:sz w:val="22"/>
                <w:szCs w:val="22"/>
              </w:rPr>
              <w:t xml:space="preserve">In case of </w:t>
            </w:r>
            <w:r w:rsidR="003525D7" w:rsidRPr="004D6F77">
              <w:rPr>
                <w:color w:val="000000"/>
                <w:w w:val="105"/>
                <w:sz w:val="22"/>
                <w:szCs w:val="22"/>
              </w:rPr>
              <w:t>Joint Venture</w:t>
            </w:r>
            <w:r w:rsidRPr="004D6F77">
              <w:rPr>
                <w:color w:val="000000"/>
                <w:w w:val="105"/>
                <w:sz w:val="22"/>
                <w:szCs w:val="22"/>
              </w:rPr>
              <w:t xml:space="preserve"> above (Fin-3) of the Bidder(s) shall be furnished independently by each </w:t>
            </w:r>
            <w:r w:rsidR="001C7472" w:rsidRPr="004D6F77">
              <w:rPr>
                <w:color w:val="000000"/>
                <w:w w:val="105"/>
                <w:sz w:val="22"/>
                <w:szCs w:val="22"/>
              </w:rPr>
              <w:t>partner</w:t>
            </w:r>
            <w:r w:rsidRPr="004D6F77">
              <w:rPr>
                <w:color w:val="000000"/>
                <w:w w:val="105"/>
                <w:sz w:val="22"/>
                <w:szCs w:val="22"/>
              </w:rPr>
              <w:t xml:space="preserve"> duly certified by </w:t>
            </w:r>
            <w:r w:rsidR="00977F45" w:rsidRPr="00E03FBF">
              <w:rPr>
                <w:rFonts w:ascii="Calibri" w:hAnsi="Calibri" w:cs="Calibri"/>
                <w:sz w:val="22"/>
                <w:szCs w:val="22"/>
              </w:rPr>
              <w:t>Practicing Chartered Accountant</w:t>
            </w:r>
            <w:r w:rsidR="00977F45" w:rsidRPr="004D6F77">
              <w:rPr>
                <w:color w:val="000000"/>
                <w:w w:val="105"/>
                <w:sz w:val="22"/>
                <w:szCs w:val="22"/>
              </w:rPr>
              <w:t xml:space="preserve"> </w:t>
            </w:r>
            <w:r w:rsidRPr="004D6F77">
              <w:rPr>
                <w:color w:val="000000"/>
                <w:w w:val="105"/>
                <w:sz w:val="22"/>
                <w:szCs w:val="22"/>
              </w:rPr>
              <w:t>(</w:t>
            </w:r>
            <w:r w:rsidR="00977F45">
              <w:rPr>
                <w:color w:val="000000"/>
                <w:w w:val="105"/>
                <w:sz w:val="22"/>
                <w:szCs w:val="22"/>
              </w:rPr>
              <w:t>P</w:t>
            </w:r>
            <w:r w:rsidRPr="004D6F77">
              <w:rPr>
                <w:color w:val="000000"/>
                <w:w w:val="105"/>
                <w:sz w:val="22"/>
                <w:szCs w:val="22"/>
              </w:rPr>
              <w:t>CA) /Cost and Management Accountant (CMA).</w:t>
            </w:r>
          </w:p>
          <w:p w:rsidR="003F1202" w:rsidRPr="004D6F77" w:rsidRDefault="003F1202" w:rsidP="004D6F77">
            <w:pPr>
              <w:widowControl w:val="0"/>
              <w:autoSpaceDE w:val="0"/>
              <w:autoSpaceDN w:val="0"/>
              <w:spacing w:line="360" w:lineRule="auto"/>
              <w:ind w:left="567" w:right="141"/>
              <w:jc w:val="both"/>
              <w:rPr>
                <w:color w:val="000000"/>
                <w:w w:val="105"/>
                <w:sz w:val="22"/>
                <w:szCs w:val="22"/>
              </w:rPr>
            </w:pPr>
          </w:p>
          <w:p w:rsidR="007A471E" w:rsidRPr="00921637" w:rsidRDefault="002F0B25" w:rsidP="004D6F77">
            <w:pPr>
              <w:widowControl w:val="0"/>
              <w:autoSpaceDE w:val="0"/>
              <w:autoSpaceDN w:val="0"/>
              <w:spacing w:line="360" w:lineRule="auto"/>
              <w:ind w:left="567" w:right="141"/>
              <w:jc w:val="both"/>
              <w:rPr>
                <w:b/>
                <w:bCs/>
                <w:color w:val="000000"/>
                <w:w w:val="105"/>
                <w:sz w:val="22"/>
                <w:szCs w:val="22"/>
              </w:rPr>
            </w:pPr>
            <w:r w:rsidRPr="00921637">
              <w:rPr>
                <w:b/>
                <w:bCs/>
                <w:color w:val="000000"/>
                <w:w w:val="105"/>
                <w:sz w:val="22"/>
                <w:szCs w:val="22"/>
              </w:rPr>
              <w:t xml:space="preserve">3.0 JOINT VENTURE BIDS:  </w:t>
            </w:r>
          </w:p>
          <w:p w:rsidR="007A471E" w:rsidRPr="00921637" w:rsidRDefault="002F0B25" w:rsidP="004D6F77">
            <w:pPr>
              <w:widowControl w:val="0"/>
              <w:autoSpaceDE w:val="0"/>
              <w:autoSpaceDN w:val="0"/>
              <w:spacing w:line="360" w:lineRule="auto"/>
              <w:ind w:left="567" w:right="141"/>
              <w:jc w:val="both"/>
              <w:rPr>
                <w:b/>
                <w:bCs/>
                <w:color w:val="000000"/>
                <w:w w:val="105"/>
                <w:sz w:val="22"/>
                <w:szCs w:val="22"/>
              </w:rPr>
            </w:pPr>
            <w:r>
              <w:rPr>
                <w:b/>
                <w:bCs/>
                <w:color w:val="000000"/>
                <w:w w:val="105"/>
                <w:sz w:val="22"/>
                <w:szCs w:val="22"/>
              </w:rPr>
              <w:t xml:space="preserve">3.1 </w:t>
            </w:r>
            <w:r w:rsidRPr="00921637">
              <w:rPr>
                <w:b/>
                <w:bCs/>
                <w:color w:val="000000"/>
                <w:w w:val="105"/>
                <w:sz w:val="22"/>
                <w:szCs w:val="22"/>
              </w:rPr>
              <w:t xml:space="preserve">Financial Criteria: </w:t>
            </w:r>
          </w:p>
          <w:p w:rsidR="007A471E" w:rsidRPr="004D6F77" w:rsidRDefault="002F0B25" w:rsidP="00921637">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In case a bid is submitted by a Joint Venture (JV) (</w:t>
            </w:r>
            <w:r w:rsidRPr="00921637">
              <w:rPr>
                <w:b/>
                <w:bCs/>
                <w:color w:val="000000"/>
                <w:w w:val="105"/>
                <w:sz w:val="22"/>
                <w:szCs w:val="22"/>
              </w:rPr>
              <w:t xml:space="preserve">max. </w:t>
            </w:r>
            <w:r w:rsidR="0088427B" w:rsidRPr="00921637">
              <w:rPr>
                <w:b/>
                <w:bCs/>
                <w:color w:val="000000"/>
                <w:w w:val="105"/>
                <w:sz w:val="22"/>
                <w:szCs w:val="22"/>
              </w:rPr>
              <w:t>2</w:t>
            </w:r>
            <w:r w:rsidRPr="004D6F77">
              <w:rPr>
                <w:color w:val="000000"/>
                <w:w w:val="105"/>
                <w:sz w:val="22"/>
                <w:szCs w:val="22"/>
              </w:rPr>
              <w:t>)</w:t>
            </w:r>
            <w:r w:rsidR="00921637">
              <w:rPr>
                <w:color w:val="000000"/>
                <w:w w:val="105"/>
                <w:sz w:val="22"/>
                <w:szCs w:val="22"/>
              </w:rPr>
              <w:t xml:space="preserve"> </w:t>
            </w:r>
            <w:r w:rsidRPr="004D6F77">
              <w:rPr>
                <w:color w:val="000000"/>
                <w:w w:val="105"/>
                <w:sz w:val="22"/>
                <w:szCs w:val="22"/>
              </w:rPr>
              <w:t>as partners, joint venture must comply the following minimum criteria: All the partners of the JV shall meet individually the Financial Position criteria given as below:</w:t>
            </w:r>
          </w:p>
          <w:p w:rsidR="007A471E" w:rsidRPr="004D6F77" w:rsidRDefault="002F0B25" w:rsidP="00921637">
            <w:pPr>
              <w:widowControl w:val="0"/>
              <w:numPr>
                <w:ilvl w:val="0"/>
                <w:numId w:val="8"/>
              </w:numPr>
              <w:autoSpaceDE w:val="0"/>
              <w:autoSpaceDN w:val="0"/>
              <w:spacing w:line="360" w:lineRule="auto"/>
              <w:ind w:right="899"/>
              <w:jc w:val="both"/>
              <w:rPr>
                <w:color w:val="000000"/>
                <w:w w:val="105"/>
                <w:sz w:val="22"/>
                <w:szCs w:val="22"/>
              </w:rPr>
            </w:pPr>
            <w:r w:rsidRPr="004D6F77">
              <w:rPr>
                <w:color w:val="000000"/>
                <w:w w:val="105"/>
                <w:sz w:val="22"/>
                <w:szCs w:val="22"/>
              </w:rPr>
              <w:t xml:space="preserve">Joint Venture Partners together should meet 100% of the financial qualifying requirement. </w:t>
            </w:r>
          </w:p>
          <w:p w:rsidR="007A471E" w:rsidRPr="004D6F77" w:rsidRDefault="002F0B25" w:rsidP="00921637">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 xml:space="preserve">Lead Partner of the </w:t>
            </w:r>
            <w:r w:rsidR="003525D7" w:rsidRPr="004D6F77">
              <w:rPr>
                <w:color w:val="000000"/>
                <w:w w:val="105"/>
                <w:sz w:val="22"/>
                <w:szCs w:val="22"/>
              </w:rPr>
              <w:t>Joint Venture</w:t>
            </w:r>
            <w:r w:rsidRPr="004D6F77">
              <w:rPr>
                <w:color w:val="000000"/>
                <w:w w:val="105"/>
                <w:sz w:val="22"/>
                <w:szCs w:val="22"/>
              </w:rPr>
              <w:t xml:space="preserve"> shall meet at least 50% of the financial criteria and other partner shall meet at least 25% of the financial criteria as mentioned in financial criteria clause. </w:t>
            </w:r>
          </w:p>
          <w:p w:rsidR="007A471E" w:rsidRPr="00921637" w:rsidRDefault="002F0B25" w:rsidP="00921637">
            <w:pPr>
              <w:widowControl w:val="0"/>
              <w:autoSpaceDE w:val="0"/>
              <w:autoSpaceDN w:val="0"/>
              <w:spacing w:line="360" w:lineRule="auto"/>
              <w:ind w:left="567" w:right="899"/>
              <w:jc w:val="both"/>
              <w:rPr>
                <w:b/>
                <w:bCs/>
                <w:color w:val="000000"/>
                <w:w w:val="105"/>
                <w:sz w:val="22"/>
                <w:szCs w:val="22"/>
              </w:rPr>
            </w:pPr>
            <w:r w:rsidRPr="00921637">
              <w:rPr>
                <w:b/>
                <w:bCs/>
                <w:color w:val="000000"/>
                <w:w w:val="105"/>
                <w:sz w:val="22"/>
                <w:szCs w:val="22"/>
              </w:rPr>
              <w:t xml:space="preserve">3.2 </w:t>
            </w:r>
            <w:r w:rsidR="003525D7" w:rsidRPr="00921637">
              <w:rPr>
                <w:b/>
                <w:bCs/>
                <w:color w:val="000000"/>
                <w:w w:val="105"/>
                <w:sz w:val="22"/>
                <w:szCs w:val="22"/>
              </w:rPr>
              <w:t>JOINT VENTURE</w:t>
            </w:r>
            <w:r w:rsidRPr="00921637">
              <w:rPr>
                <w:b/>
                <w:bCs/>
                <w:color w:val="000000"/>
                <w:w w:val="105"/>
                <w:sz w:val="22"/>
                <w:szCs w:val="22"/>
              </w:rPr>
              <w:t xml:space="preserve"> QUALIFICATION:</w:t>
            </w:r>
          </w:p>
          <w:p w:rsidR="007A471E" w:rsidRPr="004D6F77" w:rsidRDefault="002F0B25" w:rsidP="00921637">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lastRenderedPageBreak/>
              <w:t xml:space="preserve">Bid submitted by a </w:t>
            </w:r>
            <w:r w:rsidR="003525D7" w:rsidRPr="004D6F77">
              <w:rPr>
                <w:color w:val="000000"/>
                <w:w w:val="105"/>
                <w:sz w:val="22"/>
                <w:szCs w:val="22"/>
              </w:rPr>
              <w:t>Joint Venture</w:t>
            </w:r>
            <w:r w:rsidRPr="004D6F77">
              <w:rPr>
                <w:color w:val="000000"/>
                <w:w w:val="105"/>
                <w:sz w:val="22"/>
                <w:szCs w:val="22"/>
              </w:rPr>
              <w:t xml:space="preserve"> Bidder shall have following qualifying requirement: </w:t>
            </w:r>
          </w:p>
          <w:p w:rsidR="007A471E" w:rsidRPr="004D6F77" w:rsidRDefault="002F0B25" w:rsidP="00921637">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 xml:space="preserve">Joint Venture bidder will be allowed to participate only in tender where </w:t>
            </w:r>
            <w:r w:rsidRPr="004F01BD">
              <w:rPr>
                <w:b/>
                <w:bCs/>
                <w:color w:val="000000"/>
                <w:w w:val="105"/>
                <w:sz w:val="22"/>
                <w:szCs w:val="22"/>
                <w:highlight w:val="green"/>
              </w:rPr>
              <w:t xml:space="preserve">tender estimated cost of the project is Rs </w:t>
            </w:r>
            <w:r w:rsidR="004955FE" w:rsidRPr="004F01BD">
              <w:rPr>
                <w:b/>
                <w:bCs/>
                <w:color w:val="000000"/>
                <w:w w:val="105"/>
                <w:sz w:val="22"/>
                <w:szCs w:val="22"/>
                <w:highlight w:val="green"/>
              </w:rPr>
              <w:t>2</w:t>
            </w:r>
            <w:r w:rsidRPr="004F01BD">
              <w:rPr>
                <w:b/>
                <w:bCs/>
                <w:color w:val="000000"/>
                <w:w w:val="105"/>
                <w:sz w:val="22"/>
                <w:szCs w:val="22"/>
                <w:highlight w:val="green"/>
              </w:rPr>
              <w:t>0 Crore or above.</w:t>
            </w:r>
            <w:r w:rsidRPr="004D6F77">
              <w:rPr>
                <w:color w:val="000000"/>
                <w:w w:val="105"/>
                <w:sz w:val="22"/>
                <w:szCs w:val="22"/>
              </w:rPr>
              <w:t xml:space="preserve"> </w:t>
            </w: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2086"/>
              <w:gridCol w:w="5224"/>
            </w:tblGrid>
            <w:tr w:rsidR="00A33E3B" w:rsidTr="0088427B">
              <w:trPr>
                <w:trHeight w:val="280"/>
              </w:trPr>
              <w:tc>
                <w:tcPr>
                  <w:tcW w:w="1321" w:type="dxa"/>
                  <w:shd w:val="clear" w:color="auto" w:fill="auto"/>
                </w:tcPr>
                <w:p w:rsidR="007A471E" w:rsidRPr="001C7472" w:rsidRDefault="002F0B25" w:rsidP="001C7472">
                  <w:pPr>
                    <w:widowControl w:val="0"/>
                    <w:autoSpaceDE w:val="0"/>
                    <w:autoSpaceDN w:val="0"/>
                    <w:spacing w:line="360" w:lineRule="auto"/>
                    <w:ind w:right="-42" w:hanging="27"/>
                    <w:jc w:val="center"/>
                    <w:rPr>
                      <w:b/>
                      <w:bCs/>
                      <w:color w:val="000000"/>
                      <w:w w:val="105"/>
                      <w:sz w:val="22"/>
                      <w:szCs w:val="22"/>
                    </w:rPr>
                  </w:pPr>
                  <w:r w:rsidRPr="001C7472">
                    <w:rPr>
                      <w:b/>
                      <w:bCs/>
                      <w:color w:val="000000"/>
                      <w:w w:val="105"/>
                      <w:sz w:val="22"/>
                      <w:szCs w:val="22"/>
                    </w:rPr>
                    <w:t>Sl. No.</w:t>
                  </w:r>
                </w:p>
              </w:tc>
              <w:tc>
                <w:tcPr>
                  <w:tcW w:w="2086" w:type="dxa"/>
                  <w:shd w:val="clear" w:color="auto" w:fill="auto"/>
                </w:tcPr>
                <w:p w:rsidR="007A471E" w:rsidRPr="001C7472" w:rsidRDefault="002F0B25" w:rsidP="001C7472">
                  <w:pPr>
                    <w:widowControl w:val="0"/>
                    <w:autoSpaceDE w:val="0"/>
                    <w:autoSpaceDN w:val="0"/>
                    <w:spacing w:line="360" w:lineRule="auto"/>
                    <w:ind w:right="-42" w:hanging="27"/>
                    <w:jc w:val="center"/>
                    <w:rPr>
                      <w:b/>
                      <w:bCs/>
                      <w:color w:val="000000"/>
                      <w:w w:val="105"/>
                      <w:sz w:val="22"/>
                      <w:szCs w:val="22"/>
                    </w:rPr>
                  </w:pPr>
                  <w:r w:rsidRPr="001C7472">
                    <w:rPr>
                      <w:b/>
                      <w:bCs/>
                      <w:color w:val="000000"/>
                      <w:w w:val="105"/>
                      <w:sz w:val="22"/>
                      <w:szCs w:val="22"/>
                    </w:rPr>
                    <w:t>Qualifying Requirements</w:t>
                  </w:r>
                </w:p>
              </w:tc>
              <w:tc>
                <w:tcPr>
                  <w:tcW w:w="5224" w:type="dxa"/>
                  <w:shd w:val="clear" w:color="auto" w:fill="auto"/>
                </w:tcPr>
                <w:p w:rsidR="007A471E" w:rsidRPr="001C7472" w:rsidRDefault="002F0B25" w:rsidP="001C7472">
                  <w:pPr>
                    <w:widowControl w:val="0"/>
                    <w:autoSpaceDE w:val="0"/>
                    <w:autoSpaceDN w:val="0"/>
                    <w:spacing w:line="360" w:lineRule="auto"/>
                    <w:ind w:right="-42" w:hanging="27"/>
                    <w:jc w:val="center"/>
                    <w:rPr>
                      <w:b/>
                      <w:bCs/>
                      <w:color w:val="000000"/>
                      <w:w w:val="105"/>
                      <w:sz w:val="22"/>
                      <w:szCs w:val="22"/>
                    </w:rPr>
                  </w:pPr>
                  <w:r w:rsidRPr="001C7472">
                    <w:rPr>
                      <w:b/>
                      <w:bCs/>
                      <w:color w:val="000000"/>
                      <w:w w:val="105"/>
                      <w:sz w:val="22"/>
                      <w:szCs w:val="22"/>
                    </w:rPr>
                    <w:t>Proposed</w:t>
                  </w:r>
                </w:p>
              </w:tc>
            </w:tr>
            <w:tr w:rsidR="00A33E3B" w:rsidTr="0088427B">
              <w:trPr>
                <w:trHeight w:val="294"/>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01</w:t>
                  </w:r>
                </w:p>
              </w:tc>
              <w:tc>
                <w:tcPr>
                  <w:tcW w:w="2086" w:type="dxa"/>
                  <w:shd w:val="clear" w:color="auto" w:fill="auto"/>
                </w:tcPr>
                <w:p w:rsidR="007A471E" w:rsidRPr="004D6F77" w:rsidRDefault="002F0B25" w:rsidP="00921637">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Status of </w:t>
                  </w:r>
                  <w:r w:rsidR="003525D7" w:rsidRPr="004D6F77">
                    <w:rPr>
                      <w:color w:val="000000"/>
                      <w:w w:val="105"/>
                      <w:sz w:val="22"/>
                      <w:szCs w:val="22"/>
                    </w:rPr>
                    <w:t>Joint Venture</w:t>
                  </w:r>
                  <w:r w:rsidRPr="004D6F77">
                    <w:rPr>
                      <w:color w:val="000000"/>
                      <w:w w:val="105"/>
                      <w:sz w:val="22"/>
                      <w:szCs w:val="22"/>
                    </w:rPr>
                    <w:t xml:space="preserve"> Partners</w:t>
                  </w:r>
                </w:p>
              </w:tc>
              <w:tc>
                <w:tcPr>
                  <w:tcW w:w="5224" w:type="dxa"/>
                  <w:shd w:val="clear" w:color="auto" w:fill="auto"/>
                </w:tcPr>
                <w:p w:rsidR="007A471E" w:rsidRPr="004D6F77" w:rsidRDefault="002F0B25" w:rsidP="00051541">
                  <w:pPr>
                    <w:widowControl w:val="0"/>
                    <w:numPr>
                      <w:ilvl w:val="0"/>
                      <w:numId w:val="8"/>
                    </w:numPr>
                    <w:tabs>
                      <w:tab w:val="left" w:pos="293"/>
                    </w:tabs>
                    <w:autoSpaceDE w:val="0"/>
                    <w:autoSpaceDN w:val="0"/>
                    <w:spacing w:line="360" w:lineRule="auto"/>
                    <w:ind w:left="10" w:right="-42"/>
                    <w:jc w:val="both"/>
                    <w:rPr>
                      <w:color w:val="000000"/>
                      <w:w w:val="105"/>
                      <w:sz w:val="22"/>
                      <w:szCs w:val="22"/>
                    </w:rPr>
                  </w:pPr>
                  <w:r w:rsidRPr="004D6F77">
                    <w:rPr>
                      <w:color w:val="000000"/>
                      <w:w w:val="105"/>
                      <w:sz w:val="22"/>
                      <w:szCs w:val="22"/>
                    </w:rPr>
                    <w:t xml:space="preserve">All Partners of </w:t>
                  </w:r>
                  <w:r w:rsidR="003525D7" w:rsidRPr="004D6F77">
                    <w:rPr>
                      <w:color w:val="000000"/>
                      <w:w w:val="105"/>
                      <w:sz w:val="22"/>
                      <w:szCs w:val="22"/>
                    </w:rPr>
                    <w:t xml:space="preserve">Joint Venture </w:t>
                  </w:r>
                  <w:r w:rsidRPr="004D6F77">
                    <w:rPr>
                      <w:color w:val="000000"/>
                      <w:w w:val="105"/>
                      <w:sz w:val="22"/>
                      <w:szCs w:val="22"/>
                    </w:rPr>
                    <w:t>shall be domiciled companies in India.</w:t>
                  </w:r>
                </w:p>
                <w:p w:rsidR="007A471E" w:rsidRPr="004D6F77" w:rsidRDefault="002F0B25" w:rsidP="00051541">
                  <w:pPr>
                    <w:widowControl w:val="0"/>
                    <w:numPr>
                      <w:ilvl w:val="0"/>
                      <w:numId w:val="8"/>
                    </w:numPr>
                    <w:tabs>
                      <w:tab w:val="left" w:pos="293"/>
                    </w:tabs>
                    <w:autoSpaceDE w:val="0"/>
                    <w:autoSpaceDN w:val="0"/>
                    <w:spacing w:line="360" w:lineRule="auto"/>
                    <w:ind w:left="10" w:right="-42"/>
                    <w:jc w:val="both"/>
                    <w:rPr>
                      <w:color w:val="000000"/>
                      <w:w w:val="105"/>
                      <w:sz w:val="22"/>
                      <w:szCs w:val="22"/>
                    </w:rPr>
                  </w:pPr>
                  <w:r w:rsidRPr="004D6F77">
                    <w:rPr>
                      <w:color w:val="000000"/>
                      <w:w w:val="105"/>
                      <w:sz w:val="22"/>
                      <w:szCs w:val="22"/>
                    </w:rPr>
                    <w:t xml:space="preserve">Lead partner of the Joint Venture should be </w:t>
                  </w:r>
                  <w:r w:rsidR="0088427B" w:rsidRPr="004D6F77">
                    <w:rPr>
                      <w:color w:val="000000"/>
                      <w:w w:val="105"/>
                      <w:sz w:val="22"/>
                      <w:szCs w:val="22"/>
                    </w:rPr>
                    <w:t>an</w:t>
                  </w:r>
                  <w:r w:rsidRPr="004D6F77">
                    <w:rPr>
                      <w:color w:val="000000"/>
                      <w:w w:val="105"/>
                      <w:sz w:val="22"/>
                      <w:szCs w:val="22"/>
                    </w:rPr>
                    <w:t xml:space="preserve"> Electrical Contractors.</w:t>
                  </w:r>
                </w:p>
                <w:p w:rsidR="007A471E" w:rsidRPr="004D6F77" w:rsidRDefault="002F0B25" w:rsidP="00051541">
                  <w:pPr>
                    <w:widowControl w:val="0"/>
                    <w:numPr>
                      <w:ilvl w:val="0"/>
                      <w:numId w:val="8"/>
                    </w:numPr>
                    <w:tabs>
                      <w:tab w:val="left" w:pos="293"/>
                    </w:tabs>
                    <w:autoSpaceDE w:val="0"/>
                    <w:autoSpaceDN w:val="0"/>
                    <w:spacing w:line="360" w:lineRule="auto"/>
                    <w:ind w:left="10" w:right="-42"/>
                    <w:jc w:val="both"/>
                    <w:rPr>
                      <w:color w:val="000000"/>
                      <w:w w:val="105"/>
                      <w:sz w:val="22"/>
                      <w:szCs w:val="22"/>
                    </w:rPr>
                  </w:pPr>
                  <w:r w:rsidRPr="004D6F77">
                    <w:rPr>
                      <w:color w:val="000000"/>
                      <w:w w:val="105"/>
                      <w:sz w:val="22"/>
                      <w:szCs w:val="22"/>
                    </w:rPr>
                    <w:t xml:space="preserve">Both the partners of the </w:t>
                  </w:r>
                  <w:r w:rsidR="003525D7" w:rsidRPr="004D6F77">
                    <w:rPr>
                      <w:color w:val="000000"/>
                      <w:w w:val="105"/>
                      <w:sz w:val="22"/>
                      <w:szCs w:val="22"/>
                    </w:rPr>
                    <w:t xml:space="preserve">Joint Venture </w:t>
                  </w:r>
                  <w:r w:rsidRPr="004D6F77">
                    <w:rPr>
                      <w:color w:val="000000"/>
                      <w:w w:val="105"/>
                      <w:sz w:val="22"/>
                      <w:szCs w:val="22"/>
                    </w:rPr>
                    <w:t xml:space="preserve">together shall meet the Technical Qualification &amp; financial qualification criteria mentioned above. </w:t>
                  </w:r>
                </w:p>
                <w:p w:rsidR="007A471E" w:rsidRPr="004D6F77" w:rsidRDefault="002F0B25" w:rsidP="00051541">
                  <w:pPr>
                    <w:widowControl w:val="0"/>
                    <w:numPr>
                      <w:ilvl w:val="0"/>
                      <w:numId w:val="8"/>
                    </w:numPr>
                    <w:tabs>
                      <w:tab w:val="left" w:pos="293"/>
                    </w:tabs>
                    <w:autoSpaceDE w:val="0"/>
                    <w:autoSpaceDN w:val="0"/>
                    <w:spacing w:line="360" w:lineRule="auto"/>
                    <w:ind w:left="10" w:right="-42"/>
                    <w:jc w:val="both"/>
                    <w:rPr>
                      <w:color w:val="000000"/>
                      <w:w w:val="105"/>
                      <w:sz w:val="22"/>
                      <w:szCs w:val="22"/>
                    </w:rPr>
                  </w:pPr>
                  <w:r w:rsidRPr="004D6F77">
                    <w:rPr>
                      <w:color w:val="000000"/>
                      <w:w w:val="105"/>
                      <w:sz w:val="22"/>
                      <w:szCs w:val="22"/>
                    </w:rPr>
                    <w:t xml:space="preserve">Such </w:t>
                  </w:r>
                  <w:r w:rsidR="003525D7" w:rsidRPr="004D6F77">
                    <w:rPr>
                      <w:color w:val="000000"/>
                      <w:w w:val="105"/>
                      <w:sz w:val="22"/>
                      <w:szCs w:val="22"/>
                    </w:rPr>
                    <w:t xml:space="preserve">Joint Venture </w:t>
                  </w:r>
                  <w:r w:rsidRPr="004D6F77">
                    <w:rPr>
                      <w:color w:val="000000"/>
                      <w:w w:val="105"/>
                      <w:sz w:val="22"/>
                      <w:szCs w:val="22"/>
                    </w:rPr>
                    <w:t xml:space="preserve">shall be formed through </w:t>
                  </w:r>
                  <w:r w:rsidR="003525D7" w:rsidRPr="004D6F77">
                    <w:rPr>
                      <w:color w:val="000000"/>
                      <w:w w:val="105"/>
                      <w:sz w:val="22"/>
                      <w:szCs w:val="22"/>
                    </w:rPr>
                    <w:t>Joint Venture</w:t>
                  </w:r>
                  <w:r w:rsidRPr="004D6F77">
                    <w:rPr>
                      <w:color w:val="000000"/>
                      <w:w w:val="105"/>
                      <w:sz w:val="22"/>
                      <w:szCs w:val="22"/>
                    </w:rPr>
                    <w:t xml:space="preserve"> Agreement as per the format </w:t>
                  </w:r>
                  <w:r w:rsidR="0088427B" w:rsidRPr="004D6F77">
                    <w:rPr>
                      <w:color w:val="000000"/>
                      <w:w w:val="105"/>
                      <w:sz w:val="22"/>
                      <w:szCs w:val="22"/>
                    </w:rPr>
                    <w:t>a</w:t>
                  </w:r>
                  <w:r w:rsidRPr="004D6F77">
                    <w:rPr>
                      <w:color w:val="000000"/>
                      <w:w w:val="105"/>
                      <w:sz w:val="22"/>
                      <w:szCs w:val="22"/>
                    </w:rPr>
                    <w:t xml:space="preserve">nd manner specified in the Tender Documents. </w:t>
                  </w:r>
                </w:p>
              </w:tc>
            </w:tr>
            <w:tr w:rsidR="00A33E3B" w:rsidTr="0088427B">
              <w:trPr>
                <w:trHeight w:val="551"/>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02</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No. of Partner(s)</w:t>
                  </w:r>
                </w:p>
              </w:tc>
              <w:tc>
                <w:tcPr>
                  <w:tcW w:w="5224"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Maximum number of Partners in a </w:t>
                  </w:r>
                  <w:r w:rsidR="003525D7" w:rsidRPr="004D6F77">
                    <w:rPr>
                      <w:color w:val="000000"/>
                      <w:w w:val="105"/>
                      <w:sz w:val="22"/>
                      <w:szCs w:val="22"/>
                    </w:rPr>
                    <w:t>Joint Venture</w:t>
                  </w:r>
                  <w:r w:rsidRPr="004D6F77">
                    <w:rPr>
                      <w:color w:val="000000"/>
                      <w:w w:val="105"/>
                      <w:sz w:val="22"/>
                      <w:szCs w:val="22"/>
                    </w:rPr>
                    <w:t xml:space="preserve"> for a Package is limited to </w:t>
                  </w:r>
                  <w:r w:rsidRPr="00AD21C3">
                    <w:rPr>
                      <w:b/>
                      <w:bCs/>
                      <w:color w:val="000000"/>
                      <w:w w:val="105"/>
                      <w:sz w:val="22"/>
                      <w:szCs w:val="22"/>
                    </w:rPr>
                    <w:t>T</w:t>
                  </w:r>
                  <w:r w:rsidR="00683AD7" w:rsidRPr="00AD21C3">
                    <w:rPr>
                      <w:b/>
                      <w:bCs/>
                      <w:color w:val="000000"/>
                      <w:w w:val="105"/>
                      <w:sz w:val="22"/>
                      <w:szCs w:val="22"/>
                    </w:rPr>
                    <w:t>wo</w:t>
                  </w:r>
                  <w:r w:rsidRPr="00AD21C3">
                    <w:rPr>
                      <w:b/>
                      <w:bCs/>
                      <w:color w:val="000000"/>
                      <w:w w:val="105"/>
                      <w:sz w:val="22"/>
                      <w:szCs w:val="22"/>
                    </w:rPr>
                    <w:t xml:space="preserve"> (0</w:t>
                  </w:r>
                  <w:r w:rsidR="00683AD7" w:rsidRPr="00AD21C3">
                    <w:rPr>
                      <w:b/>
                      <w:bCs/>
                      <w:color w:val="000000"/>
                      <w:w w:val="105"/>
                      <w:sz w:val="22"/>
                      <w:szCs w:val="22"/>
                    </w:rPr>
                    <w:t>2</w:t>
                  </w:r>
                  <w:r w:rsidRPr="00AD21C3">
                    <w:rPr>
                      <w:b/>
                      <w:bCs/>
                      <w:color w:val="000000"/>
                      <w:w w:val="105"/>
                      <w:sz w:val="22"/>
                      <w:szCs w:val="22"/>
                    </w:rPr>
                    <w:t>)</w:t>
                  </w:r>
                  <w:r w:rsidRPr="004D6F77">
                    <w:rPr>
                      <w:color w:val="000000"/>
                      <w:w w:val="105"/>
                      <w:sz w:val="22"/>
                      <w:szCs w:val="22"/>
                    </w:rPr>
                    <w:t xml:space="preserve"> only including the lead partner.</w:t>
                  </w:r>
                </w:p>
              </w:tc>
            </w:tr>
            <w:tr w:rsidR="00A33E3B" w:rsidTr="002F0B25">
              <w:trPr>
                <w:trHeight w:val="1552"/>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03</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Technical Qualification Criteria</w:t>
                  </w:r>
                </w:p>
              </w:tc>
              <w:tc>
                <w:tcPr>
                  <w:tcW w:w="5224" w:type="dxa"/>
                  <w:shd w:val="clear" w:color="auto" w:fill="auto"/>
                </w:tcPr>
                <w:p w:rsidR="001842CA" w:rsidRPr="004D6F77" w:rsidRDefault="002F0B25" w:rsidP="00051541">
                  <w:pPr>
                    <w:widowControl w:val="0"/>
                    <w:autoSpaceDE w:val="0"/>
                    <w:autoSpaceDN w:val="0"/>
                    <w:spacing w:line="360" w:lineRule="auto"/>
                    <w:ind w:right="-42" w:hanging="27"/>
                    <w:jc w:val="both"/>
                    <w:rPr>
                      <w:color w:val="000000"/>
                      <w:w w:val="105"/>
                      <w:sz w:val="22"/>
                      <w:szCs w:val="22"/>
                    </w:rPr>
                  </w:pPr>
                  <w:r w:rsidRPr="00051541">
                    <w:rPr>
                      <w:b/>
                      <w:bCs/>
                      <w:color w:val="000000"/>
                      <w:w w:val="105"/>
                      <w:sz w:val="22"/>
                      <w:szCs w:val="22"/>
                    </w:rPr>
                    <w:t>1)</w:t>
                  </w:r>
                  <w:r w:rsidRPr="004D6F77">
                    <w:rPr>
                      <w:color w:val="000000"/>
                      <w:w w:val="105"/>
                      <w:sz w:val="22"/>
                      <w:szCs w:val="22"/>
                    </w:rPr>
                    <w:t xml:space="preserve"> Joint Venture Partners together should meet 100% of the Technical Qualification requirement (Sub-Stations Work and Line Works). </w:t>
                  </w:r>
                </w:p>
                <w:p w:rsidR="001842CA" w:rsidRPr="004D6F77" w:rsidRDefault="002F0B25" w:rsidP="00051541">
                  <w:pPr>
                    <w:widowControl w:val="0"/>
                    <w:autoSpaceDE w:val="0"/>
                    <w:autoSpaceDN w:val="0"/>
                    <w:spacing w:line="360" w:lineRule="auto"/>
                    <w:ind w:right="-42" w:hanging="27"/>
                    <w:jc w:val="both"/>
                    <w:rPr>
                      <w:color w:val="000000"/>
                      <w:w w:val="105"/>
                      <w:sz w:val="22"/>
                      <w:szCs w:val="22"/>
                    </w:rPr>
                  </w:pPr>
                  <w:r w:rsidRPr="00051541">
                    <w:rPr>
                      <w:b/>
                      <w:bCs/>
                      <w:color w:val="000000"/>
                      <w:w w:val="105"/>
                      <w:sz w:val="22"/>
                      <w:szCs w:val="22"/>
                    </w:rPr>
                    <w:t>2)</w:t>
                  </w:r>
                  <w:r w:rsidRPr="004D6F77">
                    <w:rPr>
                      <w:color w:val="000000"/>
                      <w:w w:val="105"/>
                      <w:sz w:val="22"/>
                      <w:szCs w:val="22"/>
                    </w:rPr>
                    <w:t xml:space="preserve"> In case of both Sub-station &amp; Transmission Line work (combined), the Lead Partner of the Joint Venture shall meet at least 50% of the Technical qualifying requirement as mentioned in Clause for Substation Work and for Line Work above (rounded off to the next higher integer) and other partner shall meet at least </w:t>
                  </w:r>
                  <w:r w:rsidRPr="00977F45">
                    <w:rPr>
                      <w:color w:val="000000"/>
                      <w:w w:val="105"/>
                      <w:sz w:val="22"/>
                      <w:szCs w:val="22"/>
                    </w:rPr>
                    <w:t>25%</w:t>
                  </w:r>
                  <w:r w:rsidRPr="004D6F77">
                    <w:rPr>
                      <w:color w:val="000000"/>
                      <w:w w:val="105"/>
                      <w:sz w:val="22"/>
                      <w:szCs w:val="22"/>
                    </w:rPr>
                    <w:t xml:space="preserve"> of the Technical qualifying requirement as mentioned in Clause for Substation Work and for Line Work above (rounded off to the next higher integer).</w:t>
                  </w:r>
                </w:p>
                <w:p w:rsidR="001842CA" w:rsidRPr="00051541" w:rsidRDefault="002F0B25" w:rsidP="00051541">
                  <w:pPr>
                    <w:widowControl w:val="0"/>
                    <w:autoSpaceDE w:val="0"/>
                    <w:autoSpaceDN w:val="0"/>
                    <w:spacing w:line="360" w:lineRule="auto"/>
                    <w:ind w:right="-42" w:hanging="27"/>
                    <w:jc w:val="both"/>
                    <w:rPr>
                      <w:b/>
                      <w:bCs/>
                      <w:color w:val="000000"/>
                      <w:w w:val="105"/>
                      <w:sz w:val="22"/>
                      <w:szCs w:val="22"/>
                    </w:rPr>
                  </w:pPr>
                  <w:r w:rsidRPr="00051541">
                    <w:rPr>
                      <w:b/>
                      <w:bCs/>
                      <w:color w:val="000000"/>
                      <w:w w:val="105"/>
                      <w:sz w:val="22"/>
                      <w:szCs w:val="22"/>
                    </w:rPr>
                    <w:t>OR</w:t>
                  </w:r>
                </w:p>
                <w:p w:rsidR="001842CA"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The Lead partner of the Joint Venture shall meet 100% of Sub-station or Transmission Line Technical qualifying requirement as mentioned in the said Clauses and the other partner shall meet 100% of Sub-station or Transmission Line Technical qualifying requirement as mentioned in the said Clauses.</w:t>
                  </w:r>
                </w:p>
                <w:p w:rsidR="001842CA" w:rsidRPr="004D6F77" w:rsidRDefault="002F0B25" w:rsidP="00051541">
                  <w:pPr>
                    <w:widowControl w:val="0"/>
                    <w:autoSpaceDE w:val="0"/>
                    <w:autoSpaceDN w:val="0"/>
                    <w:spacing w:line="360" w:lineRule="auto"/>
                    <w:ind w:right="-42" w:hanging="27"/>
                    <w:jc w:val="both"/>
                    <w:rPr>
                      <w:color w:val="000000"/>
                      <w:w w:val="105"/>
                      <w:sz w:val="22"/>
                      <w:szCs w:val="22"/>
                    </w:rPr>
                  </w:pPr>
                  <w:r w:rsidRPr="00051541">
                    <w:rPr>
                      <w:b/>
                      <w:bCs/>
                      <w:color w:val="000000"/>
                      <w:w w:val="105"/>
                      <w:sz w:val="22"/>
                      <w:szCs w:val="22"/>
                    </w:rPr>
                    <w:lastRenderedPageBreak/>
                    <w:t>3)</w:t>
                  </w:r>
                  <w:r w:rsidRPr="004D6F77">
                    <w:rPr>
                      <w:color w:val="000000"/>
                      <w:w w:val="105"/>
                      <w:sz w:val="22"/>
                      <w:szCs w:val="22"/>
                    </w:rPr>
                    <w:t xml:space="preserve"> In case of only sub-station, Lead Partner of the Joint Venture shall meet at least 100% of the Technical qualifying requirement as mentioned in Clause for Substation Work above and other partner shall meet at least </w:t>
                  </w:r>
                  <w:r w:rsidR="00977F45">
                    <w:rPr>
                      <w:color w:val="000000"/>
                      <w:w w:val="105"/>
                      <w:sz w:val="22"/>
                      <w:szCs w:val="22"/>
                    </w:rPr>
                    <w:t>5</w:t>
                  </w:r>
                  <w:r w:rsidRPr="004D6F77">
                    <w:rPr>
                      <w:color w:val="000000"/>
                      <w:w w:val="105"/>
                      <w:sz w:val="22"/>
                      <w:szCs w:val="22"/>
                    </w:rPr>
                    <w:t>0% of the Technical qualifying requirement as mentioned in Clause for Substation Work above.</w:t>
                  </w:r>
                </w:p>
                <w:p w:rsidR="007A471E" w:rsidRPr="00173F55" w:rsidRDefault="002F0B25" w:rsidP="00051541">
                  <w:pPr>
                    <w:widowControl w:val="0"/>
                    <w:autoSpaceDE w:val="0"/>
                    <w:autoSpaceDN w:val="0"/>
                    <w:spacing w:line="360" w:lineRule="auto"/>
                    <w:ind w:right="-42" w:hanging="27"/>
                    <w:jc w:val="both"/>
                    <w:rPr>
                      <w:strike/>
                      <w:color w:val="000000"/>
                      <w:w w:val="105"/>
                      <w:sz w:val="22"/>
                      <w:szCs w:val="22"/>
                    </w:rPr>
                  </w:pPr>
                  <w:r w:rsidRPr="00051541">
                    <w:rPr>
                      <w:b/>
                      <w:bCs/>
                      <w:color w:val="000000"/>
                      <w:w w:val="105"/>
                      <w:sz w:val="22"/>
                      <w:szCs w:val="22"/>
                    </w:rPr>
                    <w:t>4)</w:t>
                  </w:r>
                  <w:r w:rsidRPr="004D6F77">
                    <w:rPr>
                      <w:color w:val="000000"/>
                      <w:w w:val="105"/>
                      <w:sz w:val="22"/>
                      <w:szCs w:val="22"/>
                    </w:rPr>
                    <w:t xml:space="preserve"> </w:t>
                  </w:r>
                  <w:r w:rsidRPr="00173F55">
                    <w:rPr>
                      <w:strike/>
                      <w:color w:val="000000"/>
                      <w:w w:val="105"/>
                      <w:sz w:val="22"/>
                      <w:szCs w:val="22"/>
                    </w:rPr>
                    <w:t>In case of only Transmission line work, Lead Partner of the Joint Venture shall meet at least 100% of the Technical qualifying requirement as mentioned in Clause for Transmission Line and other partner shall meet at least 50% of the Technical qualifying requirement as mentioned in Clause Transmission Line (rounded off to the next higher integer) above.</w:t>
                  </w:r>
                </w:p>
                <w:p w:rsidR="00FB5550" w:rsidRPr="004D6F77" w:rsidRDefault="002F0B25" w:rsidP="00051541">
                  <w:pPr>
                    <w:widowControl w:val="0"/>
                    <w:autoSpaceDE w:val="0"/>
                    <w:autoSpaceDN w:val="0"/>
                    <w:spacing w:line="360" w:lineRule="auto"/>
                    <w:ind w:right="-42" w:hanging="27"/>
                    <w:jc w:val="both"/>
                    <w:rPr>
                      <w:color w:val="000000"/>
                      <w:w w:val="105"/>
                      <w:sz w:val="22"/>
                      <w:szCs w:val="22"/>
                    </w:rPr>
                  </w:pPr>
                  <w:r>
                    <w:rPr>
                      <w:color w:val="000000"/>
                      <w:w w:val="105"/>
                      <w:sz w:val="22"/>
                      <w:szCs w:val="22"/>
                    </w:rPr>
                    <w:t xml:space="preserve">5) Both Lead &amp; JV bidder(s) </w:t>
                  </w:r>
                  <w:r w:rsidRPr="00FB5550">
                    <w:rPr>
                      <w:color w:val="000000"/>
                      <w:w w:val="105"/>
                      <w:sz w:val="22"/>
                      <w:szCs w:val="22"/>
                    </w:rPr>
                    <w:t xml:space="preserve">should </w:t>
                  </w:r>
                  <w:r w:rsidR="00365749">
                    <w:rPr>
                      <w:color w:val="000000"/>
                      <w:w w:val="105"/>
                      <w:sz w:val="22"/>
                      <w:szCs w:val="22"/>
                    </w:rPr>
                    <w:t>have</w:t>
                  </w:r>
                  <w:r w:rsidRPr="00FB5550">
                    <w:rPr>
                      <w:color w:val="000000"/>
                      <w:w w:val="105"/>
                      <w:sz w:val="22"/>
                      <w:szCs w:val="22"/>
                    </w:rPr>
                    <w:t xml:space="preserve"> HT/EHT electrical contractor valid license</w:t>
                  </w:r>
                  <w:r w:rsidR="00365749">
                    <w:rPr>
                      <w:color w:val="000000"/>
                      <w:w w:val="105"/>
                      <w:sz w:val="22"/>
                      <w:szCs w:val="22"/>
                    </w:rPr>
                    <w:t>s</w:t>
                  </w:r>
                  <w:r w:rsidRPr="00FB5550">
                    <w:rPr>
                      <w:color w:val="000000"/>
                      <w:w w:val="105"/>
                      <w:sz w:val="22"/>
                      <w:szCs w:val="22"/>
                    </w:rPr>
                    <w:t xml:space="preserve"> </w:t>
                  </w:r>
                  <w:r w:rsidR="00365749">
                    <w:rPr>
                      <w:color w:val="000000"/>
                      <w:w w:val="105"/>
                      <w:sz w:val="22"/>
                      <w:szCs w:val="22"/>
                    </w:rPr>
                    <w:t xml:space="preserve">separately </w:t>
                  </w:r>
                  <w:r w:rsidRPr="00FB5550">
                    <w:rPr>
                      <w:color w:val="000000"/>
                      <w:w w:val="105"/>
                      <w:sz w:val="22"/>
                      <w:szCs w:val="22"/>
                    </w:rPr>
                    <w:t>from the competent licensing authority, anywhere in India, as on the date of submission of the   tender.</w:t>
                  </w:r>
                  <w:r>
                    <w:rPr>
                      <w:color w:val="000000"/>
                      <w:w w:val="105"/>
                      <w:sz w:val="22"/>
                      <w:szCs w:val="22"/>
                    </w:rPr>
                    <w:t xml:space="preserve"> </w:t>
                  </w:r>
                </w:p>
              </w:tc>
            </w:tr>
            <w:tr w:rsidR="00A33E3B" w:rsidTr="0088427B">
              <w:trPr>
                <w:trHeight w:val="982"/>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lastRenderedPageBreak/>
                    <w:t>04</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Financial Criteria</w:t>
                  </w:r>
                </w:p>
              </w:tc>
              <w:tc>
                <w:tcPr>
                  <w:tcW w:w="5224" w:type="dxa"/>
                  <w:shd w:val="clear" w:color="auto" w:fill="auto"/>
                </w:tcPr>
                <w:p w:rsidR="007A471E" w:rsidRPr="00900636" w:rsidRDefault="002F0B25" w:rsidP="00051541">
                  <w:pPr>
                    <w:widowControl w:val="0"/>
                    <w:autoSpaceDE w:val="0"/>
                    <w:autoSpaceDN w:val="0"/>
                    <w:spacing w:line="360" w:lineRule="auto"/>
                    <w:ind w:right="-42" w:hanging="27"/>
                    <w:jc w:val="both"/>
                    <w:rPr>
                      <w:color w:val="000000"/>
                      <w:w w:val="105"/>
                      <w:sz w:val="22"/>
                      <w:szCs w:val="22"/>
                      <w:highlight w:val="green"/>
                    </w:rPr>
                  </w:pPr>
                  <w:r w:rsidRPr="00051541">
                    <w:rPr>
                      <w:b/>
                      <w:bCs/>
                      <w:color w:val="000000"/>
                      <w:w w:val="105"/>
                      <w:sz w:val="22"/>
                      <w:szCs w:val="22"/>
                    </w:rPr>
                    <w:t>1</w:t>
                  </w:r>
                  <w:r w:rsidRPr="00900636">
                    <w:rPr>
                      <w:b/>
                      <w:bCs/>
                      <w:color w:val="000000"/>
                      <w:w w:val="105"/>
                      <w:sz w:val="22"/>
                      <w:szCs w:val="22"/>
                      <w:highlight w:val="green"/>
                    </w:rPr>
                    <w:t>)</w:t>
                  </w:r>
                  <w:r w:rsidRPr="00900636">
                    <w:rPr>
                      <w:color w:val="000000"/>
                      <w:w w:val="105"/>
                      <w:sz w:val="22"/>
                      <w:szCs w:val="22"/>
                      <w:highlight w:val="green"/>
                    </w:rPr>
                    <w:t xml:space="preserve"> </w:t>
                  </w:r>
                  <w:r w:rsidR="003525D7" w:rsidRPr="00900636">
                    <w:rPr>
                      <w:color w:val="000000"/>
                      <w:w w:val="105"/>
                      <w:sz w:val="22"/>
                      <w:szCs w:val="22"/>
                      <w:highlight w:val="green"/>
                    </w:rPr>
                    <w:t xml:space="preserve">Joint Venture </w:t>
                  </w:r>
                  <w:r w:rsidRPr="00900636">
                    <w:rPr>
                      <w:color w:val="000000"/>
                      <w:w w:val="105"/>
                      <w:sz w:val="22"/>
                      <w:szCs w:val="22"/>
                      <w:highlight w:val="green"/>
                    </w:rPr>
                    <w:t>Partners together should meet 100% of the financial qualifying requirement.</w:t>
                  </w:r>
                </w:p>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900636">
                    <w:rPr>
                      <w:b/>
                      <w:bCs/>
                      <w:color w:val="000000"/>
                      <w:w w:val="105"/>
                      <w:sz w:val="22"/>
                      <w:szCs w:val="22"/>
                      <w:highlight w:val="green"/>
                    </w:rPr>
                    <w:t>2</w:t>
                  </w:r>
                  <w:r w:rsidRPr="009A0A32">
                    <w:rPr>
                      <w:b/>
                      <w:bCs/>
                      <w:w w:val="105"/>
                      <w:sz w:val="22"/>
                      <w:szCs w:val="22"/>
                      <w:highlight w:val="green"/>
                    </w:rPr>
                    <w:t>)</w:t>
                  </w:r>
                  <w:r w:rsidRPr="009A0A32">
                    <w:rPr>
                      <w:w w:val="105"/>
                      <w:sz w:val="22"/>
                      <w:szCs w:val="22"/>
                      <w:highlight w:val="green"/>
                    </w:rPr>
                    <w:t xml:space="preserve"> Lead Partner of the </w:t>
                  </w:r>
                  <w:r w:rsidR="003525D7" w:rsidRPr="009A0A32">
                    <w:rPr>
                      <w:w w:val="105"/>
                      <w:sz w:val="22"/>
                      <w:szCs w:val="22"/>
                      <w:highlight w:val="green"/>
                    </w:rPr>
                    <w:t>Joint Venture</w:t>
                  </w:r>
                  <w:r w:rsidRPr="009A0A32">
                    <w:rPr>
                      <w:w w:val="105"/>
                      <w:sz w:val="22"/>
                      <w:szCs w:val="22"/>
                      <w:highlight w:val="green"/>
                    </w:rPr>
                    <w:t xml:space="preserve"> shall meet at least 50% of the financial criteria and other partner shall meet at least 25% of the financial criteria as mentioned in </w:t>
                  </w:r>
                  <w:r w:rsidR="00CE0456" w:rsidRPr="009A0A32">
                    <w:rPr>
                      <w:w w:val="105"/>
                      <w:sz w:val="22"/>
                      <w:szCs w:val="22"/>
                      <w:highlight w:val="green"/>
                    </w:rPr>
                    <w:t>financial criteria Clause.</w:t>
                  </w:r>
                </w:p>
              </w:tc>
            </w:tr>
            <w:tr w:rsidR="00A33E3B" w:rsidTr="0088427B">
              <w:trPr>
                <w:trHeight w:val="681"/>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05</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Contract Performance Bank Guarantee</w:t>
                  </w:r>
                </w:p>
              </w:tc>
              <w:tc>
                <w:tcPr>
                  <w:tcW w:w="5224"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The performance security of a joint venture shall be in the name of </w:t>
                  </w:r>
                  <w:r w:rsidR="003525D7" w:rsidRPr="004D6F77">
                    <w:rPr>
                      <w:color w:val="000000"/>
                      <w:w w:val="105"/>
                      <w:sz w:val="22"/>
                      <w:szCs w:val="22"/>
                    </w:rPr>
                    <w:t>Joint Venture</w:t>
                  </w:r>
                  <w:r w:rsidRPr="004D6F77">
                    <w:rPr>
                      <w:color w:val="000000"/>
                      <w:w w:val="105"/>
                      <w:sz w:val="22"/>
                      <w:szCs w:val="22"/>
                    </w:rPr>
                    <w:t xml:space="preserve"> (</w:t>
                  </w:r>
                  <w:r w:rsidRPr="00884F4A">
                    <w:rPr>
                      <w:color w:val="000000"/>
                      <w:w w:val="105"/>
                      <w:sz w:val="22"/>
                      <w:szCs w:val="22"/>
                      <w:highlight w:val="green"/>
                    </w:rPr>
                    <w:t>e-CPBG</w:t>
                  </w:r>
                  <w:r w:rsidRPr="004D6F77">
                    <w:rPr>
                      <w:color w:val="000000"/>
                      <w:w w:val="105"/>
                      <w:sz w:val="22"/>
                      <w:szCs w:val="22"/>
                    </w:rPr>
                    <w:t xml:space="preserve"> of 10% of the Contract Price).</w:t>
                  </w:r>
                </w:p>
              </w:tc>
            </w:tr>
            <w:tr w:rsidR="00A33E3B" w:rsidTr="0088427B">
              <w:trPr>
                <w:trHeight w:val="942"/>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06</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Statutory Valid Documents</w:t>
                  </w:r>
                </w:p>
              </w:tc>
              <w:tc>
                <w:tcPr>
                  <w:tcW w:w="5224"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Partners of the </w:t>
                  </w:r>
                  <w:r w:rsidR="003525D7" w:rsidRPr="004D6F77">
                    <w:rPr>
                      <w:color w:val="000000"/>
                      <w:w w:val="105"/>
                      <w:sz w:val="22"/>
                      <w:szCs w:val="22"/>
                    </w:rPr>
                    <w:t>Joint Venture</w:t>
                  </w:r>
                  <w:r w:rsidRPr="004D6F77">
                    <w:rPr>
                      <w:color w:val="000000"/>
                      <w:w w:val="105"/>
                      <w:sz w:val="22"/>
                      <w:szCs w:val="22"/>
                    </w:rPr>
                    <w:t xml:space="preserve"> should submit the following documents in part-I bid as part of qualifying criteria.</w:t>
                  </w:r>
                </w:p>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“Board Resolution towards forming of </w:t>
                  </w:r>
                  <w:r w:rsidR="003525D7" w:rsidRPr="004D6F77">
                    <w:rPr>
                      <w:color w:val="000000"/>
                      <w:w w:val="105"/>
                      <w:sz w:val="22"/>
                      <w:szCs w:val="22"/>
                    </w:rPr>
                    <w:t xml:space="preserve">Joint Venture </w:t>
                  </w:r>
                  <w:r w:rsidRPr="004D6F77">
                    <w:rPr>
                      <w:color w:val="000000"/>
                      <w:w w:val="105"/>
                      <w:sz w:val="22"/>
                      <w:szCs w:val="22"/>
                    </w:rPr>
                    <w:t xml:space="preserve">and Power </w:t>
                  </w:r>
                  <w:r w:rsidR="00051541" w:rsidRPr="004D6F77">
                    <w:rPr>
                      <w:color w:val="000000"/>
                      <w:w w:val="105"/>
                      <w:sz w:val="22"/>
                      <w:szCs w:val="22"/>
                    </w:rPr>
                    <w:t>of</w:t>
                  </w:r>
                  <w:r w:rsidRPr="004D6F77">
                    <w:rPr>
                      <w:color w:val="000000"/>
                      <w:w w:val="105"/>
                      <w:sz w:val="22"/>
                      <w:szCs w:val="22"/>
                    </w:rPr>
                    <w:t xml:space="preserve"> Attorney to sign the tender document.” </w:t>
                  </w:r>
                </w:p>
              </w:tc>
            </w:tr>
            <w:tr w:rsidR="00A33E3B" w:rsidTr="0088427B">
              <w:trPr>
                <w:trHeight w:val="942"/>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07</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Lead Partner of </w:t>
                  </w:r>
                  <w:r w:rsidR="003525D7" w:rsidRPr="004D6F77">
                    <w:rPr>
                      <w:color w:val="000000"/>
                      <w:w w:val="105"/>
                      <w:sz w:val="22"/>
                      <w:szCs w:val="22"/>
                    </w:rPr>
                    <w:t>Joint Venture</w:t>
                  </w:r>
                </w:p>
              </w:tc>
              <w:tc>
                <w:tcPr>
                  <w:tcW w:w="5224"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One of the partners fulfilling the Technical and financial qualifying criteria prescribed </w:t>
                  </w:r>
                  <w:r w:rsidR="00051541" w:rsidRPr="004D6F77">
                    <w:rPr>
                      <w:color w:val="000000"/>
                      <w:w w:val="105"/>
                      <w:sz w:val="22"/>
                      <w:szCs w:val="22"/>
                    </w:rPr>
                    <w:t>for lead</w:t>
                  </w:r>
                  <w:r w:rsidRPr="004D6F77">
                    <w:rPr>
                      <w:color w:val="000000"/>
                      <w:w w:val="105"/>
                      <w:sz w:val="22"/>
                      <w:szCs w:val="22"/>
                    </w:rPr>
                    <w:t xml:space="preserve"> </w:t>
                  </w:r>
                  <w:r w:rsidR="00051541" w:rsidRPr="004D6F77">
                    <w:rPr>
                      <w:color w:val="000000"/>
                      <w:w w:val="105"/>
                      <w:sz w:val="22"/>
                      <w:szCs w:val="22"/>
                    </w:rPr>
                    <w:t>partner shall</w:t>
                  </w:r>
                  <w:r w:rsidRPr="004D6F77">
                    <w:rPr>
                      <w:color w:val="000000"/>
                      <w:w w:val="105"/>
                      <w:sz w:val="22"/>
                      <w:szCs w:val="22"/>
                    </w:rPr>
                    <w:t xml:space="preserve"> be nominated as Lead Partner by the </w:t>
                  </w:r>
                  <w:r w:rsidR="003525D7" w:rsidRPr="004D6F77">
                    <w:rPr>
                      <w:color w:val="000000"/>
                      <w:w w:val="105"/>
                      <w:sz w:val="22"/>
                      <w:szCs w:val="22"/>
                    </w:rPr>
                    <w:t>Joint Venture</w:t>
                  </w:r>
                  <w:r w:rsidRPr="004D6F77">
                    <w:rPr>
                      <w:color w:val="000000"/>
                      <w:w w:val="105"/>
                      <w:sz w:val="22"/>
                      <w:szCs w:val="22"/>
                    </w:rPr>
                    <w:t xml:space="preserve"> and the lead partner shall be exclusively authorized to incur liabilities and receive instruction for and on behalf of </w:t>
                  </w:r>
                  <w:r w:rsidR="003525D7" w:rsidRPr="004D6F77">
                    <w:rPr>
                      <w:color w:val="000000"/>
                      <w:w w:val="105"/>
                      <w:sz w:val="22"/>
                      <w:szCs w:val="22"/>
                    </w:rPr>
                    <w:t>Joint Venture</w:t>
                  </w:r>
                  <w:r w:rsidRPr="004D6F77">
                    <w:rPr>
                      <w:color w:val="000000"/>
                      <w:w w:val="105"/>
                      <w:sz w:val="22"/>
                      <w:szCs w:val="22"/>
                    </w:rPr>
                    <w:t xml:space="preserve"> and its other </w:t>
                  </w:r>
                  <w:r w:rsidRPr="004D6F77">
                    <w:rPr>
                      <w:color w:val="000000"/>
                      <w:w w:val="105"/>
                      <w:sz w:val="22"/>
                      <w:szCs w:val="22"/>
                    </w:rPr>
                    <w:lastRenderedPageBreak/>
                    <w:t xml:space="preserve">partner.  This authorization shall be evidenced by submitting a power of attorney and </w:t>
                  </w:r>
                  <w:r w:rsidR="003525D7" w:rsidRPr="004D6F77">
                    <w:rPr>
                      <w:color w:val="000000"/>
                      <w:w w:val="105"/>
                      <w:sz w:val="22"/>
                      <w:szCs w:val="22"/>
                    </w:rPr>
                    <w:t>Joint Venture</w:t>
                  </w:r>
                  <w:r w:rsidRPr="004D6F77">
                    <w:rPr>
                      <w:color w:val="000000"/>
                      <w:w w:val="105"/>
                      <w:sz w:val="22"/>
                      <w:szCs w:val="22"/>
                    </w:rPr>
                    <w:t xml:space="preserve"> agreement signed by legally authorized signatories of the partners as per Proforma.</w:t>
                  </w:r>
                </w:p>
              </w:tc>
            </w:tr>
            <w:tr w:rsidR="00A33E3B" w:rsidTr="0088427B">
              <w:trPr>
                <w:trHeight w:val="673"/>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lastRenderedPageBreak/>
                    <w:t>08</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Liability of the </w:t>
                  </w:r>
                  <w:r w:rsidR="003525D7" w:rsidRPr="004D6F77">
                    <w:rPr>
                      <w:color w:val="000000"/>
                      <w:w w:val="105"/>
                      <w:sz w:val="22"/>
                      <w:szCs w:val="22"/>
                    </w:rPr>
                    <w:t>Joint Venture</w:t>
                  </w:r>
                  <w:r w:rsidRPr="004D6F77">
                    <w:rPr>
                      <w:color w:val="000000"/>
                      <w:w w:val="105"/>
                      <w:sz w:val="22"/>
                      <w:szCs w:val="22"/>
                    </w:rPr>
                    <w:t xml:space="preserve"> Partner(s)</w:t>
                  </w:r>
                </w:p>
              </w:tc>
              <w:tc>
                <w:tcPr>
                  <w:tcW w:w="5224"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All partners of the </w:t>
                  </w:r>
                  <w:r w:rsidR="003525D7" w:rsidRPr="004D6F77">
                    <w:rPr>
                      <w:color w:val="000000"/>
                      <w:w w:val="105"/>
                      <w:sz w:val="22"/>
                      <w:szCs w:val="22"/>
                    </w:rPr>
                    <w:t>Joint Venture</w:t>
                  </w:r>
                  <w:r w:rsidRPr="004D6F77">
                    <w:rPr>
                      <w:color w:val="000000"/>
                      <w:w w:val="105"/>
                      <w:sz w:val="22"/>
                      <w:szCs w:val="22"/>
                    </w:rPr>
                    <w:t xml:space="preserve"> shall be jointly and severally liable for the execution of the Contract.</w:t>
                  </w:r>
                </w:p>
              </w:tc>
            </w:tr>
            <w:tr w:rsidR="00A33E3B" w:rsidTr="0088427B">
              <w:trPr>
                <w:trHeight w:val="416"/>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09</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Conflict of Interest</w:t>
                  </w:r>
                </w:p>
              </w:tc>
              <w:tc>
                <w:tcPr>
                  <w:tcW w:w="5224"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A Partner of a </w:t>
                  </w:r>
                  <w:r w:rsidR="003525D7" w:rsidRPr="004D6F77">
                    <w:rPr>
                      <w:color w:val="000000"/>
                      <w:w w:val="105"/>
                      <w:sz w:val="22"/>
                      <w:szCs w:val="22"/>
                    </w:rPr>
                    <w:t>Joint Venture</w:t>
                  </w:r>
                  <w:r w:rsidRPr="004D6F77">
                    <w:rPr>
                      <w:color w:val="000000"/>
                      <w:w w:val="105"/>
                      <w:sz w:val="22"/>
                      <w:szCs w:val="22"/>
                    </w:rPr>
                    <w:t xml:space="preserve"> Bidder shall not have a conflict of interest with the other Partner of the </w:t>
                  </w:r>
                  <w:r w:rsidR="003525D7" w:rsidRPr="004D6F77">
                    <w:rPr>
                      <w:color w:val="000000"/>
                      <w:w w:val="105"/>
                      <w:sz w:val="22"/>
                      <w:szCs w:val="22"/>
                    </w:rPr>
                    <w:t>Joint Venture</w:t>
                  </w:r>
                  <w:r w:rsidRPr="004D6F77">
                    <w:rPr>
                      <w:color w:val="000000"/>
                      <w:w w:val="105"/>
                      <w:sz w:val="22"/>
                      <w:szCs w:val="22"/>
                    </w:rPr>
                    <w:t xml:space="preserve">. A </w:t>
                  </w:r>
                  <w:r w:rsidR="003525D7" w:rsidRPr="004D6F77">
                    <w:rPr>
                      <w:color w:val="000000"/>
                      <w:w w:val="105"/>
                      <w:sz w:val="22"/>
                      <w:szCs w:val="22"/>
                    </w:rPr>
                    <w:t xml:space="preserve">Joint Venture </w:t>
                  </w:r>
                  <w:r w:rsidRPr="004D6F77">
                    <w:rPr>
                      <w:color w:val="000000"/>
                      <w:w w:val="105"/>
                      <w:sz w:val="22"/>
                      <w:szCs w:val="22"/>
                    </w:rPr>
                    <w:t>Bidder may be considered to have a conflict of interest with other bidder in this bidding process, if:</w:t>
                  </w:r>
                </w:p>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051541">
                    <w:rPr>
                      <w:b/>
                      <w:bCs/>
                      <w:color w:val="000000"/>
                      <w:w w:val="105"/>
                      <w:sz w:val="22"/>
                      <w:szCs w:val="22"/>
                    </w:rPr>
                    <w:t>a.</w:t>
                  </w:r>
                  <w:r w:rsidR="000453C2" w:rsidRPr="004D6F77">
                    <w:rPr>
                      <w:color w:val="000000"/>
                      <w:w w:val="105"/>
                      <w:sz w:val="22"/>
                      <w:szCs w:val="22"/>
                    </w:rPr>
                    <w:t xml:space="preserve"> </w:t>
                  </w:r>
                  <w:r w:rsidRPr="004D6F77">
                    <w:rPr>
                      <w:color w:val="000000"/>
                      <w:w w:val="105"/>
                      <w:sz w:val="22"/>
                      <w:szCs w:val="22"/>
                    </w:rPr>
                    <w:t xml:space="preserve">A Partner of one </w:t>
                  </w:r>
                  <w:r w:rsidR="003525D7" w:rsidRPr="004D6F77">
                    <w:rPr>
                      <w:color w:val="000000"/>
                      <w:w w:val="105"/>
                      <w:sz w:val="22"/>
                      <w:szCs w:val="22"/>
                    </w:rPr>
                    <w:t>Joint Venture</w:t>
                  </w:r>
                  <w:r w:rsidRPr="004D6F77">
                    <w:rPr>
                      <w:color w:val="000000"/>
                      <w:w w:val="105"/>
                      <w:sz w:val="22"/>
                      <w:szCs w:val="22"/>
                    </w:rPr>
                    <w:t xml:space="preserve"> is also a Partner in another </w:t>
                  </w:r>
                  <w:r w:rsidR="003525D7" w:rsidRPr="004D6F77">
                    <w:rPr>
                      <w:color w:val="000000"/>
                      <w:w w:val="105"/>
                      <w:sz w:val="22"/>
                      <w:szCs w:val="22"/>
                    </w:rPr>
                    <w:t>Joint Venture</w:t>
                  </w:r>
                  <w:r w:rsidRPr="004D6F77">
                    <w:rPr>
                      <w:color w:val="000000"/>
                      <w:w w:val="105"/>
                      <w:sz w:val="22"/>
                      <w:szCs w:val="22"/>
                    </w:rPr>
                    <w:t xml:space="preserve"> participating in this bidding process, </w:t>
                  </w:r>
                  <w:r w:rsidRPr="00051541">
                    <w:rPr>
                      <w:b/>
                      <w:bCs/>
                      <w:color w:val="000000"/>
                      <w:w w:val="105"/>
                      <w:sz w:val="22"/>
                      <w:szCs w:val="22"/>
                    </w:rPr>
                    <w:t>or</w:t>
                  </w:r>
                </w:p>
                <w:p w:rsidR="007A471E" w:rsidRPr="00051541" w:rsidRDefault="002F0B25" w:rsidP="00051541">
                  <w:pPr>
                    <w:widowControl w:val="0"/>
                    <w:autoSpaceDE w:val="0"/>
                    <w:autoSpaceDN w:val="0"/>
                    <w:spacing w:line="360" w:lineRule="auto"/>
                    <w:ind w:right="-42" w:hanging="27"/>
                    <w:jc w:val="both"/>
                    <w:rPr>
                      <w:b/>
                      <w:bCs/>
                      <w:color w:val="000000"/>
                      <w:w w:val="105"/>
                      <w:sz w:val="22"/>
                      <w:szCs w:val="22"/>
                    </w:rPr>
                  </w:pPr>
                  <w:r w:rsidRPr="00051541">
                    <w:rPr>
                      <w:b/>
                      <w:bCs/>
                      <w:color w:val="000000"/>
                      <w:w w:val="105"/>
                      <w:sz w:val="22"/>
                      <w:szCs w:val="22"/>
                    </w:rPr>
                    <w:t>b.</w:t>
                  </w:r>
                  <w:r w:rsidR="00051541" w:rsidRPr="004D6F77">
                    <w:rPr>
                      <w:color w:val="000000"/>
                      <w:w w:val="105"/>
                      <w:sz w:val="22"/>
                      <w:szCs w:val="22"/>
                    </w:rPr>
                    <w:t xml:space="preserve"> </w:t>
                  </w:r>
                  <w:r w:rsidRPr="004D6F77">
                    <w:rPr>
                      <w:color w:val="000000"/>
                      <w:w w:val="105"/>
                      <w:sz w:val="22"/>
                      <w:szCs w:val="22"/>
                    </w:rPr>
                    <w:t xml:space="preserve">Any Partner of the </w:t>
                  </w:r>
                  <w:r w:rsidR="003525D7" w:rsidRPr="004D6F77">
                    <w:rPr>
                      <w:color w:val="000000"/>
                      <w:w w:val="105"/>
                      <w:sz w:val="22"/>
                      <w:szCs w:val="22"/>
                    </w:rPr>
                    <w:t>Joint Venture</w:t>
                  </w:r>
                  <w:r w:rsidRPr="004D6F77">
                    <w:rPr>
                      <w:color w:val="000000"/>
                      <w:w w:val="105"/>
                      <w:sz w:val="22"/>
                      <w:szCs w:val="22"/>
                    </w:rPr>
                    <w:t xml:space="preserve"> bidder participates independently in this bidding process, </w:t>
                  </w:r>
                  <w:r w:rsidRPr="00051541">
                    <w:rPr>
                      <w:b/>
                      <w:bCs/>
                      <w:color w:val="000000"/>
                      <w:w w:val="105"/>
                      <w:sz w:val="22"/>
                      <w:szCs w:val="22"/>
                    </w:rPr>
                    <w:t>or</w:t>
                  </w:r>
                </w:p>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051541">
                    <w:rPr>
                      <w:b/>
                      <w:bCs/>
                      <w:color w:val="000000"/>
                      <w:w w:val="105"/>
                      <w:sz w:val="22"/>
                      <w:szCs w:val="22"/>
                    </w:rPr>
                    <w:t>c.</w:t>
                  </w:r>
                  <w:r w:rsidRPr="004D6F77">
                    <w:rPr>
                      <w:color w:val="000000"/>
                      <w:w w:val="105"/>
                      <w:sz w:val="22"/>
                      <w:szCs w:val="22"/>
                    </w:rPr>
                    <w:t xml:space="preserve"> The </w:t>
                  </w:r>
                  <w:r w:rsidR="003525D7" w:rsidRPr="004D6F77">
                    <w:rPr>
                      <w:color w:val="000000"/>
                      <w:w w:val="105"/>
                      <w:sz w:val="22"/>
                      <w:szCs w:val="22"/>
                    </w:rPr>
                    <w:t>Joint Venture</w:t>
                  </w:r>
                  <w:r w:rsidRPr="004D6F77">
                    <w:rPr>
                      <w:color w:val="000000"/>
                      <w:w w:val="105"/>
                      <w:sz w:val="22"/>
                      <w:szCs w:val="22"/>
                    </w:rPr>
                    <w:t xml:space="preserve"> Bidder has a relationship with another </w:t>
                  </w:r>
                  <w:r w:rsidR="003525D7" w:rsidRPr="004D6F77">
                    <w:rPr>
                      <w:color w:val="000000"/>
                      <w:w w:val="105"/>
                      <w:sz w:val="22"/>
                      <w:szCs w:val="22"/>
                    </w:rPr>
                    <w:t>Joint Venture</w:t>
                  </w:r>
                  <w:r w:rsidRPr="004D6F77">
                    <w:rPr>
                      <w:color w:val="000000"/>
                      <w:w w:val="105"/>
                      <w:sz w:val="22"/>
                      <w:szCs w:val="22"/>
                    </w:rPr>
                    <w:t xml:space="preserve">, directly or through common third parties, that puts them in a position to have access to information about or influence on the bidding process of the OPTCL, </w:t>
                  </w:r>
                  <w:r w:rsidRPr="00051541">
                    <w:rPr>
                      <w:b/>
                      <w:bCs/>
                      <w:color w:val="000000"/>
                      <w:w w:val="105"/>
                      <w:sz w:val="22"/>
                      <w:szCs w:val="22"/>
                    </w:rPr>
                    <w:t>or</w:t>
                  </w:r>
                </w:p>
                <w:p w:rsidR="007A471E" w:rsidRPr="00051541" w:rsidRDefault="002F0B25" w:rsidP="00051541">
                  <w:pPr>
                    <w:widowControl w:val="0"/>
                    <w:autoSpaceDE w:val="0"/>
                    <w:autoSpaceDN w:val="0"/>
                    <w:spacing w:line="360" w:lineRule="auto"/>
                    <w:ind w:right="-42" w:hanging="27"/>
                    <w:jc w:val="both"/>
                    <w:rPr>
                      <w:b/>
                      <w:bCs/>
                      <w:color w:val="000000"/>
                      <w:w w:val="105"/>
                      <w:sz w:val="22"/>
                      <w:szCs w:val="22"/>
                    </w:rPr>
                  </w:pPr>
                  <w:r w:rsidRPr="00051541">
                    <w:rPr>
                      <w:b/>
                      <w:bCs/>
                      <w:color w:val="000000"/>
                      <w:w w:val="105"/>
                      <w:sz w:val="22"/>
                      <w:szCs w:val="22"/>
                    </w:rPr>
                    <w:t>d.</w:t>
                  </w:r>
                  <w:r w:rsidRPr="004D6F77">
                    <w:rPr>
                      <w:color w:val="000000"/>
                      <w:w w:val="105"/>
                      <w:sz w:val="22"/>
                      <w:szCs w:val="22"/>
                    </w:rPr>
                    <w:t xml:space="preserve"> The bidder or any of its affiliates or in the case of </w:t>
                  </w:r>
                  <w:r w:rsidR="003525D7" w:rsidRPr="004D6F77">
                    <w:rPr>
                      <w:color w:val="000000"/>
                      <w:w w:val="105"/>
                      <w:sz w:val="22"/>
                      <w:szCs w:val="22"/>
                    </w:rPr>
                    <w:t>Joint Venture</w:t>
                  </w:r>
                  <w:r w:rsidRPr="004D6F77">
                    <w:rPr>
                      <w:color w:val="000000"/>
                      <w:w w:val="105"/>
                      <w:sz w:val="22"/>
                      <w:szCs w:val="22"/>
                    </w:rPr>
                    <w:t xml:space="preserve">, any of the </w:t>
                  </w:r>
                  <w:r w:rsidR="003525D7" w:rsidRPr="004D6F77">
                    <w:rPr>
                      <w:color w:val="000000"/>
                      <w:w w:val="105"/>
                      <w:sz w:val="22"/>
                      <w:szCs w:val="22"/>
                    </w:rPr>
                    <w:t>Joint Venture</w:t>
                  </w:r>
                  <w:r w:rsidRPr="004D6F77">
                    <w:rPr>
                      <w:color w:val="000000"/>
                      <w:w w:val="105"/>
                      <w:sz w:val="22"/>
                      <w:szCs w:val="22"/>
                    </w:rPr>
                    <w:t xml:space="preserve"> partner or their affiliates has participated as a consultant in the preparation of the design or technical specifications of the equipment and installation Services that are the subject of the bid. </w:t>
                  </w:r>
                  <w:r w:rsidRPr="00051541">
                    <w:rPr>
                      <w:b/>
                      <w:bCs/>
                      <w:color w:val="000000"/>
                      <w:w w:val="105"/>
                      <w:sz w:val="22"/>
                      <w:szCs w:val="22"/>
                    </w:rPr>
                    <w:t>or</w:t>
                  </w:r>
                </w:p>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051541">
                    <w:rPr>
                      <w:b/>
                      <w:bCs/>
                      <w:color w:val="000000"/>
                      <w:w w:val="105"/>
                      <w:sz w:val="22"/>
                      <w:szCs w:val="22"/>
                    </w:rPr>
                    <w:t>e.</w:t>
                  </w:r>
                  <w:r w:rsidR="00051541" w:rsidRPr="004D6F77">
                    <w:rPr>
                      <w:color w:val="000000"/>
                      <w:w w:val="105"/>
                      <w:sz w:val="22"/>
                      <w:szCs w:val="22"/>
                    </w:rPr>
                    <w:t xml:space="preserve"> </w:t>
                  </w:r>
                  <w:r w:rsidRPr="004D6F77">
                    <w:rPr>
                      <w:color w:val="000000"/>
                      <w:w w:val="105"/>
                      <w:sz w:val="22"/>
                      <w:szCs w:val="22"/>
                    </w:rPr>
                    <w:t>A bidder or any of its affiliates has been hired (or is proposed to be hired) by the OPTCL as Project Manager</w:t>
                  </w:r>
                  <w:r w:rsidR="00051541">
                    <w:rPr>
                      <w:color w:val="000000"/>
                      <w:w w:val="105"/>
                      <w:sz w:val="22"/>
                      <w:szCs w:val="22"/>
                    </w:rPr>
                    <w:t>/Engineer</w:t>
                  </w:r>
                  <w:r w:rsidRPr="004D6F77">
                    <w:rPr>
                      <w:color w:val="000000"/>
                      <w:w w:val="105"/>
                      <w:sz w:val="22"/>
                      <w:szCs w:val="22"/>
                    </w:rPr>
                    <w:t xml:space="preserve"> for the contract.</w:t>
                  </w:r>
                </w:p>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In case of conflict of interest all the concerned bidders shall be disqualified &amp; their bids shall be summarily rejected.</w:t>
                  </w:r>
                </w:p>
              </w:tc>
            </w:tr>
            <w:tr w:rsidR="00A33E3B" w:rsidTr="0088427B">
              <w:trPr>
                <w:trHeight w:val="416"/>
              </w:trPr>
              <w:tc>
                <w:tcPr>
                  <w:tcW w:w="1321" w:type="dxa"/>
                  <w:shd w:val="clear" w:color="auto" w:fill="auto"/>
                </w:tcPr>
                <w:p w:rsidR="007A471E" w:rsidRPr="004D6F77" w:rsidRDefault="002F0B25" w:rsidP="001C7472">
                  <w:pPr>
                    <w:widowControl w:val="0"/>
                    <w:autoSpaceDE w:val="0"/>
                    <w:autoSpaceDN w:val="0"/>
                    <w:spacing w:line="360" w:lineRule="auto"/>
                    <w:ind w:right="-42" w:hanging="27"/>
                    <w:jc w:val="center"/>
                    <w:rPr>
                      <w:color w:val="000000"/>
                      <w:w w:val="105"/>
                      <w:sz w:val="22"/>
                      <w:szCs w:val="22"/>
                    </w:rPr>
                  </w:pPr>
                  <w:r w:rsidRPr="004D6F77">
                    <w:rPr>
                      <w:color w:val="000000"/>
                      <w:w w:val="105"/>
                      <w:sz w:val="22"/>
                      <w:szCs w:val="22"/>
                    </w:rPr>
                    <w:t>10</w:t>
                  </w:r>
                </w:p>
              </w:tc>
              <w:tc>
                <w:tcPr>
                  <w:tcW w:w="2086"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bid capacity</w:t>
                  </w:r>
                </w:p>
              </w:tc>
              <w:tc>
                <w:tcPr>
                  <w:tcW w:w="5224" w:type="dxa"/>
                  <w:shd w:val="clear" w:color="auto" w:fill="auto"/>
                </w:tcPr>
                <w:p w:rsidR="007A471E" w:rsidRPr="004D6F77" w:rsidRDefault="002F0B25" w:rsidP="00051541">
                  <w:pPr>
                    <w:widowControl w:val="0"/>
                    <w:autoSpaceDE w:val="0"/>
                    <w:autoSpaceDN w:val="0"/>
                    <w:spacing w:line="360" w:lineRule="auto"/>
                    <w:ind w:right="-42" w:hanging="27"/>
                    <w:jc w:val="both"/>
                    <w:rPr>
                      <w:color w:val="000000"/>
                      <w:w w:val="105"/>
                      <w:sz w:val="22"/>
                      <w:szCs w:val="22"/>
                    </w:rPr>
                  </w:pPr>
                  <w:r w:rsidRPr="004D6F77">
                    <w:rPr>
                      <w:color w:val="000000"/>
                      <w:w w:val="105"/>
                      <w:sz w:val="22"/>
                      <w:szCs w:val="22"/>
                    </w:rPr>
                    <w:t xml:space="preserve">In case of </w:t>
                  </w:r>
                  <w:r w:rsidR="003525D7" w:rsidRPr="004D6F77">
                    <w:rPr>
                      <w:color w:val="000000"/>
                      <w:w w:val="105"/>
                      <w:sz w:val="22"/>
                      <w:szCs w:val="22"/>
                    </w:rPr>
                    <w:t>Joint Venture</w:t>
                  </w:r>
                  <w:r w:rsidRPr="004D6F77">
                    <w:rPr>
                      <w:color w:val="000000"/>
                      <w:w w:val="105"/>
                      <w:sz w:val="22"/>
                      <w:szCs w:val="22"/>
                    </w:rPr>
                    <w:t xml:space="preserve">, the bid capacity shall be considered as </w:t>
                  </w:r>
                  <w:r w:rsidR="00D47C94" w:rsidRPr="00994208">
                    <w:rPr>
                      <w:rFonts w:ascii="Calibri" w:hAnsi="Calibri" w:cs="Calibri"/>
                      <w:b/>
                      <w:bCs/>
                      <w:sz w:val="22"/>
                      <w:szCs w:val="22"/>
                    </w:rPr>
                    <w:t>Balance Bid Capacity</w:t>
                  </w:r>
                  <w:r w:rsidR="00D47C94" w:rsidRPr="00994208">
                    <w:rPr>
                      <w:rFonts w:ascii="Calibri" w:hAnsi="Calibri" w:cs="Calibri"/>
                      <w:sz w:val="22"/>
                      <w:szCs w:val="22"/>
                    </w:rPr>
                    <w:t xml:space="preserve"> (in Rs) = </w:t>
                  </w:r>
                  <w:r w:rsidR="000878E3">
                    <w:rPr>
                      <w:rFonts w:ascii="Calibri" w:hAnsi="Calibri" w:cs="Calibri"/>
                      <w:b/>
                      <w:bCs/>
                      <w:sz w:val="22"/>
                      <w:szCs w:val="22"/>
                    </w:rPr>
                    <w:t>3</w:t>
                  </w:r>
                  <w:r w:rsidR="00D47C94" w:rsidRPr="00994208">
                    <w:rPr>
                      <w:rFonts w:ascii="Calibri" w:hAnsi="Calibri" w:cs="Calibri"/>
                      <w:b/>
                      <w:bCs/>
                      <w:sz w:val="22"/>
                      <w:szCs w:val="22"/>
                    </w:rPr>
                    <w:t>T-</w:t>
                  </w:r>
                  <w:r w:rsidR="000D4D5E" w:rsidRPr="00994208">
                    <w:rPr>
                      <w:rFonts w:ascii="Calibri" w:hAnsi="Calibri" w:cs="Calibri"/>
                      <w:b/>
                      <w:bCs/>
                      <w:sz w:val="22"/>
                      <w:szCs w:val="22"/>
                    </w:rPr>
                    <w:t>B</w:t>
                  </w:r>
                  <w:r w:rsidR="000D4D5E" w:rsidRPr="00994208">
                    <w:rPr>
                      <w:w w:val="105"/>
                      <w:sz w:val="22"/>
                      <w:szCs w:val="22"/>
                    </w:rPr>
                    <w:t xml:space="preserve"> </w:t>
                  </w:r>
                  <w:r w:rsidR="000D4D5E" w:rsidRPr="004D6F77">
                    <w:rPr>
                      <w:color w:val="000000"/>
                      <w:w w:val="105"/>
                      <w:sz w:val="22"/>
                      <w:szCs w:val="22"/>
                    </w:rPr>
                    <w:t>of</w:t>
                  </w:r>
                  <w:r w:rsidRPr="004D6F77">
                    <w:rPr>
                      <w:color w:val="000000"/>
                      <w:w w:val="105"/>
                      <w:sz w:val="22"/>
                      <w:szCs w:val="22"/>
                    </w:rPr>
                    <w:t xml:space="preserve"> the partners together, which shall be evaluated by OPTCL based on the information furnished by the bidder as per the format FIN No-4 &amp; FIN No-5</w:t>
                  </w:r>
                  <w:r w:rsidR="00BA1DBC">
                    <w:rPr>
                      <w:color w:val="000000"/>
                      <w:w w:val="105"/>
                      <w:sz w:val="22"/>
                      <w:szCs w:val="22"/>
                    </w:rPr>
                    <w:t xml:space="preserve"> </w:t>
                  </w:r>
                  <w:r w:rsidR="003D2D96">
                    <w:rPr>
                      <w:color w:val="000000"/>
                      <w:w w:val="105"/>
                      <w:sz w:val="22"/>
                      <w:szCs w:val="22"/>
                    </w:rPr>
                    <w:t xml:space="preserve">&amp; </w:t>
                  </w:r>
                  <w:r w:rsidRPr="004D6F77">
                    <w:rPr>
                      <w:color w:val="000000"/>
                      <w:w w:val="105"/>
                      <w:sz w:val="22"/>
                      <w:szCs w:val="22"/>
                    </w:rPr>
                    <w:t xml:space="preserve">as per the </w:t>
                  </w:r>
                  <w:r w:rsidRPr="004D6F77">
                    <w:rPr>
                      <w:color w:val="000000"/>
                      <w:w w:val="105"/>
                      <w:sz w:val="22"/>
                      <w:szCs w:val="22"/>
                    </w:rPr>
                    <w:lastRenderedPageBreak/>
                    <w:t xml:space="preserve">modality mentioned under </w:t>
                  </w:r>
                  <w:r w:rsidR="000D4D5E" w:rsidRPr="003D2D96">
                    <w:rPr>
                      <w:b/>
                      <w:bCs/>
                      <w:color w:val="000000"/>
                      <w:w w:val="105"/>
                      <w:sz w:val="22"/>
                      <w:szCs w:val="22"/>
                    </w:rPr>
                    <w:t xml:space="preserve">Cl. </w:t>
                  </w:r>
                  <w:r w:rsidRPr="003D2D96">
                    <w:rPr>
                      <w:b/>
                      <w:bCs/>
                      <w:color w:val="000000"/>
                      <w:w w:val="105"/>
                      <w:sz w:val="22"/>
                      <w:szCs w:val="22"/>
                    </w:rPr>
                    <w:t>2.3.</w:t>
                  </w:r>
                  <w:r w:rsidR="000D4D5E" w:rsidRPr="003D2D96">
                    <w:rPr>
                      <w:b/>
                      <w:bCs/>
                      <w:color w:val="000000"/>
                      <w:w w:val="105"/>
                      <w:sz w:val="22"/>
                      <w:szCs w:val="22"/>
                    </w:rPr>
                    <w:t>2</w:t>
                  </w:r>
                  <w:r w:rsidRPr="004D6F77">
                    <w:rPr>
                      <w:color w:val="000000"/>
                      <w:w w:val="105"/>
                      <w:sz w:val="22"/>
                      <w:szCs w:val="22"/>
                    </w:rPr>
                    <w:t xml:space="preserve"> above.</w:t>
                  </w:r>
                </w:p>
              </w:tc>
            </w:tr>
            <w:tr w:rsidR="00A33E3B" w:rsidTr="0088427B">
              <w:trPr>
                <w:trHeight w:val="416"/>
              </w:trPr>
              <w:tc>
                <w:tcPr>
                  <w:tcW w:w="1321" w:type="dxa"/>
                  <w:shd w:val="clear" w:color="auto" w:fill="auto"/>
                </w:tcPr>
                <w:p w:rsidR="0097400B" w:rsidRPr="006A02F3" w:rsidRDefault="002F0B25" w:rsidP="001C7472">
                  <w:pPr>
                    <w:widowControl w:val="0"/>
                    <w:autoSpaceDE w:val="0"/>
                    <w:autoSpaceDN w:val="0"/>
                    <w:spacing w:line="360" w:lineRule="auto"/>
                    <w:ind w:right="-42" w:hanging="27"/>
                    <w:jc w:val="center"/>
                    <w:rPr>
                      <w:color w:val="000000"/>
                      <w:w w:val="105"/>
                      <w:sz w:val="22"/>
                      <w:szCs w:val="22"/>
                    </w:rPr>
                  </w:pPr>
                  <w:r w:rsidRPr="006A02F3">
                    <w:rPr>
                      <w:color w:val="000000"/>
                      <w:w w:val="105"/>
                      <w:sz w:val="22"/>
                      <w:szCs w:val="22"/>
                    </w:rPr>
                    <w:lastRenderedPageBreak/>
                    <w:t>11</w:t>
                  </w:r>
                </w:p>
              </w:tc>
              <w:tc>
                <w:tcPr>
                  <w:tcW w:w="2086" w:type="dxa"/>
                  <w:shd w:val="clear" w:color="auto" w:fill="auto"/>
                </w:tcPr>
                <w:p w:rsidR="0097400B" w:rsidRPr="006A02F3" w:rsidRDefault="002F0B25" w:rsidP="00051541">
                  <w:pPr>
                    <w:widowControl w:val="0"/>
                    <w:autoSpaceDE w:val="0"/>
                    <w:autoSpaceDN w:val="0"/>
                    <w:spacing w:line="360" w:lineRule="auto"/>
                    <w:ind w:right="-42" w:hanging="27"/>
                    <w:jc w:val="both"/>
                    <w:rPr>
                      <w:color w:val="000000"/>
                      <w:w w:val="105"/>
                      <w:sz w:val="22"/>
                      <w:szCs w:val="22"/>
                    </w:rPr>
                  </w:pPr>
                  <w:r w:rsidRPr="006A02F3">
                    <w:rPr>
                      <w:color w:val="000000"/>
                      <w:w w:val="105"/>
                      <w:sz w:val="22"/>
                      <w:szCs w:val="22"/>
                    </w:rPr>
                    <w:t>Net worth</w:t>
                  </w:r>
                </w:p>
              </w:tc>
              <w:tc>
                <w:tcPr>
                  <w:tcW w:w="5224" w:type="dxa"/>
                  <w:shd w:val="clear" w:color="auto" w:fill="auto"/>
                </w:tcPr>
                <w:p w:rsidR="0097400B" w:rsidRPr="006A02F3" w:rsidRDefault="002F0B25" w:rsidP="0097400B">
                  <w:pPr>
                    <w:widowControl w:val="0"/>
                    <w:autoSpaceDE w:val="0"/>
                    <w:autoSpaceDN w:val="0"/>
                    <w:spacing w:line="360" w:lineRule="auto"/>
                    <w:ind w:right="-42" w:hanging="27"/>
                    <w:jc w:val="both"/>
                    <w:rPr>
                      <w:color w:val="000000"/>
                      <w:w w:val="105"/>
                      <w:sz w:val="22"/>
                      <w:szCs w:val="22"/>
                    </w:rPr>
                  </w:pPr>
                  <w:r w:rsidRPr="006A02F3">
                    <w:rPr>
                      <w:color w:val="000000"/>
                      <w:w w:val="105"/>
                      <w:sz w:val="22"/>
                      <w:szCs w:val="22"/>
                    </w:rPr>
                    <w:t xml:space="preserve">Both JV partners should meet Net worth criteria. Net worth of JV bidder as per the audited financial results should be positive for the last three (03) financial years. </w:t>
                  </w:r>
                </w:p>
              </w:tc>
            </w:tr>
          </w:tbl>
          <w:p w:rsidR="007A471E" w:rsidRPr="00051541" w:rsidRDefault="002F0B25" w:rsidP="004D6F77">
            <w:pPr>
              <w:widowControl w:val="0"/>
              <w:autoSpaceDE w:val="0"/>
              <w:autoSpaceDN w:val="0"/>
              <w:spacing w:line="360" w:lineRule="auto"/>
              <w:ind w:left="567" w:right="141"/>
              <w:jc w:val="both"/>
              <w:rPr>
                <w:b/>
                <w:bCs/>
                <w:color w:val="000000"/>
                <w:w w:val="105"/>
                <w:sz w:val="22"/>
                <w:szCs w:val="22"/>
              </w:rPr>
            </w:pPr>
            <w:r w:rsidRPr="00051541">
              <w:rPr>
                <w:b/>
                <w:bCs/>
                <w:color w:val="000000"/>
                <w:w w:val="105"/>
                <w:sz w:val="22"/>
                <w:szCs w:val="22"/>
              </w:rPr>
              <w:t>Note:</w:t>
            </w:r>
          </w:p>
          <w:p w:rsidR="007A471E" w:rsidRPr="004D6F77" w:rsidRDefault="002F0B25" w:rsidP="00051541">
            <w:pPr>
              <w:widowControl w:val="0"/>
              <w:numPr>
                <w:ilvl w:val="0"/>
                <w:numId w:val="10"/>
              </w:numPr>
              <w:autoSpaceDE w:val="0"/>
              <w:autoSpaceDN w:val="0"/>
              <w:spacing w:line="360" w:lineRule="auto"/>
              <w:ind w:right="899"/>
              <w:jc w:val="both"/>
              <w:rPr>
                <w:color w:val="000000"/>
                <w:w w:val="105"/>
                <w:sz w:val="22"/>
                <w:szCs w:val="22"/>
              </w:rPr>
            </w:pPr>
            <w:r w:rsidRPr="004D6F77">
              <w:rPr>
                <w:color w:val="000000"/>
                <w:w w:val="105"/>
                <w:sz w:val="22"/>
                <w:szCs w:val="22"/>
              </w:rPr>
              <w:t xml:space="preserve">The bidder should submit an agreement for </w:t>
            </w:r>
            <w:r w:rsidR="003525D7" w:rsidRPr="004D6F77">
              <w:rPr>
                <w:color w:val="000000"/>
                <w:w w:val="105"/>
                <w:sz w:val="22"/>
                <w:szCs w:val="22"/>
              </w:rPr>
              <w:t xml:space="preserve">Joint Venture </w:t>
            </w:r>
            <w:r w:rsidRPr="004D6F77">
              <w:rPr>
                <w:color w:val="000000"/>
                <w:w w:val="105"/>
                <w:sz w:val="22"/>
                <w:szCs w:val="22"/>
              </w:rPr>
              <w:t>duly notarized so as to be legally valid and binding on the partners / members.</w:t>
            </w:r>
          </w:p>
          <w:p w:rsidR="007A471E" w:rsidRPr="004D6F77" w:rsidRDefault="002F0B25" w:rsidP="00051541">
            <w:pPr>
              <w:widowControl w:val="0"/>
              <w:numPr>
                <w:ilvl w:val="0"/>
                <w:numId w:val="10"/>
              </w:numPr>
              <w:autoSpaceDE w:val="0"/>
              <w:autoSpaceDN w:val="0"/>
              <w:spacing w:line="360" w:lineRule="auto"/>
              <w:ind w:right="899"/>
              <w:jc w:val="both"/>
              <w:rPr>
                <w:color w:val="000000"/>
                <w:w w:val="105"/>
                <w:sz w:val="22"/>
                <w:szCs w:val="22"/>
              </w:rPr>
            </w:pPr>
            <w:r w:rsidRPr="004D6F77">
              <w:rPr>
                <w:color w:val="000000"/>
                <w:w w:val="105"/>
                <w:sz w:val="22"/>
                <w:szCs w:val="22"/>
              </w:rPr>
              <w:t xml:space="preserve">The agreement should contain precise demarcation of the responsibility of both </w:t>
            </w:r>
            <w:r w:rsidR="001C7472" w:rsidRPr="004D6F77">
              <w:rPr>
                <w:color w:val="000000"/>
                <w:w w:val="105"/>
                <w:sz w:val="22"/>
                <w:szCs w:val="22"/>
              </w:rPr>
              <w:t>the partners</w:t>
            </w:r>
            <w:r w:rsidRPr="004D6F77">
              <w:rPr>
                <w:color w:val="000000"/>
                <w:w w:val="105"/>
                <w:sz w:val="22"/>
                <w:szCs w:val="22"/>
              </w:rPr>
              <w:t xml:space="preserve"> of the </w:t>
            </w:r>
            <w:r w:rsidR="003525D7" w:rsidRPr="004D6F77">
              <w:rPr>
                <w:color w:val="000000"/>
                <w:w w:val="105"/>
                <w:sz w:val="22"/>
                <w:szCs w:val="22"/>
              </w:rPr>
              <w:t xml:space="preserve">Joint Venture </w:t>
            </w:r>
            <w:r w:rsidRPr="004D6F77">
              <w:rPr>
                <w:color w:val="000000"/>
                <w:w w:val="105"/>
                <w:sz w:val="22"/>
                <w:szCs w:val="22"/>
              </w:rPr>
              <w:t xml:space="preserve">in respect of planning, design, supply, construction equipment, key personnel, work execution and financing of the project duly indicating the percentage in financing / profit sharing of </w:t>
            </w:r>
            <w:r w:rsidR="003525D7" w:rsidRPr="004D6F77">
              <w:rPr>
                <w:color w:val="000000"/>
                <w:w w:val="105"/>
                <w:sz w:val="22"/>
                <w:szCs w:val="22"/>
              </w:rPr>
              <w:t xml:space="preserve">Joint Venture </w:t>
            </w:r>
            <w:r w:rsidRPr="004D6F77">
              <w:rPr>
                <w:color w:val="000000"/>
                <w:w w:val="105"/>
                <w:sz w:val="22"/>
                <w:szCs w:val="22"/>
              </w:rPr>
              <w:t>by each partner.</w:t>
            </w:r>
            <w:r w:rsidR="00683AD7" w:rsidRPr="004D6F77">
              <w:rPr>
                <w:color w:val="000000"/>
                <w:w w:val="105"/>
                <w:sz w:val="22"/>
                <w:szCs w:val="22"/>
              </w:rPr>
              <w:t xml:space="preserve"> </w:t>
            </w:r>
            <w:r w:rsidRPr="004D6F77">
              <w:rPr>
                <w:color w:val="000000"/>
                <w:w w:val="105"/>
                <w:sz w:val="22"/>
                <w:szCs w:val="22"/>
              </w:rPr>
              <w:t xml:space="preserve"> </w:t>
            </w:r>
            <w:r w:rsidR="00683AD7" w:rsidRPr="004D6F77">
              <w:rPr>
                <w:color w:val="000000"/>
                <w:w w:val="105"/>
                <w:sz w:val="22"/>
                <w:szCs w:val="22"/>
              </w:rPr>
              <w:t xml:space="preserve">However, </w:t>
            </w:r>
            <w:r w:rsidR="00AE3EDC" w:rsidRPr="004D6F77">
              <w:rPr>
                <w:color w:val="000000"/>
                <w:w w:val="105"/>
                <w:sz w:val="22"/>
                <w:szCs w:val="22"/>
              </w:rPr>
              <w:t xml:space="preserve">notwithstanding any arrangement in the JV agreement, </w:t>
            </w:r>
            <w:r w:rsidR="00683AD7" w:rsidRPr="004D6F77">
              <w:rPr>
                <w:color w:val="000000"/>
                <w:w w:val="105"/>
                <w:sz w:val="22"/>
                <w:szCs w:val="22"/>
              </w:rPr>
              <w:t>both partners of the Joint Venture shall be jointly and severally liable for the execution of the Contract.</w:t>
            </w:r>
          </w:p>
          <w:p w:rsidR="007A471E" w:rsidRPr="004D6F77" w:rsidRDefault="002F0B25" w:rsidP="00051541">
            <w:pPr>
              <w:widowControl w:val="0"/>
              <w:numPr>
                <w:ilvl w:val="0"/>
                <w:numId w:val="10"/>
              </w:numPr>
              <w:autoSpaceDE w:val="0"/>
              <w:autoSpaceDN w:val="0"/>
              <w:spacing w:line="360" w:lineRule="auto"/>
              <w:ind w:right="899"/>
              <w:jc w:val="both"/>
              <w:rPr>
                <w:color w:val="000000"/>
                <w:w w:val="105"/>
                <w:sz w:val="22"/>
                <w:szCs w:val="22"/>
              </w:rPr>
            </w:pPr>
            <w:r w:rsidRPr="004D6F77">
              <w:rPr>
                <w:color w:val="000000"/>
                <w:w w:val="105"/>
                <w:sz w:val="22"/>
                <w:szCs w:val="22"/>
              </w:rPr>
              <w:t>This agreement shall be irrevocable and valid till successful completion of the contract.</w:t>
            </w:r>
          </w:p>
          <w:p w:rsidR="007A471E" w:rsidRPr="004D6F77" w:rsidRDefault="002F0B25" w:rsidP="000D4D5E">
            <w:pPr>
              <w:widowControl w:val="0"/>
              <w:numPr>
                <w:ilvl w:val="0"/>
                <w:numId w:val="10"/>
              </w:numPr>
              <w:autoSpaceDE w:val="0"/>
              <w:autoSpaceDN w:val="0"/>
              <w:spacing w:line="360" w:lineRule="auto"/>
              <w:ind w:right="899"/>
              <w:jc w:val="both"/>
              <w:rPr>
                <w:color w:val="000000"/>
                <w:w w:val="105"/>
                <w:sz w:val="22"/>
                <w:szCs w:val="22"/>
              </w:rPr>
            </w:pPr>
            <w:r w:rsidRPr="004D6F77">
              <w:rPr>
                <w:color w:val="000000"/>
                <w:w w:val="105"/>
                <w:sz w:val="22"/>
                <w:szCs w:val="22"/>
              </w:rPr>
              <w:t>The joint Venture must satisfy collectively the Criteria above for which purpose the relevant figure of average annual turnover and liquid assets / credit facilities for each of the partners of the JV shall be added together to arrive at Joint Venture total capacity.</w:t>
            </w:r>
          </w:p>
          <w:p w:rsidR="007A471E" w:rsidRPr="00051541" w:rsidRDefault="007A471E" w:rsidP="00051541">
            <w:pPr>
              <w:widowControl w:val="0"/>
              <w:autoSpaceDE w:val="0"/>
              <w:autoSpaceDN w:val="0"/>
              <w:spacing w:line="360" w:lineRule="auto"/>
              <w:ind w:left="567" w:right="899"/>
              <w:jc w:val="both"/>
              <w:rPr>
                <w:b/>
                <w:bCs/>
                <w:color w:val="000000"/>
                <w:w w:val="105"/>
                <w:sz w:val="22"/>
                <w:szCs w:val="22"/>
              </w:rPr>
            </w:pPr>
          </w:p>
          <w:p w:rsidR="003F1202" w:rsidRPr="00051541" w:rsidRDefault="002F0B25" w:rsidP="00051541">
            <w:pPr>
              <w:widowControl w:val="0"/>
              <w:autoSpaceDE w:val="0"/>
              <w:autoSpaceDN w:val="0"/>
              <w:spacing w:line="360" w:lineRule="auto"/>
              <w:ind w:left="567" w:right="899"/>
              <w:jc w:val="both"/>
              <w:rPr>
                <w:b/>
                <w:bCs/>
                <w:color w:val="000000"/>
                <w:w w:val="105"/>
                <w:sz w:val="22"/>
                <w:szCs w:val="22"/>
              </w:rPr>
            </w:pPr>
            <w:r>
              <w:rPr>
                <w:b/>
                <w:bCs/>
                <w:color w:val="000000"/>
                <w:w w:val="105"/>
                <w:sz w:val="22"/>
                <w:szCs w:val="22"/>
              </w:rPr>
              <w:t xml:space="preserve">4.0 </w:t>
            </w:r>
            <w:r w:rsidRPr="00051541">
              <w:rPr>
                <w:b/>
                <w:bCs/>
                <w:color w:val="000000"/>
                <w:w w:val="105"/>
                <w:sz w:val="22"/>
                <w:szCs w:val="22"/>
              </w:rPr>
              <w:t>FURNISHING OF DOCUMENTARY EVIDENCE</w:t>
            </w:r>
          </w:p>
          <w:p w:rsidR="007A471E" w:rsidRPr="004D6F77" w:rsidRDefault="002F0B25" w:rsidP="00051541">
            <w:pPr>
              <w:widowControl w:val="0"/>
              <w:autoSpaceDE w:val="0"/>
              <w:autoSpaceDN w:val="0"/>
              <w:spacing w:line="360" w:lineRule="auto"/>
              <w:ind w:left="567" w:right="899"/>
              <w:jc w:val="both"/>
              <w:rPr>
                <w:color w:val="000000"/>
                <w:w w:val="105"/>
                <w:sz w:val="22"/>
                <w:szCs w:val="22"/>
              </w:rPr>
            </w:pPr>
            <w:r w:rsidRPr="004D6F77">
              <w:rPr>
                <w:color w:val="000000"/>
                <w:w w:val="105"/>
                <w:sz w:val="22"/>
                <w:szCs w:val="22"/>
              </w:rPr>
              <w:t>The bidder shall furnish documentary evidence in support of the qualifying requirement stipulated as above.</w:t>
            </w:r>
            <w:r w:rsidR="00051541">
              <w:rPr>
                <w:color w:val="000000"/>
                <w:w w:val="105"/>
                <w:sz w:val="22"/>
                <w:szCs w:val="22"/>
              </w:rPr>
              <w:t xml:space="preserve"> </w:t>
            </w:r>
          </w:p>
        </w:tc>
      </w:tr>
    </w:tbl>
    <w:bookmarkEnd w:id="0"/>
    <w:p w:rsidR="004D746F" w:rsidRPr="004D6F77" w:rsidRDefault="002F0B25" w:rsidP="004D6F77">
      <w:pPr>
        <w:widowControl w:val="0"/>
        <w:autoSpaceDE w:val="0"/>
        <w:autoSpaceDN w:val="0"/>
        <w:spacing w:line="360" w:lineRule="auto"/>
        <w:ind w:left="567" w:right="141"/>
        <w:jc w:val="both"/>
        <w:rPr>
          <w:color w:val="000000"/>
          <w:w w:val="105"/>
          <w:sz w:val="22"/>
          <w:szCs w:val="22"/>
        </w:rPr>
      </w:pPr>
      <w:r>
        <w:rPr>
          <w:color w:val="000000"/>
          <w:w w:val="105"/>
          <w:sz w:val="22"/>
          <w:szCs w:val="22"/>
        </w:rPr>
        <w:lastRenderedPageBreak/>
        <w:t xml:space="preserve"> </w:t>
      </w:r>
    </w:p>
    <w:sectPr w:rsidR="004D746F" w:rsidRPr="004D6F77" w:rsidSect="002F0B25">
      <w:footerReference w:type="default" r:id="rId11"/>
      <w:type w:val="continuous"/>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6B5" w:rsidRDefault="005536B5">
      <w:r>
        <w:separator/>
      </w:r>
    </w:p>
  </w:endnote>
  <w:endnote w:type="continuationSeparator" w:id="0">
    <w:p w:rsidR="005536B5" w:rsidRDefault="00553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ans-serif">
    <w:altName w:val="Times New Roman"/>
    <w:panose1 w:val="00000000000000000000"/>
    <w:charset w:val="00"/>
    <w:family w:val="roman"/>
    <w:notTrueType/>
    <w:pitch w:val="default"/>
  </w:font>
  <w:font w:name="serif">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jaVu LGC Sans">
    <w:altName w:val="Times New Roman"/>
    <w:charset w:val="00"/>
    <w:family w:val="auto"/>
    <w:pitch w:val="variable"/>
  </w:font>
  <w:font w:name="Kalinga">
    <w:charset w:val="00"/>
    <w:family w:val="swiss"/>
    <w:pitch w:val="variable"/>
    <w:sig w:usb0="0008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0B25" w:rsidRPr="003E7554" w:rsidRDefault="002F0B25" w:rsidP="003E7554">
    <w:pPr>
      <w:tabs>
        <w:tab w:val="center" w:pos="4550"/>
        <w:tab w:val="left" w:pos="5818"/>
      </w:tabs>
      <w:ind w:right="260"/>
      <w:rPr>
        <w:rFonts w:ascii="Arial" w:hAnsi="Arial" w:cs="Arial"/>
        <w:color w:val="000000" w:themeColor="text1"/>
        <w:sz w:val="20"/>
        <w:szCs w:val="20"/>
      </w:rPr>
    </w:pPr>
    <w:r>
      <w:rPr>
        <w:rFonts w:ascii="Arial" w:hAnsi="Arial" w:cs="Arial"/>
        <w:color w:val="000000" w:themeColor="text1"/>
        <w:spacing w:val="60"/>
        <w:sz w:val="20"/>
        <w:szCs w:val="20"/>
      </w:rPr>
      <w:t>Vol-I-</w:t>
    </w:r>
    <w:r w:rsidRPr="003E7554">
      <w:rPr>
        <w:rFonts w:ascii="Arial" w:hAnsi="Arial" w:cs="Arial"/>
        <w:color w:val="000000" w:themeColor="text1"/>
        <w:spacing w:val="60"/>
        <w:sz w:val="20"/>
        <w:szCs w:val="20"/>
      </w:rPr>
      <w:t>Annexure-A-BDS-Qualifying Criteria              Page</w:t>
    </w:r>
    <w:r w:rsidRPr="003E7554">
      <w:rPr>
        <w:rFonts w:ascii="Arial" w:hAnsi="Arial" w:cs="Arial"/>
        <w:color w:val="000000" w:themeColor="text1"/>
        <w:sz w:val="20"/>
        <w:szCs w:val="20"/>
      </w:rPr>
      <w:t xml:space="preserve">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PAGE   \* MERGEFORMAT </w:instrText>
    </w:r>
    <w:r w:rsidRPr="003E7554">
      <w:rPr>
        <w:rFonts w:ascii="Arial" w:hAnsi="Arial" w:cs="Arial"/>
        <w:color w:val="000000" w:themeColor="text1"/>
        <w:sz w:val="20"/>
        <w:szCs w:val="20"/>
      </w:rPr>
      <w:fldChar w:fldCharType="separate"/>
    </w:r>
    <w:r w:rsidR="003C64CE">
      <w:rPr>
        <w:rFonts w:ascii="Arial" w:hAnsi="Arial" w:cs="Arial"/>
        <w:noProof/>
        <w:color w:val="000000" w:themeColor="text1"/>
        <w:sz w:val="20"/>
        <w:szCs w:val="20"/>
      </w:rPr>
      <w:t>1</w:t>
    </w:r>
    <w:r w:rsidRPr="003E7554">
      <w:rPr>
        <w:rFonts w:ascii="Arial" w:hAnsi="Arial" w:cs="Arial"/>
        <w:color w:val="000000" w:themeColor="text1"/>
        <w:sz w:val="20"/>
        <w:szCs w:val="20"/>
      </w:rPr>
      <w:fldChar w:fldCharType="end"/>
    </w:r>
    <w:r w:rsidRPr="003E7554">
      <w:rPr>
        <w:rFonts w:ascii="Arial" w:hAnsi="Arial" w:cs="Arial"/>
        <w:color w:val="000000" w:themeColor="text1"/>
        <w:sz w:val="20"/>
        <w:szCs w:val="20"/>
      </w:rPr>
      <w:t xml:space="preserve"> |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NUMPAGES  \* Arabic  \* MERGEFORMAT </w:instrText>
    </w:r>
    <w:r w:rsidRPr="003E7554">
      <w:rPr>
        <w:rFonts w:ascii="Arial" w:hAnsi="Arial" w:cs="Arial"/>
        <w:color w:val="000000" w:themeColor="text1"/>
        <w:sz w:val="20"/>
        <w:szCs w:val="20"/>
      </w:rPr>
      <w:fldChar w:fldCharType="separate"/>
    </w:r>
    <w:r w:rsidR="003C64CE">
      <w:rPr>
        <w:rFonts w:ascii="Arial" w:hAnsi="Arial" w:cs="Arial"/>
        <w:noProof/>
        <w:color w:val="000000" w:themeColor="text1"/>
        <w:sz w:val="20"/>
        <w:szCs w:val="20"/>
      </w:rPr>
      <w:t>21</w:t>
    </w:r>
    <w:r w:rsidRPr="003E7554">
      <w:rPr>
        <w:rFonts w:ascii="Arial" w:hAnsi="Arial" w:cs="Arial"/>
        <w:color w:val="000000" w:themeColor="text1"/>
        <w:sz w:val="20"/>
        <w:szCs w:val="20"/>
      </w:rPr>
      <w:fldChar w:fldCharType="end"/>
    </w:r>
  </w:p>
  <w:p w:rsidR="002F0B25" w:rsidRDefault="002F0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6B5" w:rsidRDefault="005536B5">
      <w:r>
        <w:separator/>
      </w:r>
    </w:p>
  </w:footnote>
  <w:footnote w:type="continuationSeparator" w:id="0">
    <w:p w:rsidR="005536B5" w:rsidRDefault="005536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C49"/>
    <w:multiLevelType w:val="hybridMultilevel"/>
    <w:tmpl w:val="C1849342"/>
    <w:lvl w:ilvl="0" w:tplc="6C30F240">
      <w:start w:val="2"/>
      <w:numFmt w:val="decimal"/>
      <w:lvlText w:val="(%1)"/>
      <w:lvlJc w:val="left"/>
      <w:pPr>
        <w:ind w:left="720" w:hanging="360"/>
      </w:pPr>
      <w:rPr>
        <w:rFonts w:hint="default"/>
      </w:rPr>
    </w:lvl>
    <w:lvl w:ilvl="1" w:tplc="456A5110" w:tentative="1">
      <w:start w:val="1"/>
      <w:numFmt w:val="lowerLetter"/>
      <w:lvlText w:val="%2."/>
      <w:lvlJc w:val="left"/>
      <w:pPr>
        <w:ind w:left="1440" w:hanging="360"/>
      </w:pPr>
    </w:lvl>
    <w:lvl w:ilvl="2" w:tplc="23EC82C0" w:tentative="1">
      <w:start w:val="1"/>
      <w:numFmt w:val="lowerRoman"/>
      <w:lvlText w:val="%3."/>
      <w:lvlJc w:val="right"/>
      <w:pPr>
        <w:ind w:left="2160" w:hanging="180"/>
      </w:pPr>
    </w:lvl>
    <w:lvl w:ilvl="3" w:tplc="92FEB590" w:tentative="1">
      <w:start w:val="1"/>
      <w:numFmt w:val="decimal"/>
      <w:lvlText w:val="%4."/>
      <w:lvlJc w:val="left"/>
      <w:pPr>
        <w:ind w:left="2880" w:hanging="360"/>
      </w:pPr>
    </w:lvl>
    <w:lvl w:ilvl="4" w:tplc="F6747206" w:tentative="1">
      <w:start w:val="1"/>
      <w:numFmt w:val="lowerLetter"/>
      <w:lvlText w:val="%5."/>
      <w:lvlJc w:val="left"/>
      <w:pPr>
        <w:ind w:left="3600" w:hanging="360"/>
      </w:pPr>
    </w:lvl>
    <w:lvl w:ilvl="5" w:tplc="DA021950" w:tentative="1">
      <w:start w:val="1"/>
      <w:numFmt w:val="lowerRoman"/>
      <w:lvlText w:val="%6."/>
      <w:lvlJc w:val="right"/>
      <w:pPr>
        <w:ind w:left="4320" w:hanging="180"/>
      </w:pPr>
    </w:lvl>
    <w:lvl w:ilvl="6" w:tplc="7700CBCE" w:tentative="1">
      <w:start w:val="1"/>
      <w:numFmt w:val="decimal"/>
      <w:lvlText w:val="%7."/>
      <w:lvlJc w:val="left"/>
      <w:pPr>
        <w:ind w:left="5040" w:hanging="360"/>
      </w:pPr>
    </w:lvl>
    <w:lvl w:ilvl="7" w:tplc="58B0D69A" w:tentative="1">
      <w:start w:val="1"/>
      <w:numFmt w:val="lowerLetter"/>
      <w:lvlText w:val="%8."/>
      <w:lvlJc w:val="left"/>
      <w:pPr>
        <w:ind w:left="5760" w:hanging="360"/>
      </w:pPr>
    </w:lvl>
    <w:lvl w:ilvl="8" w:tplc="5DD29ECE" w:tentative="1">
      <w:start w:val="1"/>
      <w:numFmt w:val="lowerRoman"/>
      <w:lvlText w:val="%9."/>
      <w:lvlJc w:val="right"/>
      <w:pPr>
        <w:ind w:left="6480" w:hanging="180"/>
      </w:pPr>
    </w:lvl>
  </w:abstractNum>
  <w:abstractNum w:abstractNumId="1">
    <w:nsid w:val="08F671AB"/>
    <w:multiLevelType w:val="hybridMultilevel"/>
    <w:tmpl w:val="7E587550"/>
    <w:lvl w:ilvl="0" w:tplc="4F56E7A6">
      <w:start w:val="1"/>
      <w:numFmt w:val="bullet"/>
      <w:lvlText w:val=""/>
      <w:lvlJc w:val="left"/>
      <w:pPr>
        <w:ind w:left="1287" w:hanging="360"/>
      </w:pPr>
      <w:rPr>
        <w:rFonts w:ascii="Wingdings" w:hAnsi="Wingdings" w:hint="default"/>
      </w:rPr>
    </w:lvl>
    <w:lvl w:ilvl="1" w:tplc="723CDC1A" w:tentative="1">
      <w:start w:val="1"/>
      <w:numFmt w:val="bullet"/>
      <w:lvlText w:val="o"/>
      <w:lvlJc w:val="left"/>
      <w:pPr>
        <w:ind w:left="2007" w:hanging="360"/>
      </w:pPr>
      <w:rPr>
        <w:rFonts w:ascii="Courier New" w:hAnsi="Courier New" w:cs="Courier New" w:hint="default"/>
      </w:rPr>
    </w:lvl>
    <w:lvl w:ilvl="2" w:tplc="8550DD12" w:tentative="1">
      <w:start w:val="1"/>
      <w:numFmt w:val="bullet"/>
      <w:lvlText w:val=""/>
      <w:lvlJc w:val="left"/>
      <w:pPr>
        <w:ind w:left="2727" w:hanging="360"/>
      </w:pPr>
      <w:rPr>
        <w:rFonts w:ascii="Wingdings" w:hAnsi="Wingdings" w:hint="default"/>
      </w:rPr>
    </w:lvl>
    <w:lvl w:ilvl="3" w:tplc="77DA5282" w:tentative="1">
      <w:start w:val="1"/>
      <w:numFmt w:val="bullet"/>
      <w:lvlText w:val=""/>
      <w:lvlJc w:val="left"/>
      <w:pPr>
        <w:ind w:left="3447" w:hanging="360"/>
      </w:pPr>
      <w:rPr>
        <w:rFonts w:ascii="Symbol" w:hAnsi="Symbol" w:hint="default"/>
      </w:rPr>
    </w:lvl>
    <w:lvl w:ilvl="4" w:tplc="C7F6BB18" w:tentative="1">
      <w:start w:val="1"/>
      <w:numFmt w:val="bullet"/>
      <w:lvlText w:val="o"/>
      <w:lvlJc w:val="left"/>
      <w:pPr>
        <w:ind w:left="4167" w:hanging="360"/>
      </w:pPr>
      <w:rPr>
        <w:rFonts w:ascii="Courier New" w:hAnsi="Courier New" w:cs="Courier New" w:hint="default"/>
      </w:rPr>
    </w:lvl>
    <w:lvl w:ilvl="5" w:tplc="00448AAE" w:tentative="1">
      <w:start w:val="1"/>
      <w:numFmt w:val="bullet"/>
      <w:lvlText w:val=""/>
      <w:lvlJc w:val="left"/>
      <w:pPr>
        <w:ind w:left="4887" w:hanging="360"/>
      </w:pPr>
      <w:rPr>
        <w:rFonts w:ascii="Wingdings" w:hAnsi="Wingdings" w:hint="default"/>
      </w:rPr>
    </w:lvl>
    <w:lvl w:ilvl="6" w:tplc="989E8100" w:tentative="1">
      <w:start w:val="1"/>
      <w:numFmt w:val="bullet"/>
      <w:lvlText w:val=""/>
      <w:lvlJc w:val="left"/>
      <w:pPr>
        <w:ind w:left="5607" w:hanging="360"/>
      </w:pPr>
      <w:rPr>
        <w:rFonts w:ascii="Symbol" w:hAnsi="Symbol" w:hint="default"/>
      </w:rPr>
    </w:lvl>
    <w:lvl w:ilvl="7" w:tplc="836672A2" w:tentative="1">
      <w:start w:val="1"/>
      <w:numFmt w:val="bullet"/>
      <w:lvlText w:val="o"/>
      <w:lvlJc w:val="left"/>
      <w:pPr>
        <w:ind w:left="6327" w:hanging="360"/>
      </w:pPr>
      <w:rPr>
        <w:rFonts w:ascii="Courier New" w:hAnsi="Courier New" w:cs="Courier New" w:hint="default"/>
      </w:rPr>
    </w:lvl>
    <w:lvl w:ilvl="8" w:tplc="2FE6DCAE" w:tentative="1">
      <w:start w:val="1"/>
      <w:numFmt w:val="bullet"/>
      <w:lvlText w:val=""/>
      <w:lvlJc w:val="left"/>
      <w:pPr>
        <w:ind w:left="7047" w:hanging="360"/>
      </w:pPr>
      <w:rPr>
        <w:rFonts w:ascii="Wingdings" w:hAnsi="Wingdings" w:hint="default"/>
      </w:rPr>
    </w:lvl>
  </w:abstractNum>
  <w:abstractNum w:abstractNumId="2">
    <w:nsid w:val="1EA96158"/>
    <w:multiLevelType w:val="hybridMultilevel"/>
    <w:tmpl w:val="C4EE8FEA"/>
    <w:lvl w:ilvl="0" w:tplc="FE3A806A">
      <w:start w:val="1"/>
      <w:numFmt w:val="lowerRoman"/>
      <w:lvlText w:val="%1."/>
      <w:lvlJc w:val="left"/>
      <w:pPr>
        <w:ind w:left="1080" w:hanging="720"/>
      </w:pPr>
      <w:rPr>
        <w:rFonts w:eastAsia="Times New Roman" w:hint="default"/>
      </w:rPr>
    </w:lvl>
    <w:lvl w:ilvl="1" w:tplc="E87459FA" w:tentative="1">
      <w:start w:val="1"/>
      <w:numFmt w:val="lowerLetter"/>
      <w:lvlText w:val="%2."/>
      <w:lvlJc w:val="left"/>
      <w:pPr>
        <w:ind w:left="1440" w:hanging="360"/>
      </w:pPr>
    </w:lvl>
    <w:lvl w:ilvl="2" w:tplc="4AF88622" w:tentative="1">
      <w:start w:val="1"/>
      <w:numFmt w:val="lowerRoman"/>
      <w:lvlText w:val="%3."/>
      <w:lvlJc w:val="right"/>
      <w:pPr>
        <w:ind w:left="2160" w:hanging="180"/>
      </w:pPr>
    </w:lvl>
    <w:lvl w:ilvl="3" w:tplc="24FC3970" w:tentative="1">
      <w:start w:val="1"/>
      <w:numFmt w:val="decimal"/>
      <w:lvlText w:val="%4."/>
      <w:lvlJc w:val="left"/>
      <w:pPr>
        <w:ind w:left="2880" w:hanging="360"/>
      </w:pPr>
    </w:lvl>
    <w:lvl w:ilvl="4" w:tplc="D38C5060" w:tentative="1">
      <w:start w:val="1"/>
      <w:numFmt w:val="lowerLetter"/>
      <w:lvlText w:val="%5."/>
      <w:lvlJc w:val="left"/>
      <w:pPr>
        <w:ind w:left="3600" w:hanging="360"/>
      </w:pPr>
    </w:lvl>
    <w:lvl w:ilvl="5" w:tplc="E1366750" w:tentative="1">
      <w:start w:val="1"/>
      <w:numFmt w:val="lowerRoman"/>
      <w:lvlText w:val="%6."/>
      <w:lvlJc w:val="right"/>
      <w:pPr>
        <w:ind w:left="4320" w:hanging="180"/>
      </w:pPr>
    </w:lvl>
    <w:lvl w:ilvl="6" w:tplc="C98CAA36" w:tentative="1">
      <w:start w:val="1"/>
      <w:numFmt w:val="decimal"/>
      <w:lvlText w:val="%7."/>
      <w:lvlJc w:val="left"/>
      <w:pPr>
        <w:ind w:left="5040" w:hanging="360"/>
      </w:pPr>
    </w:lvl>
    <w:lvl w:ilvl="7" w:tplc="5FF00670" w:tentative="1">
      <w:start w:val="1"/>
      <w:numFmt w:val="lowerLetter"/>
      <w:lvlText w:val="%8."/>
      <w:lvlJc w:val="left"/>
      <w:pPr>
        <w:ind w:left="5760" w:hanging="360"/>
      </w:pPr>
    </w:lvl>
    <w:lvl w:ilvl="8" w:tplc="4BDA7F52" w:tentative="1">
      <w:start w:val="1"/>
      <w:numFmt w:val="lowerRoman"/>
      <w:lvlText w:val="%9."/>
      <w:lvlJc w:val="right"/>
      <w:pPr>
        <w:ind w:left="6480" w:hanging="180"/>
      </w:pPr>
    </w:lvl>
  </w:abstractNum>
  <w:abstractNum w:abstractNumId="3">
    <w:nsid w:val="20F34B39"/>
    <w:multiLevelType w:val="multilevel"/>
    <w:tmpl w:val="3CD887E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4BDC045B"/>
    <w:multiLevelType w:val="hybridMultilevel"/>
    <w:tmpl w:val="2CA65112"/>
    <w:lvl w:ilvl="0" w:tplc="DCBCCE16">
      <w:start w:val="1"/>
      <w:numFmt w:val="bullet"/>
      <w:lvlText w:val=""/>
      <w:lvlJc w:val="left"/>
      <w:pPr>
        <w:ind w:left="1287" w:hanging="360"/>
      </w:pPr>
      <w:rPr>
        <w:rFonts w:ascii="Wingdings" w:hAnsi="Wingdings" w:hint="default"/>
      </w:rPr>
    </w:lvl>
    <w:lvl w:ilvl="1" w:tplc="E13E9C60" w:tentative="1">
      <w:start w:val="1"/>
      <w:numFmt w:val="bullet"/>
      <w:lvlText w:val="o"/>
      <w:lvlJc w:val="left"/>
      <w:pPr>
        <w:ind w:left="2007" w:hanging="360"/>
      </w:pPr>
      <w:rPr>
        <w:rFonts w:ascii="Courier New" w:hAnsi="Courier New" w:cs="Courier New" w:hint="default"/>
      </w:rPr>
    </w:lvl>
    <w:lvl w:ilvl="2" w:tplc="9BF0C22C" w:tentative="1">
      <w:start w:val="1"/>
      <w:numFmt w:val="bullet"/>
      <w:lvlText w:val=""/>
      <w:lvlJc w:val="left"/>
      <w:pPr>
        <w:ind w:left="2727" w:hanging="360"/>
      </w:pPr>
      <w:rPr>
        <w:rFonts w:ascii="Wingdings" w:hAnsi="Wingdings" w:hint="default"/>
      </w:rPr>
    </w:lvl>
    <w:lvl w:ilvl="3" w:tplc="93CA5612" w:tentative="1">
      <w:start w:val="1"/>
      <w:numFmt w:val="bullet"/>
      <w:lvlText w:val=""/>
      <w:lvlJc w:val="left"/>
      <w:pPr>
        <w:ind w:left="3447" w:hanging="360"/>
      </w:pPr>
      <w:rPr>
        <w:rFonts w:ascii="Symbol" w:hAnsi="Symbol" w:hint="default"/>
      </w:rPr>
    </w:lvl>
    <w:lvl w:ilvl="4" w:tplc="693A76BE" w:tentative="1">
      <w:start w:val="1"/>
      <w:numFmt w:val="bullet"/>
      <w:lvlText w:val="o"/>
      <w:lvlJc w:val="left"/>
      <w:pPr>
        <w:ind w:left="4167" w:hanging="360"/>
      </w:pPr>
      <w:rPr>
        <w:rFonts w:ascii="Courier New" w:hAnsi="Courier New" w:cs="Courier New" w:hint="default"/>
      </w:rPr>
    </w:lvl>
    <w:lvl w:ilvl="5" w:tplc="DE3C557E" w:tentative="1">
      <w:start w:val="1"/>
      <w:numFmt w:val="bullet"/>
      <w:lvlText w:val=""/>
      <w:lvlJc w:val="left"/>
      <w:pPr>
        <w:ind w:left="4887" w:hanging="360"/>
      </w:pPr>
      <w:rPr>
        <w:rFonts w:ascii="Wingdings" w:hAnsi="Wingdings" w:hint="default"/>
      </w:rPr>
    </w:lvl>
    <w:lvl w:ilvl="6" w:tplc="362EFB00" w:tentative="1">
      <w:start w:val="1"/>
      <w:numFmt w:val="bullet"/>
      <w:lvlText w:val=""/>
      <w:lvlJc w:val="left"/>
      <w:pPr>
        <w:ind w:left="5607" w:hanging="360"/>
      </w:pPr>
      <w:rPr>
        <w:rFonts w:ascii="Symbol" w:hAnsi="Symbol" w:hint="default"/>
      </w:rPr>
    </w:lvl>
    <w:lvl w:ilvl="7" w:tplc="C41E599E" w:tentative="1">
      <w:start w:val="1"/>
      <w:numFmt w:val="bullet"/>
      <w:lvlText w:val="o"/>
      <w:lvlJc w:val="left"/>
      <w:pPr>
        <w:ind w:left="6327" w:hanging="360"/>
      </w:pPr>
      <w:rPr>
        <w:rFonts w:ascii="Courier New" w:hAnsi="Courier New" w:cs="Courier New" w:hint="default"/>
      </w:rPr>
    </w:lvl>
    <w:lvl w:ilvl="8" w:tplc="9A4860C8" w:tentative="1">
      <w:start w:val="1"/>
      <w:numFmt w:val="bullet"/>
      <w:lvlText w:val=""/>
      <w:lvlJc w:val="left"/>
      <w:pPr>
        <w:ind w:left="7047" w:hanging="360"/>
      </w:pPr>
      <w:rPr>
        <w:rFonts w:ascii="Wingdings" w:hAnsi="Wingdings" w:hint="default"/>
      </w:rPr>
    </w:lvl>
  </w:abstractNum>
  <w:abstractNum w:abstractNumId="5">
    <w:nsid w:val="63A6352E"/>
    <w:multiLevelType w:val="hybridMultilevel"/>
    <w:tmpl w:val="A118B374"/>
    <w:lvl w:ilvl="0" w:tplc="DBF87B0E">
      <w:start w:val="1"/>
      <w:numFmt w:val="lowerLetter"/>
      <w:lvlText w:val="(%1)"/>
      <w:lvlJc w:val="left"/>
      <w:pPr>
        <w:ind w:left="927" w:hanging="360"/>
      </w:pPr>
      <w:rPr>
        <w:rFonts w:hint="default"/>
        <w:b/>
        <w:bCs/>
      </w:rPr>
    </w:lvl>
    <w:lvl w:ilvl="1" w:tplc="242ABAFE" w:tentative="1">
      <w:start w:val="1"/>
      <w:numFmt w:val="lowerLetter"/>
      <w:lvlText w:val="%2."/>
      <w:lvlJc w:val="left"/>
      <w:pPr>
        <w:ind w:left="1647" w:hanging="360"/>
      </w:pPr>
    </w:lvl>
    <w:lvl w:ilvl="2" w:tplc="5B04390C" w:tentative="1">
      <w:start w:val="1"/>
      <w:numFmt w:val="lowerRoman"/>
      <w:lvlText w:val="%3."/>
      <w:lvlJc w:val="right"/>
      <w:pPr>
        <w:ind w:left="2367" w:hanging="180"/>
      </w:pPr>
    </w:lvl>
    <w:lvl w:ilvl="3" w:tplc="C95EBB36" w:tentative="1">
      <w:start w:val="1"/>
      <w:numFmt w:val="decimal"/>
      <w:lvlText w:val="%4."/>
      <w:lvlJc w:val="left"/>
      <w:pPr>
        <w:ind w:left="3087" w:hanging="360"/>
      </w:pPr>
    </w:lvl>
    <w:lvl w:ilvl="4" w:tplc="7618E816" w:tentative="1">
      <w:start w:val="1"/>
      <w:numFmt w:val="lowerLetter"/>
      <w:lvlText w:val="%5."/>
      <w:lvlJc w:val="left"/>
      <w:pPr>
        <w:ind w:left="3807" w:hanging="360"/>
      </w:pPr>
    </w:lvl>
    <w:lvl w:ilvl="5" w:tplc="55B6A5D6" w:tentative="1">
      <w:start w:val="1"/>
      <w:numFmt w:val="lowerRoman"/>
      <w:lvlText w:val="%6."/>
      <w:lvlJc w:val="right"/>
      <w:pPr>
        <w:ind w:left="4527" w:hanging="180"/>
      </w:pPr>
    </w:lvl>
    <w:lvl w:ilvl="6" w:tplc="6FDE072E" w:tentative="1">
      <w:start w:val="1"/>
      <w:numFmt w:val="decimal"/>
      <w:lvlText w:val="%7."/>
      <w:lvlJc w:val="left"/>
      <w:pPr>
        <w:ind w:left="5247" w:hanging="360"/>
      </w:pPr>
    </w:lvl>
    <w:lvl w:ilvl="7" w:tplc="B9D25FC2" w:tentative="1">
      <w:start w:val="1"/>
      <w:numFmt w:val="lowerLetter"/>
      <w:lvlText w:val="%8."/>
      <w:lvlJc w:val="left"/>
      <w:pPr>
        <w:ind w:left="5967" w:hanging="360"/>
      </w:pPr>
    </w:lvl>
    <w:lvl w:ilvl="8" w:tplc="EB7EFF12" w:tentative="1">
      <w:start w:val="1"/>
      <w:numFmt w:val="lowerRoman"/>
      <w:lvlText w:val="%9."/>
      <w:lvlJc w:val="right"/>
      <w:pPr>
        <w:ind w:left="6687" w:hanging="180"/>
      </w:pPr>
    </w:lvl>
  </w:abstractNum>
  <w:abstractNum w:abstractNumId="6">
    <w:nsid w:val="6E434A38"/>
    <w:multiLevelType w:val="hybridMultilevel"/>
    <w:tmpl w:val="A2F05DC2"/>
    <w:lvl w:ilvl="0" w:tplc="37868C9C">
      <w:start w:val="1"/>
      <w:numFmt w:val="bullet"/>
      <w:lvlText w:val=""/>
      <w:lvlJc w:val="left"/>
      <w:pPr>
        <w:ind w:left="1287" w:hanging="360"/>
      </w:pPr>
      <w:rPr>
        <w:rFonts w:ascii="Wingdings" w:hAnsi="Wingdings" w:hint="default"/>
      </w:rPr>
    </w:lvl>
    <w:lvl w:ilvl="1" w:tplc="CC9C2D02" w:tentative="1">
      <w:start w:val="1"/>
      <w:numFmt w:val="bullet"/>
      <w:lvlText w:val="o"/>
      <w:lvlJc w:val="left"/>
      <w:pPr>
        <w:ind w:left="2007" w:hanging="360"/>
      </w:pPr>
      <w:rPr>
        <w:rFonts w:ascii="Courier New" w:hAnsi="Courier New" w:cs="Courier New" w:hint="default"/>
      </w:rPr>
    </w:lvl>
    <w:lvl w:ilvl="2" w:tplc="0D28FD64" w:tentative="1">
      <w:start w:val="1"/>
      <w:numFmt w:val="bullet"/>
      <w:lvlText w:val=""/>
      <w:lvlJc w:val="left"/>
      <w:pPr>
        <w:ind w:left="2727" w:hanging="360"/>
      </w:pPr>
      <w:rPr>
        <w:rFonts w:ascii="Wingdings" w:hAnsi="Wingdings" w:hint="default"/>
      </w:rPr>
    </w:lvl>
    <w:lvl w:ilvl="3" w:tplc="6DD03830" w:tentative="1">
      <w:start w:val="1"/>
      <w:numFmt w:val="bullet"/>
      <w:lvlText w:val=""/>
      <w:lvlJc w:val="left"/>
      <w:pPr>
        <w:ind w:left="3447" w:hanging="360"/>
      </w:pPr>
      <w:rPr>
        <w:rFonts w:ascii="Symbol" w:hAnsi="Symbol" w:hint="default"/>
      </w:rPr>
    </w:lvl>
    <w:lvl w:ilvl="4" w:tplc="1494CD34" w:tentative="1">
      <w:start w:val="1"/>
      <w:numFmt w:val="bullet"/>
      <w:lvlText w:val="o"/>
      <w:lvlJc w:val="left"/>
      <w:pPr>
        <w:ind w:left="4167" w:hanging="360"/>
      </w:pPr>
      <w:rPr>
        <w:rFonts w:ascii="Courier New" w:hAnsi="Courier New" w:cs="Courier New" w:hint="default"/>
      </w:rPr>
    </w:lvl>
    <w:lvl w:ilvl="5" w:tplc="C204A674" w:tentative="1">
      <w:start w:val="1"/>
      <w:numFmt w:val="bullet"/>
      <w:lvlText w:val=""/>
      <w:lvlJc w:val="left"/>
      <w:pPr>
        <w:ind w:left="4887" w:hanging="360"/>
      </w:pPr>
      <w:rPr>
        <w:rFonts w:ascii="Wingdings" w:hAnsi="Wingdings" w:hint="default"/>
      </w:rPr>
    </w:lvl>
    <w:lvl w:ilvl="6" w:tplc="2EE8E39E" w:tentative="1">
      <w:start w:val="1"/>
      <w:numFmt w:val="bullet"/>
      <w:lvlText w:val=""/>
      <w:lvlJc w:val="left"/>
      <w:pPr>
        <w:ind w:left="5607" w:hanging="360"/>
      </w:pPr>
      <w:rPr>
        <w:rFonts w:ascii="Symbol" w:hAnsi="Symbol" w:hint="default"/>
      </w:rPr>
    </w:lvl>
    <w:lvl w:ilvl="7" w:tplc="AF1AF23C" w:tentative="1">
      <w:start w:val="1"/>
      <w:numFmt w:val="bullet"/>
      <w:lvlText w:val="o"/>
      <w:lvlJc w:val="left"/>
      <w:pPr>
        <w:ind w:left="6327" w:hanging="360"/>
      </w:pPr>
      <w:rPr>
        <w:rFonts w:ascii="Courier New" w:hAnsi="Courier New" w:cs="Courier New" w:hint="default"/>
      </w:rPr>
    </w:lvl>
    <w:lvl w:ilvl="8" w:tplc="7708D0D4" w:tentative="1">
      <w:start w:val="1"/>
      <w:numFmt w:val="bullet"/>
      <w:lvlText w:val=""/>
      <w:lvlJc w:val="left"/>
      <w:pPr>
        <w:ind w:left="7047" w:hanging="360"/>
      </w:pPr>
      <w:rPr>
        <w:rFonts w:ascii="Wingdings" w:hAnsi="Wingdings" w:hint="default"/>
      </w:rPr>
    </w:lvl>
  </w:abstractNum>
  <w:abstractNum w:abstractNumId="7">
    <w:nsid w:val="6F71072D"/>
    <w:multiLevelType w:val="hybridMultilevel"/>
    <w:tmpl w:val="3BD6FFE8"/>
    <w:lvl w:ilvl="0" w:tplc="74348F5A">
      <w:start w:val="1"/>
      <w:numFmt w:val="lowerRoman"/>
      <w:lvlText w:val="(%1)"/>
      <w:lvlJc w:val="left"/>
      <w:pPr>
        <w:ind w:left="1440" w:hanging="720"/>
      </w:pPr>
      <w:rPr>
        <w:rFonts w:hint="default"/>
      </w:rPr>
    </w:lvl>
    <w:lvl w:ilvl="1" w:tplc="02EA0FE8" w:tentative="1">
      <w:start w:val="1"/>
      <w:numFmt w:val="lowerLetter"/>
      <w:lvlText w:val="%2."/>
      <w:lvlJc w:val="left"/>
      <w:pPr>
        <w:ind w:left="1800" w:hanging="360"/>
      </w:pPr>
    </w:lvl>
    <w:lvl w:ilvl="2" w:tplc="9E9C7728" w:tentative="1">
      <w:start w:val="1"/>
      <w:numFmt w:val="lowerRoman"/>
      <w:lvlText w:val="%3."/>
      <w:lvlJc w:val="right"/>
      <w:pPr>
        <w:ind w:left="2520" w:hanging="180"/>
      </w:pPr>
    </w:lvl>
    <w:lvl w:ilvl="3" w:tplc="A220246E" w:tentative="1">
      <w:start w:val="1"/>
      <w:numFmt w:val="decimal"/>
      <w:lvlText w:val="%4."/>
      <w:lvlJc w:val="left"/>
      <w:pPr>
        <w:ind w:left="3240" w:hanging="360"/>
      </w:pPr>
    </w:lvl>
    <w:lvl w:ilvl="4" w:tplc="EC005D44" w:tentative="1">
      <w:start w:val="1"/>
      <w:numFmt w:val="lowerLetter"/>
      <w:lvlText w:val="%5."/>
      <w:lvlJc w:val="left"/>
      <w:pPr>
        <w:ind w:left="3960" w:hanging="360"/>
      </w:pPr>
    </w:lvl>
    <w:lvl w:ilvl="5" w:tplc="878EBB6C" w:tentative="1">
      <w:start w:val="1"/>
      <w:numFmt w:val="lowerRoman"/>
      <w:lvlText w:val="%6."/>
      <w:lvlJc w:val="right"/>
      <w:pPr>
        <w:ind w:left="4680" w:hanging="180"/>
      </w:pPr>
    </w:lvl>
    <w:lvl w:ilvl="6" w:tplc="A81EF5BA" w:tentative="1">
      <w:start w:val="1"/>
      <w:numFmt w:val="decimal"/>
      <w:lvlText w:val="%7."/>
      <w:lvlJc w:val="left"/>
      <w:pPr>
        <w:ind w:left="5400" w:hanging="360"/>
      </w:pPr>
    </w:lvl>
    <w:lvl w:ilvl="7" w:tplc="8ABCCB5A" w:tentative="1">
      <w:start w:val="1"/>
      <w:numFmt w:val="lowerLetter"/>
      <w:lvlText w:val="%8."/>
      <w:lvlJc w:val="left"/>
      <w:pPr>
        <w:ind w:left="6120" w:hanging="360"/>
      </w:pPr>
    </w:lvl>
    <w:lvl w:ilvl="8" w:tplc="C8864CB8" w:tentative="1">
      <w:start w:val="1"/>
      <w:numFmt w:val="lowerRoman"/>
      <w:lvlText w:val="%9."/>
      <w:lvlJc w:val="right"/>
      <w:pPr>
        <w:ind w:left="6840" w:hanging="180"/>
      </w:pPr>
    </w:lvl>
  </w:abstractNum>
  <w:abstractNum w:abstractNumId="8">
    <w:nsid w:val="6FE90E8E"/>
    <w:multiLevelType w:val="hybridMultilevel"/>
    <w:tmpl w:val="7FECF434"/>
    <w:lvl w:ilvl="0" w:tplc="08A04736">
      <w:start w:val="1"/>
      <w:numFmt w:val="bullet"/>
      <w:lvlText w:val=""/>
      <w:lvlJc w:val="left"/>
      <w:pPr>
        <w:ind w:left="1287" w:hanging="360"/>
      </w:pPr>
      <w:rPr>
        <w:rFonts w:ascii="Wingdings" w:hAnsi="Wingdings" w:hint="default"/>
      </w:rPr>
    </w:lvl>
    <w:lvl w:ilvl="1" w:tplc="792607B2">
      <w:start w:val="1"/>
      <w:numFmt w:val="bullet"/>
      <w:lvlText w:val="o"/>
      <w:lvlJc w:val="left"/>
      <w:pPr>
        <w:ind w:left="2007" w:hanging="360"/>
      </w:pPr>
      <w:rPr>
        <w:rFonts w:ascii="Courier New" w:hAnsi="Courier New" w:cs="Courier New" w:hint="default"/>
      </w:rPr>
    </w:lvl>
    <w:lvl w:ilvl="2" w:tplc="991C65B6" w:tentative="1">
      <w:start w:val="1"/>
      <w:numFmt w:val="bullet"/>
      <w:lvlText w:val=""/>
      <w:lvlJc w:val="left"/>
      <w:pPr>
        <w:ind w:left="2727" w:hanging="360"/>
      </w:pPr>
      <w:rPr>
        <w:rFonts w:ascii="Wingdings" w:hAnsi="Wingdings" w:hint="default"/>
      </w:rPr>
    </w:lvl>
    <w:lvl w:ilvl="3" w:tplc="7F06ABFE" w:tentative="1">
      <w:start w:val="1"/>
      <w:numFmt w:val="bullet"/>
      <w:lvlText w:val=""/>
      <w:lvlJc w:val="left"/>
      <w:pPr>
        <w:ind w:left="3447" w:hanging="360"/>
      </w:pPr>
      <w:rPr>
        <w:rFonts w:ascii="Symbol" w:hAnsi="Symbol" w:hint="default"/>
      </w:rPr>
    </w:lvl>
    <w:lvl w:ilvl="4" w:tplc="E398C4C2" w:tentative="1">
      <w:start w:val="1"/>
      <w:numFmt w:val="bullet"/>
      <w:lvlText w:val="o"/>
      <w:lvlJc w:val="left"/>
      <w:pPr>
        <w:ind w:left="4167" w:hanging="360"/>
      </w:pPr>
      <w:rPr>
        <w:rFonts w:ascii="Courier New" w:hAnsi="Courier New" w:cs="Courier New" w:hint="default"/>
      </w:rPr>
    </w:lvl>
    <w:lvl w:ilvl="5" w:tplc="02AC0336" w:tentative="1">
      <w:start w:val="1"/>
      <w:numFmt w:val="bullet"/>
      <w:lvlText w:val=""/>
      <w:lvlJc w:val="left"/>
      <w:pPr>
        <w:ind w:left="4887" w:hanging="360"/>
      </w:pPr>
      <w:rPr>
        <w:rFonts w:ascii="Wingdings" w:hAnsi="Wingdings" w:hint="default"/>
      </w:rPr>
    </w:lvl>
    <w:lvl w:ilvl="6" w:tplc="9700746A" w:tentative="1">
      <w:start w:val="1"/>
      <w:numFmt w:val="bullet"/>
      <w:lvlText w:val=""/>
      <w:lvlJc w:val="left"/>
      <w:pPr>
        <w:ind w:left="5607" w:hanging="360"/>
      </w:pPr>
      <w:rPr>
        <w:rFonts w:ascii="Symbol" w:hAnsi="Symbol" w:hint="default"/>
      </w:rPr>
    </w:lvl>
    <w:lvl w:ilvl="7" w:tplc="A95E30B8" w:tentative="1">
      <w:start w:val="1"/>
      <w:numFmt w:val="bullet"/>
      <w:lvlText w:val="o"/>
      <w:lvlJc w:val="left"/>
      <w:pPr>
        <w:ind w:left="6327" w:hanging="360"/>
      </w:pPr>
      <w:rPr>
        <w:rFonts w:ascii="Courier New" w:hAnsi="Courier New" w:cs="Courier New" w:hint="default"/>
      </w:rPr>
    </w:lvl>
    <w:lvl w:ilvl="8" w:tplc="4F283628" w:tentative="1">
      <w:start w:val="1"/>
      <w:numFmt w:val="bullet"/>
      <w:lvlText w:val=""/>
      <w:lvlJc w:val="left"/>
      <w:pPr>
        <w:ind w:left="7047" w:hanging="360"/>
      </w:pPr>
      <w:rPr>
        <w:rFonts w:ascii="Wingdings" w:hAnsi="Wingdings" w:hint="default"/>
      </w:rPr>
    </w:lvl>
  </w:abstractNum>
  <w:abstractNum w:abstractNumId="9">
    <w:nsid w:val="798A72E2"/>
    <w:multiLevelType w:val="hybridMultilevel"/>
    <w:tmpl w:val="102E230C"/>
    <w:lvl w:ilvl="0" w:tplc="814813D4">
      <w:start w:val="1"/>
      <w:numFmt w:val="lowerLetter"/>
      <w:lvlText w:val="(%1)"/>
      <w:lvlJc w:val="left"/>
      <w:pPr>
        <w:ind w:left="927" w:hanging="360"/>
      </w:pPr>
      <w:rPr>
        <w:rFonts w:hint="default"/>
        <w:b/>
        <w:bCs/>
      </w:rPr>
    </w:lvl>
    <w:lvl w:ilvl="1" w:tplc="F03CE7AE" w:tentative="1">
      <w:start w:val="1"/>
      <w:numFmt w:val="lowerLetter"/>
      <w:lvlText w:val="%2."/>
      <w:lvlJc w:val="left"/>
      <w:pPr>
        <w:ind w:left="1647" w:hanging="360"/>
      </w:pPr>
    </w:lvl>
    <w:lvl w:ilvl="2" w:tplc="C60C6334" w:tentative="1">
      <w:start w:val="1"/>
      <w:numFmt w:val="lowerRoman"/>
      <w:lvlText w:val="%3."/>
      <w:lvlJc w:val="right"/>
      <w:pPr>
        <w:ind w:left="2367" w:hanging="180"/>
      </w:pPr>
    </w:lvl>
    <w:lvl w:ilvl="3" w:tplc="49B86758" w:tentative="1">
      <w:start w:val="1"/>
      <w:numFmt w:val="decimal"/>
      <w:lvlText w:val="%4."/>
      <w:lvlJc w:val="left"/>
      <w:pPr>
        <w:ind w:left="3087" w:hanging="360"/>
      </w:pPr>
    </w:lvl>
    <w:lvl w:ilvl="4" w:tplc="33387D0E" w:tentative="1">
      <w:start w:val="1"/>
      <w:numFmt w:val="lowerLetter"/>
      <w:lvlText w:val="%5."/>
      <w:lvlJc w:val="left"/>
      <w:pPr>
        <w:ind w:left="3807" w:hanging="360"/>
      </w:pPr>
    </w:lvl>
    <w:lvl w:ilvl="5" w:tplc="DE60B0B8" w:tentative="1">
      <w:start w:val="1"/>
      <w:numFmt w:val="lowerRoman"/>
      <w:lvlText w:val="%6."/>
      <w:lvlJc w:val="right"/>
      <w:pPr>
        <w:ind w:left="4527" w:hanging="180"/>
      </w:pPr>
    </w:lvl>
    <w:lvl w:ilvl="6" w:tplc="F38E139E" w:tentative="1">
      <w:start w:val="1"/>
      <w:numFmt w:val="decimal"/>
      <w:lvlText w:val="%7."/>
      <w:lvlJc w:val="left"/>
      <w:pPr>
        <w:ind w:left="5247" w:hanging="360"/>
      </w:pPr>
    </w:lvl>
    <w:lvl w:ilvl="7" w:tplc="EABE39DC" w:tentative="1">
      <w:start w:val="1"/>
      <w:numFmt w:val="lowerLetter"/>
      <w:lvlText w:val="%8."/>
      <w:lvlJc w:val="left"/>
      <w:pPr>
        <w:ind w:left="5967" w:hanging="360"/>
      </w:pPr>
    </w:lvl>
    <w:lvl w:ilvl="8" w:tplc="248ED648" w:tentative="1">
      <w:start w:val="1"/>
      <w:numFmt w:val="lowerRoman"/>
      <w:lvlText w:val="%9."/>
      <w:lvlJc w:val="right"/>
      <w:pPr>
        <w:ind w:left="6687" w:hanging="180"/>
      </w:pPr>
    </w:lvl>
  </w:abstractNum>
  <w:num w:numId="1">
    <w:abstractNumId w:val="3"/>
  </w:num>
  <w:num w:numId="2">
    <w:abstractNumId w:val="8"/>
  </w:num>
  <w:num w:numId="3">
    <w:abstractNumId w:val="2"/>
  </w:num>
  <w:num w:numId="4">
    <w:abstractNumId w:val="9"/>
  </w:num>
  <w:num w:numId="5">
    <w:abstractNumId w:val="0"/>
  </w:num>
  <w:num w:numId="6">
    <w:abstractNumId w:val="7"/>
  </w:num>
  <w:num w:numId="7">
    <w:abstractNumId w:val="4"/>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33E3B"/>
    <w:rsid w:val="00007DF7"/>
    <w:rsid w:val="000258ED"/>
    <w:rsid w:val="000262D1"/>
    <w:rsid w:val="00031B85"/>
    <w:rsid w:val="00033ECE"/>
    <w:rsid w:val="0003751D"/>
    <w:rsid w:val="000453C2"/>
    <w:rsid w:val="00046C3A"/>
    <w:rsid w:val="00051541"/>
    <w:rsid w:val="0007773E"/>
    <w:rsid w:val="000878E3"/>
    <w:rsid w:val="000A6D9F"/>
    <w:rsid w:val="000D2D1B"/>
    <w:rsid w:val="000D4D5E"/>
    <w:rsid w:val="000E21C8"/>
    <w:rsid w:val="000E24CE"/>
    <w:rsid w:val="001104CD"/>
    <w:rsid w:val="00120A33"/>
    <w:rsid w:val="00127540"/>
    <w:rsid w:val="00141017"/>
    <w:rsid w:val="00157E76"/>
    <w:rsid w:val="00173F55"/>
    <w:rsid w:val="001842CA"/>
    <w:rsid w:val="001870A3"/>
    <w:rsid w:val="00194384"/>
    <w:rsid w:val="001C7472"/>
    <w:rsid w:val="002062FB"/>
    <w:rsid w:val="002149B8"/>
    <w:rsid w:val="002356F4"/>
    <w:rsid w:val="00290219"/>
    <w:rsid w:val="00291630"/>
    <w:rsid w:val="002F0B25"/>
    <w:rsid w:val="0031235E"/>
    <w:rsid w:val="0034052D"/>
    <w:rsid w:val="00340D23"/>
    <w:rsid w:val="003470D1"/>
    <w:rsid w:val="003525D7"/>
    <w:rsid w:val="003602C0"/>
    <w:rsid w:val="003618EC"/>
    <w:rsid w:val="00365749"/>
    <w:rsid w:val="0037646B"/>
    <w:rsid w:val="003C64CE"/>
    <w:rsid w:val="003C6F9C"/>
    <w:rsid w:val="003D2D96"/>
    <w:rsid w:val="003E7554"/>
    <w:rsid w:val="003F1202"/>
    <w:rsid w:val="0040022F"/>
    <w:rsid w:val="00423814"/>
    <w:rsid w:val="004606C3"/>
    <w:rsid w:val="00466587"/>
    <w:rsid w:val="00475B8C"/>
    <w:rsid w:val="00485927"/>
    <w:rsid w:val="00493241"/>
    <w:rsid w:val="004955FE"/>
    <w:rsid w:val="004A3082"/>
    <w:rsid w:val="004B34CB"/>
    <w:rsid w:val="004B4D10"/>
    <w:rsid w:val="004D6EC5"/>
    <w:rsid w:val="004D6F77"/>
    <w:rsid w:val="004D746F"/>
    <w:rsid w:val="004F01BD"/>
    <w:rsid w:val="00505C96"/>
    <w:rsid w:val="005079BE"/>
    <w:rsid w:val="00551C40"/>
    <w:rsid w:val="005536B5"/>
    <w:rsid w:val="005626F4"/>
    <w:rsid w:val="0058362B"/>
    <w:rsid w:val="005916ED"/>
    <w:rsid w:val="005952D6"/>
    <w:rsid w:val="005A0799"/>
    <w:rsid w:val="00620F25"/>
    <w:rsid w:val="006369A4"/>
    <w:rsid w:val="00683AD7"/>
    <w:rsid w:val="00684D69"/>
    <w:rsid w:val="006A02F3"/>
    <w:rsid w:val="006A72B6"/>
    <w:rsid w:val="006C101C"/>
    <w:rsid w:val="006F573B"/>
    <w:rsid w:val="006F5B18"/>
    <w:rsid w:val="00723A99"/>
    <w:rsid w:val="00723FFA"/>
    <w:rsid w:val="00736DC0"/>
    <w:rsid w:val="00737825"/>
    <w:rsid w:val="00781230"/>
    <w:rsid w:val="007A471E"/>
    <w:rsid w:val="007B0C34"/>
    <w:rsid w:val="007F5D7D"/>
    <w:rsid w:val="0080587D"/>
    <w:rsid w:val="008076B4"/>
    <w:rsid w:val="008142B2"/>
    <w:rsid w:val="00817F4A"/>
    <w:rsid w:val="00836F52"/>
    <w:rsid w:val="00842FA2"/>
    <w:rsid w:val="00844378"/>
    <w:rsid w:val="00851FA9"/>
    <w:rsid w:val="008539FC"/>
    <w:rsid w:val="00855A2C"/>
    <w:rsid w:val="00857A5D"/>
    <w:rsid w:val="0086505C"/>
    <w:rsid w:val="00880BB2"/>
    <w:rsid w:val="00881663"/>
    <w:rsid w:val="0088427B"/>
    <w:rsid w:val="00884F4A"/>
    <w:rsid w:val="008A6220"/>
    <w:rsid w:val="008C51DC"/>
    <w:rsid w:val="008C7FE7"/>
    <w:rsid w:val="008F1B9D"/>
    <w:rsid w:val="00900636"/>
    <w:rsid w:val="00911951"/>
    <w:rsid w:val="009160A5"/>
    <w:rsid w:val="00916941"/>
    <w:rsid w:val="00920F9C"/>
    <w:rsid w:val="00921637"/>
    <w:rsid w:val="009621D3"/>
    <w:rsid w:val="0097400B"/>
    <w:rsid w:val="0097422D"/>
    <w:rsid w:val="00977F45"/>
    <w:rsid w:val="00994208"/>
    <w:rsid w:val="00994F99"/>
    <w:rsid w:val="009A0A32"/>
    <w:rsid w:val="009A5B3B"/>
    <w:rsid w:val="009B58DD"/>
    <w:rsid w:val="009D6BFE"/>
    <w:rsid w:val="009F6EFF"/>
    <w:rsid w:val="00A05A7E"/>
    <w:rsid w:val="00A24367"/>
    <w:rsid w:val="00A33E3B"/>
    <w:rsid w:val="00A45B60"/>
    <w:rsid w:val="00A53EB0"/>
    <w:rsid w:val="00A55A3A"/>
    <w:rsid w:val="00A73C18"/>
    <w:rsid w:val="00A74340"/>
    <w:rsid w:val="00A779BC"/>
    <w:rsid w:val="00A84DD3"/>
    <w:rsid w:val="00A97D77"/>
    <w:rsid w:val="00AA7AA0"/>
    <w:rsid w:val="00AB22C7"/>
    <w:rsid w:val="00AC4FE9"/>
    <w:rsid w:val="00AC717E"/>
    <w:rsid w:val="00AD1673"/>
    <w:rsid w:val="00AD21C3"/>
    <w:rsid w:val="00AD5A3F"/>
    <w:rsid w:val="00AE3EDC"/>
    <w:rsid w:val="00AE4444"/>
    <w:rsid w:val="00B2212D"/>
    <w:rsid w:val="00B272F3"/>
    <w:rsid w:val="00B36DD5"/>
    <w:rsid w:val="00B53650"/>
    <w:rsid w:val="00B56DEA"/>
    <w:rsid w:val="00B728E5"/>
    <w:rsid w:val="00B752AC"/>
    <w:rsid w:val="00B91F72"/>
    <w:rsid w:val="00B948BD"/>
    <w:rsid w:val="00B960BA"/>
    <w:rsid w:val="00BA1DBC"/>
    <w:rsid w:val="00BA7DA5"/>
    <w:rsid w:val="00BD31B6"/>
    <w:rsid w:val="00C1089D"/>
    <w:rsid w:val="00C17616"/>
    <w:rsid w:val="00C22522"/>
    <w:rsid w:val="00C23936"/>
    <w:rsid w:val="00C54275"/>
    <w:rsid w:val="00C863CF"/>
    <w:rsid w:val="00CA65AE"/>
    <w:rsid w:val="00CB0175"/>
    <w:rsid w:val="00CC7F4D"/>
    <w:rsid w:val="00CD179E"/>
    <w:rsid w:val="00CD4933"/>
    <w:rsid w:val="00CE0456"/>
    <w:rsid w:val="00CF545C"/>
    <w:rsid w:val="00D06386"/>
    <w:rsid w:val="00D068E5"/>
    <w:rsid w:val="00D47C94"/>
    <w:rsid w:val="00D700E1"/>
    <w:rsid w:val="00D72B54"/>
    <w:rsid w:val="00D74DD4"/>
    <w:rsid w:val="00DA45E0"/>
    <w:rsid w:val="00DD0F46"/>
    <w:rsid w:val="00DE6D5A"/>
    <w:rsid w:val="00E03FBF"/>
    <w:rsid w:val="00E169D7"/>
    <w:rsid w:val="00E21EE8"/>
    <w:rsid w:val="00E35ECF"/>
    <w:rsid w:val="00E72214"/>
    <w:rsid w:val="00E8156E"/>
    <w:rsid w:val="00E90E98"/>
    <w:rsid w:val="00EA720A"/>
    <w:rsid w:val="00EB0371"/>
    <w:rsid w:val="00ED108B"/>
    <w:rsid w:val="00F00526"/>
    <w:rsid w:val="00F60376"/>
    <w:rsid w:val="00F82AD2"/>
    <w:rsid w:val="00F841BF"/>
    <w:rsid w:val="00F93B90"/>
    <w:rsid w:val="00F9559F"/>
    <w:rsid w:val="00FB5550"/>
    <w:rsid w:val="00FC6036"/>
    <w:rsid w:val="00FF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64D948-953A-40BA-9E60-345140BDA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sans-serif" w:eastAsia="sans-serif" w:hAnsi="sans-serif" w:cs="sans-serif"/>
      <w:b/>
      <w:bCs/>
      <w:i/>
      <w:iCs/>
      <w:sz w:val="28"/>
      <w:szCs w:val="28"/>
    </w:rPr>
  </w:style>
  <w:style w:type="paragraph" w:styleId="Heading3">
    <w:name w:val="heading 3"/>
    <w:basedOn w:val="Normal"/>
    <w:next w:val="Normal"/>
    <w:qFormat/>
    <w:rsid w:val="00EF7B96"/>
    <w:pPr>
      <w:keepNext/>
      <w:spacing w:before="240" w:after="60"/>
      <w:outlineLvl w:val="2"/>
    </w:pPr>
    <w:rPr>
      <w:rFonts w:ascii="sans-serif" w:eastAsia="sans-serif" w:hAnsi="sans-serif" w:cs="sans-serif"/>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sans-serif" w:eastAsia="sans-serif" w:hAnsi="sans-serif" w:cs="sans-serif"/>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sans-serif" w:eastAsia="sans-serif" w:hAnsi="sans-serif" w:cs="sans-serif"/>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paragraph" w:styleId="Footer">
    <w:name w:val="footer"/>
    <w:basedOn w:val="Normal"/>
    <w:link w:val="FooterChar"/>
    <w:uiPriority w:val="99"/>
    <w:unhideWhenUsed/>
    <w:rsid w:val="003E7554"/>
    <w:pPr>
      <w:widowControl w:val="0"/>
      <w:tabs>
        <w:tab w:val="center" w:pos="4513"/>
        <w:tab w:val="right" w:pos="9026"/>
      </w:tabs>
      <w:autoSpaceDE w:val="0"/>
      <w:autoSpaceDN w:val="0"/>
    </w:pPr>
    <w:rPr>
      <w:sz w:val="22"/>
      <w:szCs w:val="22"/>
    </w:rPr>
  </w:style>
  <w:style w:type="character" w:customStyle="1" w:styleId="FooterChar">
    <w:name w:val="Footer Char"/>
    <w:basedOn w:val="DefaultParagraphFont"/>
    <w:link w:val="Footer"/>
    <w:uiPriority w:val="99"/>
    <w:rsid w:val="003E7554"/>
    <w:rPr>
      <w:sz w:val="22"/>
      <w:szCs w:val="22"/>
    </w:rPr>
  </w:style>
  <w:style w:type="table" w:styleId="TableGrid">
    <w:name w:val="Table Grid"/>
    <w:basedOn w:val="TableNormal"/>
    <w:uiPriority w:val="39"/>
    <w:rsid w:val="007A471E"/>
    <w:pPr>
      <w:widowControl w:val="0"/>
      <w:autoSpaceDE w:val="0"/>
      <w:autoSpaceDN w:val="0"/>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in/url?sa=t&amp;rct=j&amp;q=&amp;esrc=s&amp;source=web&amp;cd=3&amp;ved=0ahUKEwizsM3fhP_WAhVKP48KHX2-BUMQFggxMAI&amp;url=http%3A%2F%2Fwww.mca.gov.in%2FMinistryV2%2Finsolvency%2Band%2Bbankruptcy%2Bcode.html&amp;usg=AOvVaw0XmmVJX1wW3iWM76Qz5OKX"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21</Pages>
  <Words>7409</Words>
  <Characters>42233</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Word Template</vt:lpstr>
    </vt:vector>
  </TitlesOfParts>
  <Company/>
  <LinksUpToDate>false</LinksUpToDate>
  <CharactersWithSpaces>49543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9</cp:revision>
  <dcterms:created xsi:type="dcterms:W3CDTF">2026-02-06T06:36:00Z</dcterms:created>
  <dcterms:modified xsi:type="dcterms:W3CDTF">2026-02-06T11:56:00Z</dcterms:modified>
</cp:coreProperties>
</file>